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28C" w:rsidRPr="00EE428C" w:rsidRDefault="00EE428C" w:rsidP="00EE428C">
      <w:pPr>
        <w:widowControl w:val="0"/>
        <w:autoSpaceDE w:val="0"/>
        <w:autoSpaceDN w:val="0"/>
        <w:spacing w:before="72" w:after="0" w:line="240" w:lineRule="auto"/>
        <w:ind w:right="257"/>
        <w:jc w:val="right"/>
        <w:rPr>
          <w:rFonts w:ascii="Times New Roman" w:eastAsia="Times New Roman" w:hAnsi="Times New Roman" w:cs="Times New Roman"/>
          <w:sz w:val="24"/>
        </w:rPr>
      </w:pPr>
      <w:r w:rsidRPr="00EE428C">
        <w:rPr>
          <w:rFonts w:ascii="Times New Roman" w:eastAsia="Times New Roman" w:hAnsi="Times New Roman" w:cs="Times New Roman"/>
          <w:sz w:val="24"/>
        </w:rPr>
        <w:t>Приложение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12</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szCs w:val="26"/>
        </w:rPr>
      </w:pPr>
    </w:p>
    <w:p w:rsidR="00EE428C" w:rsidRPr="00EE428C" w:rsidRDefault="00EE428C" w:rsidP="00EE428C">
      <w:pPr>
        <w:widowControl w:val="0"/>
        <w:autoSpaceDE w:val="0"/>
        <w:autoSpaceDN w:val="0"/>
        <w:spacing w:before="207" w:after="0" w:line="240" w:lineRule="auto"/>
        <w:ind w:left="1046" w:right="940"/>
        <w:jc w:val="center"/>
        <w:rPr>
          <w:rFonts w:ascii="Times New Roman" w:eastAsia="Times New Roman" w:hAnsi="Times New Roman" w:cs="Times New Roman"/>
          <w:b/>
          <w:sz w:val="32"/>
        </w:rPr>
      </w:pPr>
      <w:r w:rsidRPr="00EE428C">
        <w:rPr>
          <w:rFonts w:ascii="Times New Roman" w:eastAsia="Times New Roman" w:hAnsi="Times New Roman" w:cs="Times New Roman"/>
          <w:b/>
          <w:sz w:val="32"/>
        </w:rPr>
        <w:t>РАБОЧАЯ</w:t>
      </w:r>
      <w:r w:rsidRPr="00EE428C">
        <w:rPr>
          <w:rFonts w:ascii="Times New Roman" w:eastAsia="Times New Roman" w:hAnsi="Times New Roman" w:cs="Times New Roman"/>
          <w:b/>
          <w:spacing w:val="-2"/>
          <w:sz w:val="32"/>
        </w:rPr>
        <w:t xml:space="preserve"> </w:t>
      </w:r>
      <w:r w:rsidRPr="00EE428C">
        <w:rPr>
          <w:rFonts w:ascii="Times New Roman" w:eastAsia="Times New Roman" w:hAnsi="Times New Roman" w:cs="Times New Roman"/>
          <w:b/>
          <w:sz w:val="32"/>
        </w:rPr>
        <w:t>ПРОГРАММА</w:t>
      </w:r>
    </w:p>
    <w:p w:rsidR="00EE428C" w:rsidRPr="00EE428C" w:rsidRDefault="00EE428C" w:rsidP="00EE428C">
      <w:pPr>
        <w:widowControl w:val="0"/>
        <w:autoSpaceDE w:val="0"/>
        <w:autoSpaceDN w:val="0"/>
        <w:spacing w:before="54" w:after="0" w:line="240" w:lineRule="auto"/>
        <w:ind w:left="1046" w:right="939"/>
        <w:jc w:val="center"/>
        <w:rPr>
          <w:rFonts w:ascii="Times New Roman" w:eastAsia="Times New Roman" w:hAnsi="Times New Roman" w:cs="Times New Roman"/>
          <w:b/>
          <w:sz w:val="32"/>
        </w:rPr>
      </w:pPr>
      <w:r w:rsidRPr="00EE428C">
        <w:rPr>
          <w:rFonts w:ascii="Times New Roman" w:eastAsia="Times New Roman" w:hAnsi="Times New Roman" w:cs="Times New Roman"/>
          <w:b/>
          <w:sz w:val="32"/>
        </w:rPr>
        <w:t>учебного</w:t>
      </w:r>
      <w:r w:rsidRPr="00EE428C">
        <w:rPr>
          <w:rFonts w:ascii="Times New Roman" w:eastAsia="Times New Roman" w:hAnsi="Times New Roman" w:cs="Times New Roman"/>
          <w:b/>
          <w:spacing w:val="-8"/>
          <w:sz w:val="32"/>
        </w:rPr>
        <w:t xml:space="preserve"> </w:t>
      </w:r>
      <w:r w:rsidRPr="00EE428C">
        <w:rPr>
          <w:rFonts w:ascii="Times New Roman" w:eastAsia="Times New Roman" w:hAnsi="Times New Roman" w:cs="Times New Roman"/>
          <w:b/>
          <w:sz w:val="32"/>
        </w:rPr>
        <w:t>предмета</w:t>
      </w:r>
    </w:p>
    <w:p w:rsidR="00EE428C" w:rsidRPr="00EE428C" w:rsidRDefault="00EE428C" w:rsidP="00EE428C">
      <w:pPr>
        <w:widowControl w:val="0"/>
        <w:autoSpaceDE w:val="0"/>
        <w:autoSpaceDN w:val="0"/>
        <w:spacing w:before="57" w:after="0" w:line="240" w:lineRule="auto"/>
        <w:ind w:left="1046" w:right="937"/>
        <w:jc w:val="center"/>
        <w:rPr>
          <w:rFonts w:ascii="Times New Roman" w:eastAsia="Times New Roman" w:hAnsi="Times New Roman" w:cs="Times New Roman"/>
          <w:b/>
          <w:sz w:val="32"/>
        </w:rPr>
      </w:pPr>
      <w:r w:rsidRPr="00EE428C">
        <w:rPr>
          <w:rFonts w:ascii="Times New Roman" w:eastAsia="Times New Roman" w:hAnsi="Times New Roman" w:cs="Times New Roman"/>
          <w:b/>
          <w:sz w:val="32"/>
        </w:rPr>
        <w:t>«Технология»</w:t>
      </w:r>
    </w:p>
    <w:p w:rsidR="00EE428C" w:rsidRPr="00EE428C" w:rsidRDefault="00EE428C" w:rsidP="00EE428C">
      <w:pPr>
        <w:widowControl w:val="0"/>
        <w:autoSpaceDE w:val="0"/>
        <w:autoSpaceDN w:val="0"/>
        <w:spacing w:before="54" w:after="0" w:line="240" w:lineRule="auto"/>
        <w:ind w:left="1046" w:right="942"/>
        <w:jc w:val="center"/>
        <w:rPr>
          <w:rFonts w:ascii="Times New Roman" w:eastAsia="Times New Roman" w:hAnsi="Times New Roman" w:cs="Times New Roman"/>
          <w:b/>
          <w:sz w:val="32"/>
        </w:rPr>
      </w:pPr>
      <w:r w:rsidRPr="00EE428C">
        <w:rPr>
          <w:rFonts w:ascii="Times New Roman" w:eastAsia="Times New Roman" w:hAnsi="Times New Roman" w:cs="Times New Roman"/>
          <w:b/>
          <w:sz w:val="32"/>
        </w:rPr>
        <w:t>Срок</w:t>
      </w:r>
      <w:r w:rsidRPr="00EE428C">
        <w:rPr>
          <w:rFonts w:ascii="Times New Roman" w:eastAsia="Times New Roman" w:hAnsi="Times New Roman" w:cs="Times New Roman"/>
          <w:b/>
          <w:spacing w:val="-4"/>
          <w:sz w:val="32"/>
        </w:rPr>
        <w:t xml:space="preserve"> </w:t>
      </w:r>
      <w:r w:rsidRPr="00EE428C">
        <w:rPr>
          <w:rFonts w:ascii="Times New Roman" w:eastAsia="Times New Roman" w:hAnsi="Times New Roman" w:cs="Times New Roman"/>
          <w:b/>
          <w:sz w:val="32"/>
        </w:rPr>
        <w:t>освоения</w:t>
      </w:r>
      <w:r w:rsidRPr="00EE428C">
        <w:rPr>
          <w:rFonts w:ascii="Times New Roman" w:eastAsia="Times New Roman" w:hAnsi="Times New Roman" w:cs="Times New Roman"/>
          <w:b/>
          <w:spacing w:val="-3"/>
          <w:sz w:val="32"/>
        </w:rPr>
        <w:t xml:space="preserve"> </w:t>
      </w:r>
      <w:r w:rsidRPr="00EE428C">
        <w:rPr>
          <w:rFonts w:ascii="Times New Roman" w:eastAsia="Times New Roman" w:hAnsi="Times New Roman" w:cs="Times New Roman"/>
          <w:b/>
          <w:sz w:val="32"/>
        </w:rPr>
        <w:t>программы:</w:t>
      </w:r>
      <w:r w:rsidRPr="00EE428C">
        <w:rPr>
          <w:rFonts w:ascii="Times New Roman" w:eastAsia="Times New Roman" w:hAnsi="Times New Roman" w:cs="Times New Roman"/>
          <w:b/>
          <w:spacing w:val="-4"/>
          <w:sz w:val="32"/>
        </w:rPr>
        <w:t xml:space="preserve"> </w:t>
      </w:r>
      <w:r w:rsidRPr="00EE428C">
        <w:rPr>
          <w:rFonts w:ascii="Times New Roman" w:eastAsia="Times New Roman" w:hAnsi="Times New Roman" w:cs="Times New Roman"/>
          <w:b/>
          <w:sz w:val="32"/>
        </w:rPr>
        <w:t>4</w:t>
      </w:r>
      <w:r w:rsidRPr="00EE428C">
        <w:rPr>
          <w:rFonts w:ascii="Times New Roman" w:eastAsia="Times New Roman" w:hAnsi="Times New Roman" w:cs="Times New Roman"/>
          <w:b/>
          <w:spacing w:val="1"/>
          <w:sz w:val="32"/>
        </w:rPr>
        <w:t xml:space="preserve"> </w:t>
      </w:r>
      <w:r w:rsidRPr="00EE428C">
        <w:rPr>
          <w:rFonts w:ascii="Times New Roman" w:eastAsia="Times New Roman" w:hAnsi="Times New Roman" w:cs="Times New Roman"/>
          <w:b/>
          <w:sz w:val="32"/>
        </w:rPr>
        <w:t>года</w:t>
      </w:r>
      <w:r w:rsidRPr="00EE428C">
        <w:rPr>
          <w:rFonts w:ascii="Times New Roman" w:eastAsia="Times New Roman" w:hAnsi="Times New Roman" w:cs="Times New Roman"/>
          <w:b/>
          <w:spacing w:val="-3"/>
          <w:sz w:val="32"/>
        </w:rPr>
        <w:t xml:space="preserve"> </w:t>
      </w:r>
      <w:r w:rsidRPr="00EE428C">
        <w:rPr>
          <w:rFonts w:ascii="Times New Roman" w:eastAsia="Times New Roman" w:hAnsi="Times New Roman" w:cs="Times New Roman"/>
          <w:b/>
          <w:sz w:val="32"/>
        </w:rPr>
        <w:t>(1</w:t>
      </w:r>
      <w:r w:rsidRPr="00EE428C">
        <w:rPr>
          <w:rFonts w:ascii="Times New Roman" w:eastAsia="Times New Roman" w:hAnsi="Times New Roman" w:cs="Times New Roman"/>
          <w:b/>
          <w:spacing w:val="-1"/>
          <w:sz w:val="32"/>
        </w:rPr>
        <w:t xml:space="preserve"> </w:t>
      </w:r>
      <w:r w:rsidRPr="00EE428C">
        <w:rPr>
          <w:rFonts w:ascii="Times New Roman" w:eastAsia="Times New Roman" w:hAnsi="Times New Roman" w:cs="Times New Roman"/>
          <w:b/>
          <w:sz w:val="32"/>
        </w:rPr>
        <w:t>-</w:t>
      </w:r>
      <w:r w:rsidRPr="00EE428C">
        <w:rPr>
          <w:rFonts w:ascii="Times New Roman" w:eastAsia="Times New Roman" w:hAnsi="Times New Roman" w:cs="Times New Roman"/>
          <w:b/>
          <w:spacing w:val="-5"/>
          <w:sz w:val="32"/>
        </w:rPr>
        <w:t xml:space="preserve"> </w:t>
      </w:r>
      <w:r w:rsidRPr="00EE428C">
        <w:rPr>
          <w:rFonts w:ascii="Times New Roman" w:eastAsia="Times New Roman" w:hAnsi="Times New Roman" w:cs="Times New Roman"/>
          <w:b/>
          <w:sz w:val="32"/>
        </w:rPr>
        <w:t>4</w:t>
      </w:r>
      <w:r w:rsidRPr="00EE428C">
        <w:rPr>
          <w:rFonts w:ascii="Times New Roman" w:eastAsia="Times New Roman" w:hAnsi="Times New Roman" w:cs="Times New Roman"/>
          <w:b/>
          <w:spacing w:val="-2"/>
          <w:sz w:val="32"/>
        </w:rPr>
        <w:t xml:space="preserve"> </w:t>
      </w:r>
      <w:r w:rsidRPr="00EE428C">
        <w:rPr>
          <w:rFonts w:ascii="Times New Roman" w:eastAsia="Times New Roman" w:hAnsi="Times New Roman" w:cs="Times New Roman"/>
          <w:b/>
          <w:sz w:val="32"/>
        </w:rPr>
        <w:t>классы)</w:t>
      </w:r>
    </w:p>
    <w:p w:rsidR="00EE428C" w:rsidRPr="00EE428C" w:rsidRDefault="00EE428C" w:rsidP="00EE428C">
      <w:pPr>
        <w:widowControl w:val="0"/>
        <w:autoSpaceDE w:val="0"/>
        <w:autoSpaceDN w:val="0"/>
        <w:spacing w:after="0" w:line="240" w:lineRule="auto"/>
        <w:jc w:val="center"/>
        <w:rPr>
          <w:rFonts w:ascii="Times New Roman" w:eastAsia="Times New Roman" w:hAnsi="Times New Roman" w:cs="Times New Roman"/>
          <w:sz w:val="32"/>
        </w:rPr>
        <w:sectPr w:rsidR="00EE428C" w:rsidRPr="00EE428C">
          <w:footerReference w:type="default" r:id="rId5"/>
          <w:pgSz w:w="11910" w:h="16840"/>
          <w:pgMar w:top="760" w:right="600" w:bottom="280" w:left="780" w:header="0" w:footer="0" w:gutter="0"/>
          <w:cols w:space="720"/>
        </w:sectPr>
      </w:pPr>
    </w:p>
    <w:p w:rsidR="00EE428C" w:rsidRPr="00EE428C" w:rsidRDefault="00EE428C" w:rsidP="00EE428C">
      <w:pPr>
        <w:widowControl w:val="0"/>
        <w:autoSpaceDE w:val="0"/>
        <w:autoSpaceDN w:val="0"/>
        <w:spacing w:before="73" w:after="0" w:line="240" w:lineRule="auto"/>
        <w:ind w:left="1046" w:right="942"/>
        <w:jc w:val="center"/>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lastRenderedPageBreak/>
        <w:t>СОДЕРЖАНИЕ</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rPr>
      </w:pP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3"/>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25"/>
        <w:gridCol w:w="2950"/>
      </w:tblGrid>
      <w:tr w:rsidR="00EE428C" w:rsidRPr="00EE428C" w:rsidTr="00EF0B46">
        <w:trPr>
          <w:trHeight w:val="537"/>
        </w:trPr>
        <w:tc>
          <w:tcPr>
            <w:tcW w:w="7225" w:type="dxa"/>
          </w:tcPr>
          <w:p w:rsidR="00EE428C" w:rsidRPr="00EE428C" w:rsidRDefault="00EE428C" w:rsidP="00EE428C">
            <w:pPr>
              <w:spacing w:before="2"/>
              <w:ind w:left="107"/>
              <w:rPr>
                <w:rFonts w:ascii="Times New Roman" w:eastAsia="Times New Roman" w:hAnsi="Times New Roman" w:cs="Times New Roman"/>
                <w:b/>
                <w:sz w:val="26"/>
              </w:rPr>
            </w:pPr>
            <w:r w:rsidRPr="00EE428C">
              <w:rPr>
                <w:rFonts w:ascii="Times New Roman" w:eastAsia="Times New Roman" w:hAnsi="Times New Roman" w:cs="Times New Roman"/>
                <w:b/>
                <w:sz w:val="26"/>
              </w:rPr>
              <w:t>Пояснительная</w:t>
            </w:r>
            <w:r w:rsidRPr="00EE428C">
              <w:rPr>
                <w:rFonts w:ascii="Times New Roman" w:eastAsia="Times New Roman" w:hAnsi="Times New Roman" w:cs="Times New Roman"/>
                <w:b/>
                <w:spacing w:val="-7"/>
                <w:sz w:val="26"/>
              </w:rPr>
              <w:t xml:space="preserve"> </w:t>
            </w:r>
            <w:r w:rsidRPr="00EE428C">
              <w:rPr>
                <w:rFonts w:ascii="Times New Roman" w:eastAsia="Times New Roman" w:hAnsi="Times New Roman" w:cs="Times New Roman"/>
                <w:b/>
                <w:sz w:val="26"/>
              </w:rPr>
              <w:t>записка</w:t>
            </w:r>
          </w:p>
        </w:tc>
        <w:tc>
          <w:tcPr>
            <w:tcW w:w="2950" w:type="dxa"/>
          </w:tcPr>
          <w:p w:rsidR="00EE428C" w:rsidRPr="00EE428C" w:rsidRDefault="00EE428C" w:rsidP="00EE428C">
            <w:pPr>
              <w:spacing w:before="2"/>
              <w:ind w:left="1079"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3</w:t>
            </w:r>
          </w:p>
        </w:tc>
      </w:tr>
      <w:tr w:rsidR="00EE428C" w:rsidRPr="00EE428C" w:rsidTr="00EF0B46">
        <w:trPr>
          <w:trHeight w:val="575"/>
        </w:trPr>
        <w:tc>
          <w:tcPr>
            <w:tcW w:w="7225" w:type="dxa"/>
          </w:tcPr>
          <w:p w:rsidR="00EE428C" w:rsidRPr="00EE428C" w:rsidRDefault="00EE428C" w:rsidP="00EE428C">
            <w:pPr>
              <w:spacing w:line="298" w:lineRule="exact"/>
              <w:ind w:left="107"/>
              <w:rPr>
                <w:rFonts w:ascii="Times New Roman" w:eastAsia="Times New Roman" w:hAnsi="Times New Roman" w:cs="Times New Roman"/>
                <w:b/>
                <w:sz w:val="26"/>
              </w:rPr>
            </w:pPr>
            <w:r w:rsidRPr="00EE428C">
              <w:rPr>
                <w:rFonts w:ascii="Times New Roman" w:eastAsia="Times New Roman" w:hAnsi="Times New Roman" w:cs="Times New Roman"/>
                <w:b/>
                <w:sz w:val="26"/>
              </w:rPr>
              <w:t>Содержание</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учебного</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предмета</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«Технология»</w:t>
            </w:r>
          </w:p>
        </w:tc>
        <w:tc>
          <w:tcPr>
            <w:tcW w:w="2950" w:type="dxa"/>
          </w:tcPr>
          <w:p w:rsidR="00EE428C" w:rsidRPr="00EE428C" w:rsidRDefault="00EE428C" w:rsidP="00EE428C">
            <w:pPr>
              <w:spacing w:line="298" w:lineRule="exact"/>
              <w:ind w:left="1079"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5</w:t>
            </w:r>
          </w:p>
        </w:tc>
      </w:tr>
      <w:tr w:rsidR="00EE428C" w:rsidRPr="00EE428C" w:rsidTr="00EF0B46">
        <w:trPr>
          <w:trHeight w:val="537"/>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1</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6</w:t>
            </w:r>
          </w:p>
        </w:tc>
      </w:tr>
      <w:tr w:rsidR="00EE428C" w:rsidRPr="00EE428C" w:rsidTr="00EF0B46">
        <w:trPr>
          <w:trHeight w:val="534"/>
        </w:trPr>
        <w:tc>
          <w:tcPr>
            <w:tcW w:w="7225" w:type="dxa"/>
          </w:tcPr>
          <w:p w:rsidR="00EE428C" w:rsidRPr="00EE428C" w:rsidRDefault="00EE428C" w:rsidP="00EE428C">
            <w:pPr>
              <w:spacing w:line="298" w:lineRule="exact"/>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2</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line="298" w:lineRule="exact"/>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8</w:t>
            </w:r>
          </w:p>
        </w:tc>
      </w:tr>
      <w:tr w:rsidR="00EE428C" w:rsidRPr="00EE428C" w:rsidTr="00EF0B46">
        <w:trPr>
          <w:trHeight w:val="578"/>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3</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10</w:t>
            </w:r>
          </w:p>
        </w:tc>
      </w:tr>
      <w:tr w:rsidR="00EE428C" w:rsidRPr="00EE428C" w:rsidTr="00EF0B46">
        <w:trPr>
          <w:trHeight w:val="534"/>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4</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13</w:t>
            </w:r>
          </w:p>
        </w:tc>
      </w:tr>
      <w:tr w:rsidR="00EE428C" w:rsidRPr="00EE428C" w:rsidTr="00EF0B46">
        <w:trPr>
          <w:trHeight w:val="1125"/>
        </w:trPr>
        <w:tc>
          <w:tcPr>
            <w:tcW w:w="7225" w:type="dxa"/>
          </w:tcPr>
          <w:p w:rsidR="00EE428C" w:rsidRPr="00EE428C" w:rsidRDefault="00EE428C" w:rsidP="00EE428C">
            <w:pPr>
              <w:spacing w:before="2"/>
              <w:ind w:left="107"/>
              <w:rPr>
                <w:rFonts w:ascii="Times New Roman" w:eastAsia="Times New Roman" w:hAnsi="Times New Roman" w:cs="Times New Roman"/>
                <w:b/>
                <w:sz w:val="26"/>
                <w:lang w:val="ru-RU"/>
              </w:rPr>
            </w:pPr>
            <w:r w:rsidRPr="00EE428C">
              <w:rPr>
                <w:rFonts w:ascii="Times New Roman" w:eastAsia="Times New Roman" w:hAnsi="Times New Roman" w:cs="Times New Roman"/>
                <w:b/>
                <w:sz w:val="26"/>
                <w:lang w:val="ru-RU"/>
              </w:rPr>
              <w:t>Планируемые</w:t>
            </w:r>
            <w:r w:rsidRPr="00EE428C">
              <w:rPr>
                <w:rFonts w:ascii="Times New Roman" w:eastAsia="Times New Roman" w:hAnsi="Times New Roman" w:cs="Times New Roman"/>
                <w:b/>
                <w:spacing w:val="-6"/>
                <w:sz w:val="26"/>
                <w:lang w:val="ru-RU"/>
              </w:rPr>
              <w:t xml:space="preserve"> </w:t>
            </w:r>
            <w:r w:rsidRPr="00EE428C">
              <w:rPr>
                <w:rFonts w:ascii="Times New Roman" w:eastAsia="Times New Roman" w:hAnsi="Times New Roman" w:cs="Times New Roman"/>
                <w:b/>
                <w:sz w:val="26"/>
                <w:lang w:val="ru-RU"/>
              </w:rPr>
              <w:t>результаты</w:t>
            </w:r>
            <w:r w:rsidRPr="00EE428C">
              <w:rPr>
                <w:rFonts w:ascii="Times New Roman" w:eastAsia="Times New Roman" w:hAnsi="Times New Roman" w:cs="Times New Roman"/>
                <w:b/>
                <w:spacing w:val="-6"/>
                <w:sz w:val="26"/>
                <w:lang w:val="ru-RU"/>
              </w:rPr>
              <w:t xml:space="preserve"> </w:t>
            </w:r>
            <w:r w:rsidRPr="00EE428C">
              <w:rPr>
                <w:rFonts w:ascii="Times New Roman" w:eastAsia="Times New Roman" w:hAnsi="Times New Roman" w:cs="Times New Roman"/>
                <w:b/>
                <w:sz w:val="26"/>
                <w:lang w:val="ru-RU"/>
              </w:rPr>
              <w:t>освоения</w:t>
            </w:r>
            <w:r w:rsidRPr="00EE428C">
              <w:rPr>
                <w:rFonts w:ascii="Times New Roman" w:eastAsia="Times New Roman" w:hAnsi="Times New Roman" w:cs="Times New Roman"/>
                <w:b/>
                <w:spacing w:val="-5"/>
                <w:sz w:val="26"/>
                <w:lang w:val="ru-RU"/>
              </w:rPr>
              <w:t xml:space="preserve"> </w:t>
            </w:r>
            <w:r w:rsidRPr="00EE428C">
              <w:rPr>
                <w:rFonts w:ascii="Times New Roman" w:eastAsia="Times New Roman" w:hAnsi="Times New Roman" w:cs="Times New Roman"/>
                <w:b/>
                <w:sz w:val="26"/>
                <w:lang w:val="ru-RU"/>
              </w:rPr>
              <w:t>программы</w:t>
            </w:r>
            <w:r w:rsidRPr="00EE428C">
              <w:rPr>
                <w:rFonts w:ascii="Times New Roman" w:eastAsia="Times New Roman" w:hAnsi="Times New Roman" w:cs="Times New Roman"/>
                <w:b/>
                <w:spacing w:val="-2"/>
                <w:sz w:val="26"/>
                <w:lang w:val="ru-RU"/>
              </w:rPr>
              <w:t xml:space="preserve"> </w:t>
            </w:r>
            <w:r w:rsidRPr="00EE428C">
              <w:rPr>
                <w:rFonts w:ascii="Times New Roman" w:eastAsia="Times New Roman" w:hAnsi="Times New Roman" w:cs="Times New Roman"/>
                <w:b/>
                <w:sz w:val="26"/>
                <w:lang w:val="ru-RU"/>
              </w:rPr>
              <w:t>учебного</w:t>
            </w:r>
            <w:r w:rsidRPr="00EE428C">
              <w:rPr>
                <w:rFonts w:ascii="Times New Roman" w:eastAsia="Times New Roman" w:hAnsi="Times New Roman" w:cs="Times New Roman"/>
                <w:b/>
                <w:spacing w:val="-62"/>
                <w:sz w:val="26"/>
                <w:lang w:val="ru-RU"/>
              </w:rPr>
              <w:t xml:space="preserve"> </w:t>
            </w:r>
            <w:r w:rsidRPr="00EE428C">
              <w:rPr>
                <w:rFonts w:ascii="Times New Roman" w:eastAsia="Times New Roman" w:hAnsi="Times New Roman" w:cs="Times New Roman"/>
                <w:b/>
                <w:sz w:val="26"/>
                <w:lang w:val="ru-RU"/>
              </w:rPr>
              <w:t>предмета «Технология» на уровне начального общего</w:t>
            </w:r>
            <w:r w:rsidRPr="00EE428C">
              <w:rPr>
                <w:rFonts w:ascii="Times New Roman" w:eastAsia="Times New Roman" w:hAnsi="Times New Roman" w:cs="Times New Roman"/>
                <w:b/>
                <w:spacing w:val="1"/>
                <w:sz w:val="26"/>
                <w:lang w:val="ru-RU"/>
              </w:rPr>
              <w:t xml:space="preserve"> </w:t>
            </w:r>
            <w:r w:rsidRPr="00EE428C">
              <w:rPr>
                <w:rFonts w:ascii="Times New Roman" w:eastAsia="Times New Roman" w:hAnsi="Times New Roman" w:cs="Times New Roman"/>
                <w:b/>
                <w:sz w:val="26"/>
                <w:lang w:val="ru-RU"/>
              </w:rPr>
              <w:t>образования</w:t>
            </w:r>
          </w:p>
        </w:tc>
        <w:tc>
          <w:tcPr>
            <w:tcW w:w="2950" w:type="dxa"/>
          </w:tcPr>
          <w:p w:rsidR="00EE428C" w:rsidRPr="00EE428C" w:rsidRDefault="00EE428C" w:rsidP="00EE428C">
            <w:pPr>
              <w:spacing w:before="2"/>
              <w:ind w:left="1076"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стр.16</w:t>
            </w:r>
          </w:p>
        </w:tc>
      </w:tr>
      <w:tr w:rsidR="00EE428C" w:rsidRPr="00EE428C" w:rsidTr="00EF0B46">
        <w:trPr>
          <w:trHeight w:val="575"/>
        </w:trPr>
        <w:tc>
          <w:tcPr>
            <w:tcW w:w="7225" w:type="dxa"/>
          </w:tcPr>
          <w:p w:rsidR="00EE428C" w:rsidRPr="00EE428C" w:rsidRDefault="00EE428C" w:rsidP="00EE428C">
            <w:pPr>
              <w:spacing w:before="2"/>
              <w:ind w:left="107"/>
              <w:rPr>
                <w:rFonts w:ascii="Times New Roman" w:eastAsia="Times New Roman" w:hAnsi="Times New Roman" w:cs="Times New Roman"/>
                <w:b/>
                <w:sz w:val="26"/>
              </w:rPr>
            </w:pPr>
            <w:r w:rsidRPr="00EE428C">
              <w:rPr>
                <w:rFonts w:ascii="Times New Roman" w:eastAsia="Times New Roman" w:hAnsi="Times New Roman" w:cs="Times New Roman"/>
                <w:b/>
                <w:sz w:val="26"/>
              </w:rPr>
              <w:t>Личностные</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результаты</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17</w:t>
            </w:r>
          </w:p>
        </w:tc>
      </w:tr>
      <w:tr w:rsidR="00EE428C" w:rsidRPr="00EE428C" w:rsidTr="00EF0B46">
        <w:trPr>
          <w:trHeight w:val="537"/>
        </w:trPr>
        <w:tc>
          <w:tcPr>
            <w:tcW w:w="7225" w:type="dxa"/>
          </w:tcPr>
          <w:p w:rsidR="00EE428C" w:rsidRPr="00EE428C" w:rsidRDefault="00EE428C" w:rsidP="00EE428C">
            <w:pPr>
              <w:spacing w:before="2"/>
              <w:ind w:left="107"/>
              <w:rPr>
                <w:rFonts w:ascii="Times New Roman" w:eastAsia="Times New Roman" w:hAnsi="Times New Roman" w:cs="Times New Roman"/>
                <w:b/>
                <w:sz w:val="26"/>
              </w:rPr>
            </w:pPr>
            <w:r w:rsidRPr="00EE428C">
              <w:rPr>
                <w:rFonts w:ascii="Times New Roman" w:eastAsia="Times New Roman" w:hAnsi="Times New Roman" w:cs="Times New Roman"/>
                <w:b/>
                <w:sz w:val="26"/>
              </w:rPr>
              <w:t>Метапредметные</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результаты</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17</w:t>
            </w:r>
          </w:p>
        </w:tc>
      </w:tr>
      <w:tr w:rsidR="00EE428C" w:rsidRPr="00EE428C" w:rsidTr="00EF0B46">
        <w:trPr>
          <w:trHeight w:val="534"/>
        </w:trPr>
        <w:tc>
          <w:tcPr>
            <w:tcW w:w="7225" w:type="dxa"/>
          </w:tcPr>
          <w:p w:rsidR="00EE428C" w:rsidRPr="00EE428C" w:rsidRDefault="00EE428C" w:rsidP="00EE428C">
            <w:pPr>
              <w:spacing w:before="2"/>
              <w:ind w:left="107"/>
              <w:rPr>
                <w:rFonts w:ascii="Times New Roman" w:eastAsia="Times New Roman" w:hAnsi="Times New Roman" w:cs="Times New Roman"/>
                <w:b/>
                <w:sz w:val="26"/>
              </w:rPr>
            </w:pPr>
            <w:r w:rsidRPr="00EE428C">
              <w:rPr>
                <w:rFonts w:ascii="Times New Roman" w:eastAsia="Times New Roman" w:hAnsi="Times New Roman" w:cs="Times New Roman"/>
                <w:b/>
                <w:sz w:val="26"/>
              </w:rPr>
              <w:t>Предметные</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результаты</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18</w:t>
            </w:r>
          </w:p>
        </w:tc>
      </w:tr>
      <w:tr w:rsidR="00EE428C" w:rsidRPr="00EE428C" w:rsidTr="00EF0B46">
        <w:trPr>
          <w:trHeight w:val="577"/>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1</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18</w:t>
            </w:r>
          </w:p>
        </w:tc>
      </w:tr>
      <w:tr w:rsidR="00EE428C" w:rsidRPr="00EE428C" w:rsidTr="00EF0B46">
        <w:trPr>
          <w:trHeight w:val="534"/>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2</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19</w:t>
            </w:r>
          </w:p>
        </w:tc>
      </w:tr>
      <w:tr w:rsidR="00EE428C" w:rsidRPr="00EE428C" w:rsidTr="00EF0B46">
        <w:trPr>
          <w:trHeight w:val="578"/>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3</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20</w:t>
            </w:r>
          </w:p>
        </w:tc>
      </w:tr>
      <w:tr w:rsidR="00EE428C" w:rsidRPr="00EE428C" w:rsidTr="00EF0B46">
        <w:trPr>
          <w:trHeight w:val="537"/>
        </w:trPr>
        <w:tc>
          <w:tcPr>
            <w:tcW w:w="7225" w:type="dxa"/>
          </w:tcPr>
          <w:p w:rsidR="00EE428C" w:rsidRPr="00EE428C" w:rsidRDefault="00EE428C" w:rsidP="00EE428C">
            <w:pPr>
              <w:spacing w:before="2"/>
              <w:ind w:left="2713"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4</w:t>
            </w:r>
            <w:r w:rsidRPr="00EE428C">
              <w:rPr>
                <w:rFonts w:ascii="Times New Roman" w:eastAsia="Times New Roman" w:hAnsi="Times New Roman" w:cs="Times New Roman"/>
                <w:b/>
                <w:spacing w:val="-5"/>
                <w:sz w:val="26"/>
              </w:rPr>
              <w:t xml:space="preserve"> </w:t>
            </w:r>
            <w:r w:rsidRPr="00EE428C">
              <w:rPr>
                <w:rFonts w:ascii="Times New Roman" w:eastAsia="Times New Roman" w:hAnsi="Times New Roman" w:cs="Times New Roman"/>
                <w:b/>
                <w:sz w:val="26"/>
              </w:rPr>
              <w:t>класс</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21</w:t>
            </w:r>
          </w:p>
        </w:tc>
      </w:tr>
      <w:tr w:rsidR="00EE428C" w:rsidRPr="00EE428C" w:rsidTr="00EF0B46">
        <w:trPr>
          <w:trHeight w:val="534"/>
        </w:trPr>
        <w:tc>
          <w:tcPr>
            <w:tcW w:w="7225" w:type="dxa"/>
          </w:tcPr>
          <w:p w:rsidR="00EE428C" w:rsidRPr="00EE428C" w:rsidRDefault="00EE428C" w:rsidP="00EE428C">
            <w:pPr>
              <w:spacing w:line="298" w:lineRule="exact"/>
              <w:ind w:left="107"/>
              <w:rPr>
                <w:rFonts w:ascii="Times New Roman" w:eastAsia="Times New Roman" w:hAnsi="Times New Roman" w:cs="Times New Roman"/>
                <w:b/>
                <w:sz w:val="26"/>
              </w:rPr>
            </w:pPr>
            <w:r w:rsidRPr="00EE428C">
              <w:rPr>
                <w:rFonts w:ascii="Times New Roman" w:eastAsia="Times New Roman" w:hAnsi="Times New Roman" w:cs="Times New Roman"/>
                <w:b/>
                <w:sz w:val="26"/>
              </w:rPr>
              <w:t>Тематическое</w:t>
            </w:r>
            <w:r w:rsidRPr="00EE428C">
              <w:rPr>
                <w:rFonts w:ascii="Times New Roman" w:eastAsia="Times New Roman" w:hAnsi="Times New Roman" w:cs="Times New Roman"/>
                <w:b/>
                <w:spacing w:val="-7"/>
                <w:sz w:val="26"/>
              </w:rPr>
              <w:t xml:space="preserve"> </w:t>
            </w:r>
            <w:r w:rsidRPr="00EE428C">
              <w:rPr>
                <w:rFonts w:ascii="Times New Roman" w:eastAsia="Times New Roman" w:hAnsi="Times New Roman" w:cs="Times New Roman"/>
                <w:b/>
                <w:sz w:val="26"/>
              </w:rPr>
              <w:t>планирование</w:t>
            </w:r>
          </w:p>
        </w:tc>
        <w:tc>
          <w:tcPr>
            <w:tcW w:w="2950" w:type="dxa"/>
          </w:tcPr>
          <w:p w:rsidR="00EE428C" w:rsidRPr="00EE428C" w:rsidRDefault="00EE428C" w:rsidP="00EE428C">
            <w:pPr>
              <w:spacing w:line="298" w:lineRule="exact"/>
              <w:ind w:left="1079"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22</w:t>
            </w:r>
          </w:p>
        </w:tc>
      </w:tr>
      <w:tr w:rsidR="00EE428C" w:rsidRPr="00EE428C" w:rsidTr="00EF0B46">
        <w:trPr>
          <w:trHeight w:val="578"/>
        </w:trPr>
        <w:tc>
          <w:tcPr>
            <w:tcW w:w="7225" w:type="dxa"/>
          </w:tcPr>
          <w:p w:rsidR="00EE428C" w:rsidRPr="00EE428C" w:rsidRDefault="00EE428C" w:rsidP="00EE428C">
            <w:pPr>
              <w:spacing w:before="2"/>
              <w:ind w:left="2716"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1</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класс</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(33</w:t>
            </w:r>
            <w:r w:rsidRPr="00EE428C">
              <w:rPr>
                <w:rFonts w:ascii="Times New Roman" w:eastAsia="Times New Roman" w:hAnsi="Times New Roman" w:cs="Times New Roman"/>
                <w:b/>
                <w:spacing w:val="1"/>
                <w:sz w:val="26"/>
              </w:rPr>
              <w:t xml:space="preserve"> </w:t>
            </w:r>
            <w:r w:rsidRPr="00EE428C">
              <w:rPr>
                <w:rFonts w:ascii="Times New Roman" w:eastAsia="Times New Roman" w:hAnsi="Times New Roman" w:cs="Times New Roman"/>
                <w:b/>
                <w:sz w:val="26"/>
              </w:rPr>
              <w:t>ч.)</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22</w:t>
            </w:r>
          </w:p>
        </w:tc>
      </w:tr>
      <w:tr w:rsidR="00EE428C" w:rsidRPr="00EE428C" w:rsidTr="00EF0B46">
        <w:trPr>
          <w:trHeight w:val="534"/>
        </w:trPr>
        <w:tc>
          <w:tcPr>
            <w:tcW w:w="7225" w:type="dxa"/>
          </w:tcPr>
          <w:p w:rsidR="00EE428C" w:rsidRPr="00EE428C" w:rsidRDefault="00EE428C" w:rsidP="00EE428C">
            <w:pPr>
              <w:spacing w:line="298" w:lineRule="exact"/>
              <w:ind w:left="2716"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2</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класс</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(34 ч.)</w:t>
            </w:r>
          </w:p>
        </w:tc>
        <w:tc>
          <w:tcPr>
            <w:tcW w:w="2950" w:type="dxa"/>
          </w:tcPr>
          <w:p w:rsidR="00EE428C" w:rsidRPr="00EE428C" w:rsidRDefault="00EE428C" w:rsidP="00EE428C">
            <w:pPr>
              <w:spacing w:line="298" w:lineRule="exact"/>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32</w:t>
            </w:r>
          </w:p>
        </w:tc>
      </w:tr>
      <w:tr w:rsidR="00EE428C" w:rsidRPr="00EE428C" w:rsidTr="00EF0B46">
        <w:trPr>
          <w:trHeight w:val="537"/>
        </w:trPr>
        <w:tc>
          <w:tcPr>
            <w:tcW w:w="7225" w:type="dxa"/>
          </w:tcPr>
          <w:p w:rsidR="00EE428C" w:rsidRPr="00EE428C" w:rsidRDefault="00EE428C" w:rsidP="00EE428C">
            <w:pPr>
              <w:spacing w:before="2"/>
              <w:ind w:left="2716"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3</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класс</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(34 ч.)</w:t>
            </w:r>
          </w:p>
        </w:tc>
        <w:tc>
          <w:tcPr>
            <w:tcW w:w="2950" w:type="dxa"/>
          </w:tcPr>
          <w:p w:rsidR="00EE428C" w:rsidRPr="00EE428C" w:rsidRDefault="00EE428C" w:rsidP="00EE428C">
            <w:pPr>
              <w:spacing w:before="2"/>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44</w:t>
            </w:r>
          </w:p>
        </w:tc>
      </w:tr>
      <w:tr w:rsidR="00EE428C" w:rsidRPr="00EE428C" w:rsidTr="00EF0B46">
        <w:trPr>
          <w:trHeight w:val="575"/>
        </w:trPr>
        <w:tc>
          <w:tcPr>
            <w:tcW w:w="7225" w:type="dxa"/>
          </w:tcPr>
          <w:p w:rsidR="00EE428C" w:rsidRPr="00EE428C" w:rsidRDefault="00EE428C" w:rsidP="00EE428C">
            <w:pPr>
              <w:spacing w:line="298" w:lineRule="exact"/>
              <w:ind w:left="2716" w:right="2709"/>
              <w:jc w:val="center"/>
              <w:rPr>
                <w:rFonts w:ascii="Times New Roman" w:eastAsia="Times New Roman" w:hAnsi="Times New Roman" w:cs="Times New Roman"/>
                <w:b/>
                <w:sz w:val="26"/>
              </w:rPr>
            </w:pPr>
            <w:r w:rsidRPr="00EE428C">
              <w:rPr>
                <w:rFonts w:ascii="Times New Roman" w:eastAsia="Times New Roman" w:hAnsi="Times New Roman" w:cs="Times New Roman"/>
                <w:b/>
                <w:sz w:val="26"/>
              </w:rPr>
              <w:t>4</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класс</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(34 ч.)</w:t>
            </w:r>
          </w:p>
        </w:tc>
        <w:tc>
          <w:tcPr>
            <w:tcW w:w="2950" w:type="dxa"/>
          </w:tcPr>
          <w:p w:rsidR="00EE428C" w:rsidRPr="00EE428C" w:rsidRDefault="00EE428C" w:rsidP="00EE428C">
            <w:pPr>
              <w:spacing w:line="298" w:lineRule="exact"/>
              <w:ind w:left="1078" w:right="1072"/>
              <w:jc w:val="center"/>
              <w:rPr>
                <w:rFonts w:ascii="Times New Roman" w:eastAsia="Times New Roman" w:hAnsi="Times New Roman" w:cs="Times New Roman"/>
                <w:sz w:val="26"/>
              </w:rPr>
            </w:pPr>
            <w:r w:rsidRPr="00EE428C">
              <w:rPr>
                <w:rFonts w:ascii="Times New Roman" w:eastAsia="Times New Roman" w:hAnsi="Times New Roman" w:cs="Times New Roman"/>
                <w:sz w:val="26"/>
              </w:rPr>
              <w:t>стр.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57</w:t>
            </w:r>
          </w:p>
        </w:tc>
      </w:tr>
    </w:tbl>
    <w:p w:rsidR="00EE428C" w:rsidRPr="00EE428C" w:rsidRDefault="00EE428C" w:rsidP="00EE428C">
      <w:pPr>
        <w:widowControl w:val="0"/>
        <w:autoSpaceDE w:val="0"/>
        <w:autoSpaceDN w:val="0"/>
        <w:spacing w:after="0" w:line="298" w:lineRule="exact"/>
        <w:jc w:val="center"/>
        <w:rPr>
          <w:rFonts w:ascii="Times New Roman" w:eastAsia="Times New Roman" w:hAnsi="Times New Roman" w:cs="Times New Roman"/>
          <w:sz w:val="26"/>
        </w:rPr>
        <w:sectPr w:rsidR="00EE428C" w:rsidRPr="00EE428C">
          <w:footerReference w:type="default" r:id="rId6"/>
          <w:pgSz w:w="11910" w:h="16840"/>
          <w:pgMar w:top="760" w:right="600" w:bottom="1200" w:left="780" w:header="0" w:footer="1000" w:gutter="0"/>
          <w:pgNumType w:start="2"/>
          <w:cols w:space="720"/>
        </w:sectPr>
      </w:pPr>
    </w:p>
    <w:p w:rsidR="00EE428C" w:rsidRPr="00EE428C" w:rsidRDefault="00EE428C" w:rsidP="00EE428C">
      <w:pPr>
        <w:widowControl w:val="0"/>
        <w:tabs>
          <w:tab w:val="left" w:pos="935"/>
        </w:tabs>
        <w:autoSpaceDE w:val="0"/>
        <w:autoSpaceDN w:val="0"/>
        <w:spacing w:before="72" w:after="0" w:line="240" w:lineRule="auto"/>
        <w:rPr>
          <w:rFonts w:ascii="Times New Roman" w:eastAsia="Times New Roman" w:hAnsi="Times New Roman" w:cs="Times New Roman"/>
          <w:b/>
          <w:sz w:val="24"/>
        </w:rPr>
      </w:pPr>
      <w:r w:rsidRPr="00EE428C">
        <w:rPr>
          <w:rFonts w:ascii="Times New Roman" w:eastAsia="Times New Roman" w:hAnsi="Times New Roman" w:cs="Times New Roman"/>
          <w:b/>
          <w:sz w:val="24"/>
        </w:rPr>
        <w:lastRenderedPageBreak/>
        <w:t xml:space="preserve">                                                         ПОЯСНИТЕЛЬНАЯ</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ЗАПИСКА</w:t>
      </w:r>
    </w:p>
    <w:p w:rsidR="00EE428C" w:rsidRPr="00EE428C" w:rsidRDefault="00EE428C" w:rsidP="00EE428C">
      <w:pPr>
        <w:widowControl w:val="0"/>
        <w:autoSpaceDE w:val="0"/>
        <w:autoSpaceDN w:val="0"/>
        <w:spacing w:before="8" w:after="0" w:line="240" w:lineRule="auto"/>
        <w:rPr>
          <w:rFonts w:ascii="Times New Roman" w:eastAsia="Times New Roman" w:hAnsi="Times New Roman" w:cs="Times New Roman"/>
          <w:b/>
          <w:sz w:val="23"/>
          <w:szCs w:val="26"/>
        </w:rPr>
      </w:pPr>
    </w:p>
    <w:p w:rsidR="00EE428C" w:rsidRPr="00EE428C" w:rsidRDefault="00EE428C" w:rsidP="00EE428C">
      <w:pPr>
        <w:widowControl w:val="0"/>
        <w:autoSpaceDE w:val="0"/>
        <w:autoSpaceDN w:val="0"/>
        <w:spacing w:before="89" w:after="0" w:line="240" w:lineRule="auto"/>
        <w:ind w:left="213" w:right="104"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Рабочая программа учебного предмета «Технология» на уровне начального общего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разработана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соответствии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нормативно-правовыми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инструктивно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методическими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документами:</w:t>
      </w:r>
    </w:p>
    <w:p w:rsidR="00EE428C" w:rsidRPr="00EE428C" w:rsidRDefault="00EE428C" w:rsidP="00EE428C">
      <w:pPr>
        <w:widowControl w:val="0"/>
        <w:numPr>
          <w:ilvl w:val="0"/>
          <w:numId w:val="16"/>
        </w:numPr>
        <w:tabs>
          <w:tab w:val="left" w:pos="588"/>
          <w:tab w:val="left" w:pos="589"/>
          <w:tab w:val="left" w:pos="2389"/>
          <w:tab w:val="left" w:pos="4599"/>
          <w:tab w:val="left" w:pos="6794"/>
          <w:tab w:val="left" w:pos="8058"/>
          <w:tab w:val="left" w:pos="9601"/>
        </w:tabs>
        <w:autoSpaceDE w:val="0"/>
        <w:autoSpaceDN w:val="0"/>
        <w:spacing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Федеральный</w:t>
      </w:r>
      <w:r w:rsidRPr="00EE428C">
        <w:rPr>
          <w:rFonts w:ascii="Times New Roman" w:eastAsia="Times New Roman" w:hAnsi="Times New Roman" w:cs="Times New Roman"/>
          <w:sz w:val="26"/>
        </w:rPr>
        <w:tab/>
        <w:t>государственный</w:t>
      </w:r>
      <w:r w:rsidRPr="00EE428C">
        <w:rPr>
          <w:rFonts w:ascii="Times New Roman" w:eastAsia="Times New Roman" w:hAnsi="Times New Roman" w:cs="Times New Roman"/>
          <w:sz w:val="26"/>
        </w:rPr>
        <w:tab/>
        <w:t>образовательный</w:t>
      </w:r>
      <w:r w:rsidRPr="00EE428C">
        <w:rPr>
          <w:rFonts w:ascii="Times New Roman" w:eastAsia="Times New Roman" w:hAnsi="Times New Roman" w:cs="Times New Roman"/>
          <w:sz w:val="26"/>
        </w:rPr>
        <w:tab/>
        <w:t>стандарт</w:t>
      </w:r>
      <w:r w:rsidRPr="00EE428C">
        <w:rPr>
          <w:rFonts w:ascii="Times New Roman" w:eastAsia="Times New Roman" w:hAnsi="Times New Roman" w:cs="Times New Roman"/>
          <w:sz w:val="26"/>
        </w:rPr>
        <w:tab/>
        <w:t>начального</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общего</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образования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(приказ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Министерства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просвещения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РФ</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31 мая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2021</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года №</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286);</w:t>
      </w:r>
    </w:p>
    <w:p w:rsidR="00EE428C" w:rsidRPr="00EE428C" w:rsidRDefault="00EE428C" w:rsidP="00EE428C">
      <w:pPr>
        <w:widowControl w:val="0"/>
        <w:numPr>
          <w:ilvl w:val="0"/>
          <w:numId w:val="16"/>
        </w:numPr>
        <w:tabs>
          <w:tab w:val="left" w:pos="533"/>
          <w:tab w:val="left" w:pos="534"/>
          <w:tab w:val="left" w:pos="2003"/>
          <w:tab w:val="left" w:pos="3428"/>
          <w:tab w:val="left" w:pos="4915"/>
          <w:tab w:val="left" w:pos="5962"/>
          <w:tab w:val="left" w:pos="7575"/>
          <w:tab w:val="left" w:pos="8076"/>
          <w:tab w:val="left" w:pos="9377"/>
        </w:tabs>
        <w:autoSpaceDE w:val="0"/>
        <w:autoSpaceDN w:val="0"/>
        <w:spacing w:after="0" w:line="299" w:lineRule="exact"/>
        <w:ind w:left="533" w:hanging="321"/>
        <w:rPr>
          <w:rFonts w:ascii="Times New Roman" w:eastAsia="Times New Roman" w:hAnsi="Times New Roman" w:cs="Times New Roman"/>
          <w:sz w:val="26"/>
        </w:rPr>
      </w:pPr>
      <w:r w:rsidRPr="00EE428C">
        <w:rPr>
          <w:rFonts w:ascii="Times New Roman" w:eastAsia="Times New Roman" w:hAnsi="Times New Roman" w:cs="Times New Roman"/>
          <w:sz w:val="26"/>
        </w:rPr>
        <w:t>Примерная</w:t>
      </w:r>
      <w:r w:rsidRPr="00EE428C">
        <w:rPr>
          <w:rFonts w:ascii="Times New Roman" w:eastAsia="Times New Roman" w:hAnsi="Times New Roman" w:cs="Times New Roman"/>
          <w:sz w:val="26"/>
        </w:rPr>
        <w:tab/>
        <w:t>программа</w:t>
      </w:r>
      <w:r w:rsidRPr="00EE428C">
        <w:rPr>
          <w:rFonts w:ascii="Times New Roman" w:eastAsia="Times New Roman" w:hAnsi="Times New Roman" w:cs="Times New Roman"/>
          <w:sz w:val="26"/>
        </w:rPr>
        <w:tab/>
        <w:t>начального</w:t>
      </w:r>
      <w:r w:rsidRPr="00EE428C">
        <w:rPr>
          <w:rFonts w:ascii="Times New Roman" w:eastAsia="Times New Roman" w:hAnsi="Times New Roman" w:cs="Times New Roman"/>
          <w:sz w:val="26"/>
        </w:rPr>
        <w:tab/>
        <w:t>общего</w:t>
      </w:r>
      <w:r w:rsidRPr="00EE428C">
        <w:rPr>
          <w:rFonts w:ascii="Times New Roman" w:eastAsia="Times New Roman" w:hAnsi="Times New Roman" w:cs="Times New Roman"/>
          <w:sz w:val="26"/>
        </w:rPr>
        <w:tab/>
        <w:t>образования</w:t>
      </w:r>
      <w:r w:rsidRPr="00EE428C">
        <w:rPr>
          <w:rFonts w:ascii="Times New Roman" w:eastAsia="Times New Roman" w:hAnsi="Times New Roman" w:cs="Times New Roman"/>
          <w:sz w:val="26"/>
        </w:rPr>
        <w:tab/>
        <w:t>по</w:t>
      </w:r>
      <w:r w:rsidRPr="00EE428C">
        <w:rPr>
          <w:rFonts w:ascii="Times New Roman" w:eastAsia="Times New Roman" w:hAnsi="Times New Roman" w:cs="Times New Roman"/>
          <w:sz w:val="26"/>
        </w:rPr>
        <w:tab/>
        <w:t>учебному</w:t>
      </w:r>
      <w:r w:rsidRPr="00EE428C">
        <w:rPr>
          <w:rFonts w:ascii="Times New Roman" w:eastAsia="Times New Roman" w:hAnsi="Times New Roman" w:cs="Times New Roman"/>
          <w:sz w:val="26"/>
        </w:rPr>
        <w:tab/>
        <w:t>предмету</w:t>
      </w: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(базовый</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уровень)</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(одобрена</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решением</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ФУМО</w:t>
      </w:r>
      <w:r w:rsidRPr="00EE428C">
        <w:rPr>
          <w:rFonts w:ascii="Times New Roman" w:eastAsia="Times New Roman" w:hAnsi="Times New Roman" w:cs="Times New Roman"/>
          <w:spacing w:val="56"/>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общему</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образованию,</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протокол</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3/21</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27.09.2021</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w:t>
      </w:r>
    </w:p>
    <w:p w:rsidR="00EE428C" w:rsidRPr="00EE428C" w:rsidRDefault="00EE428C" w:rsidP="00EE428C">
      <w:pPr>
        <w:widowControl w:val="0"/>
        <w:numPr>
          <w:ilvl w:val="0"/>
          <w:numId w:val="16"/>
        </w:numPr>
        <w:tabs>
          <w:tab w:val="left" w:pos="495"/>
        </w:tabs>
        <w:autoSpaceDE w:val="0"/>
        <w:autoSpaceDN w:val="0"/>
        <w:spacing w:after="0" w:line="240" w:lineRule="auto"/>
        <w:ind w:right="1863" w:firstLine="64"/>
        <w:rPr>
          <w:rFonts w:ascii="Times New Roman" w:eastAsia="Times New Roman" w:hAnsi="Times New Roman" w:cs="Times New Roman"/>
          <w:sz w:val="26"/>
        </w:rPr>
      </w:pPr>
      <w:r w:rsidRPr="00EE428C">
        <w:rPr>
          <w:rFonts w:ascii="Times New Roman" w:eastAsia="Times New Roman" w:hAnsi="Times New Roman" w:cs="Times New Roman"/>
          <w:sz w:val="26"/>
        </w:rPr>
        <w:t>УМК: Технология 1 класс. Роговцева Н.И., Богданова Н.В., Фрейтаг И.П.</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АО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«Издательство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«Просвещение»»;</w:t>
      </w:r>
    </w:p>
    <w:p w:rsidR="00EE428C" w:rsidRPr="00EE428C" w:rsidRDefault="00EE428C" w:rsidP="00EE428C">
      <w:pPr>
        <w:widowControl w:val="0"/>
        <w:numPr>
          <w:ilvl w:val="0"/>
          <w:numId w:val="16"/>
        </w:numPr>
        <w:tabs>
          <w:tab w:val="left" w:pos="693"/>
          <w:tab w:val="left" w:pos="695"/>
        </w:tabs>
        <w:autoSpaceDE w:val="0"/>
        <w:autoSpaceDN w:val="0"/>
        <w:spacing w:after="0" w:line="299" w:lineRule="exact"/>
        <w:ind w:left="694" w:hanging="482"/>
        <w:rPr>
          <w:rFonts w:ascii="Times New Roman" w:eastAsia="Times New Roman" w:hAnsi="Times New Roman" w:cs="Times New Roman"/>
          <w:sz w:val="26"/>
        </w:rPr>
      </w:pPr>
      <w:r w:rsidRPr="00EE428C">
        <w:rPr>
          <w:rFonts w:ascii="Times New Roman" w:eastAsia="Times New Roman" w:hAnsi="Times New Roman" w:cs="Times New Roman"/>
          <w:sz w:val="26"/>
        </w:rPr>
        <w:t>УМК:</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Технология</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2</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класс.</w:t>
      </w:r>
      <w:r w:rsidRPr="00EE428C">
        <w:rPr>
          <w:rFonts w:ascii="Times New Roman" w:eastAsia="Times New Roman" w:hAnsi="Times New Roman" w:cs="Times New Roman"/>
          <w:spacing w:val="128"/>
          <w:sz w:val="26"/>
        </w:rPr>
        <w:t xml:space="preserve"> </w:t>
      </w:r>
      <w:r w:rsidRPr="00EE428C">
        <w:rPr>
          <w:rFonts w:ascii="Times New Roman" w:eastAsia="Times New Roman" w:hAnsi="Times New Roman" w:cs="Times New Roman"/>
          <w:sz w:val="26"/>
        </w:rPr>
        <w:t>Роговцева</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Н.И.,</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Богданова</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Н.В.,</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Фрейтаг</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И.П.АО</w:t>
      </w: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«Издательство</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«Просвещение»;</w:t>
      </w:r>
    </w:p>
    <w:p w:rsidR="00EE428C" w:rsidRPr="00EE428C" w:rsidRDefault="00EE428C" w:rsidP="00EE428C">
      <w:pPr>
        <w:widowControl w:val="0"/>
        <w:numPr>
          <w:ilvl w:val="0"/>
          <w:numId w:val="16"/>
        </w:numPr>
        <w:tabs>
          <w:tab w:val="left" w:pos="693"/>
          <w:tab w:val="left" w:pos="695"/>
        </w:tabs>
        <w:autoSpaceDE w:val="0"/>
        <w:autoSpaceDN w:val="0"/>
        <w:spacing w:before="1" w:after="0" w:line="299" w:lineRule="exact"/>
        <w:ind w:left="694" w:hanging="482"/>
        <w:rPr>
          <w:rFonts w:ascii="Times New Roman" w:eastAsia="Times New Roman" w:hAnsi="Times New Roman" w:cs="Times New Roman"/>
          <w:sz w:val="26"/>
        </w:rPr>
      </w:pPr>
      <w:r w:rsidRPr="00EE428C">
        <w:rPr>
          <w:rFonts w:ascii="Times New Roman" w:eastAsia="Times New Roman" w:hAnsi="Times New Roman" w:cs="Times New Roman"/>
          <w:sz w:val="26"/>
        </w:rPr>
        <w:t>УМК:</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Технология</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3</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класс.</w:t>
      </w:r>
      <w:r w:rsidRPr="00EE428C">
        <w:rPr>
          <w:rFonts w:ascii="Times New Roman" w:eastAsia="Times New Roman" w:hAnsi="Times New Roman" w:cs="Times New Roman"/>
          <w:spacing w:val="128"/>
          <w:sz w:val="26"/>
        </w:rPr>
        <w:t xml:space="preserve"> </w:t>
      </w:r>
      <w:r w:rsidRPr="00EE428C">
        <w:rPr>
          <w:rFonts w:ascii="Times New Roman" w:eastAsia="Times New Roman" w:hAnsi="Times New Roman" w:cs="Times New Roman"/>
          <w:sz w:val="26"/>
        </w:rPr>
        <w:t>Роговцева</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Н.И.,</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Богданова</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Н.В.,</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Фрейтаг</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И.П.АО</w:t>
      </w:r>
    </w:p>
    <w:p w:rsidR="00EE428C" w:rsidRPr="00EE428C" w:rsidRDefault="00EE428C" w:rsidP="00EE428C">
      <w:pPr>
        <w:widowControl w:val="0"/>
        <w:autoSpaceDE w:val="0"/>
        <w:autoSpaceDN w:val="0"/>
        <w:spacing w:after="0" w:line="299" w:lineRule="exact"/>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«Издательство</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«Просвещение»;</w:t>
      </w:r>
    </w:p>
    <w:p w:rsidR="00EE428C" w:rsidRPr="00EE428C" w:rsidRDefault="00EE428C" w:rsidP="00EE428C">
      <w:pPr>
        <w:widowControl w:val="0"/>
        <w:numPr>
          <w:ilvl w:val="0"/>
          <w:numId w:val="16"/>
        </w:numPr>
        <w:tabs>
          <w:tab w:val="left" w:pos="693"/>
          <w:tab w:val="left" w:pos="695"/>
        </w:tabs>
        <w:autoSpaceDE w:val="0"/>
        <w:autoSpaceDN w:val="0"/>
        <w:spacing w:before="1" w:after="0" w:line="298" w:lineRule="exact"/>
        <w:ind w:left="694" w:hanging="482"/>
        <w:rPr>
          <w:rFonts w:ascii="Times New Roman" w:eastAsia="Times New Roman" w:hAnsi="Times New Roman" w:cs="Times New Roman"/>
          <w:sz w:val="26"/>
        </w:rPr>
      </w:pPr>
      <w:r w:rsidRPr="00EE428C">
        <w:rPr>
          <w:rFonts w:ascii="Times New Roman" w:eastAsia="Times New Roman" w:hAnsi="Times New Roman" w:cs="Times New Roman"/>
          <w:sz w:val="26"/>
        </w:rPr>
        <w:t>УМК:</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Технология</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4</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класс.</w:t>
      </w:r>
      <w:r w:rsidRPr="00EE428C">
        <w:rPr>
          <w:rFonts w:ascii="Times New Roman" w:eastAsia="Times New Roman" w:hAnsi="Times New Roman" w:cs="Times New Roman"/>
          <w:spacing w:val="128"/>
          <w:sz w:val="26"/>
        </w:rPr>
        <w:t xml:space="preserve"> </w:t>
      </w:r>
      <w:r w:rsidRPr="00EE428C">
        <w:rPr>
          <w:rFonts w:ascii="Times New Roman" w:eastAsia="Times New Roman" w:hAnsi="Times New Roman" w:cs="Times New Roman"/>
          <w:sz w:val="26"/>
        </w:rPr>
        <w:t>Роговцева</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Н.И.,</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Богданова</w:t>
      </w:r>
      <w:r w:rsidRPr="00EE428C">
        <w:rPr>
          <w:rFonts w:ascii="Times New Roman" w:eastAsia="Times New Roman" w:hAnsi="Times New Roman" w:cs="Times New Roman"/>
          <w:spacing w:val="127"/>
          <w:sz w:val="26"/>
        </w:rPr>
        <w:t xml:space="preserve"> </w:t>
      </w:r>
      <w:r w:rsidRPr="00EE428C">
        <w:rPr>
          <w:rFonts w:ascii="Times New Roman" w:eastAsia="Times New Roman" w:hAnsi="Times New Roman" w:cs="Times New Roman"/>
          <w:sz w:val="26"/>
        </w:rPr>
        <w:t>Н.В.,</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Фрейтаг</w:t>
      </w:r>
      <w:r w:rsidRPr="00EE428C">
        <w:rPr>
          <w:rFonts w:ascii="Times New Roman" w:eastAsia="Times New Roman" w:hAnsi="Times New Roman" w:cs="Times New Roman"/>
          <w:spacing w:val="126"/>
          <w:sz w:val="26"/>
        </w:rPr>
        <w:t xml:space="preserve"> </w:t>
      </w:r>
      <w:r w:rsidRPr="00EE428C">
        <w:rPr>
          <w:rFonts w:ascii="Times New Roman" w:eastAsia="Times New Roman" w:hAnsi="Times New Roman" w:cs="Times New Roman"/>
          <w:sz w:val="26"/>
        </w:rPr>
        <w:t>И.П.АО</w:t>
      </w:r>
    </w:p>
    <w:p w:rsidR="00EE428C" w:rsidRPr="00EE428C" w:rsidRDefault="00EE428C" w:rsidP="00EE428C">
      <w:pPr>
        <w:widowControl w:val="0"/>
        <w:autoSpaceDE w:val="0"/>
        <w:autoSpaceDN w:val="0"/>
        <w:spacing w:after="0" w:line="298" w:lineRule="exact"/>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«Издательство</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«Просвещение»;</w:t>
      </w:r>
    </w:p>
    <w:p w:rsidR="00EE428C" w:rsidRPr="00EE428C" w:rsidRDefault="00EE428C" w:rsidP="00EE428C">
      <w:pPr>
        <w:widowControl w:val="0"/>
        <w:numPr>
          <w:ilvl w:val="0"/>
          <w:numId w:val="16"/>
        </w:numPr>
        <w:tabs>
          <w:tab w:val="left" w:pos="365"/>
        </w:tabs>
        <w:autoSpaceDE w:val="0"/>
        <w:autoSpaceDN w:val="0"/>
        <w:spacing w:before="1" w:after="0" w:line="298" w:lineRule="exact"/>
        <w:ind w:left="364" w:hanging="152"/>
        <w:rPr>
          <w:rFonts w:ascii="Times New Roman" w:eastAsia="Times New Roman" w:hAnsi="Times New Roman" w:cs="Times New Roman"/>
          <w:sz w:val="26"/>
        </w:rPr>
      </w:pPr>
      <w:r w:rsidRPr="00EE428C">
        <w:rPr>
          <w:rFonts w:ascii="Times New Roman" w:eastAsia="Times New Roman" w:hAnsi="Times New Roman" w:cs="Times New Roman"/>
          <w:sz w:val="26"/>
        </w:rPr>
        <w:t>Учебный</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план</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МБОУ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«СОШ№33»</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г.</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Грозного</w:t>
      </w:r>
    </w:p>
    <w:p w:rsidR="00EE428C" w:rsidRPr="00EE428C" w:rsidRDefault="00EE428C" w:rsidP="00EE428C">
      <w:pPr>
        <w:widowControl w:val="0"/>
        <w:numPr>
          <w:ilvl w:val="0"/>
          <w:numId w:val="16"/>
        </w:numPr>
        <w:tabs>
          <w:tab w:val="left" w:pos="365"/>
        </w:tabs>
        <w:autoSpaceDE w:val="0"/>
        <w:autoSpaceDN w:val="0"/>
        <w:spacing w:after="0" w:line="298" w:lineRule="exact"/>
        <w:ind w:left="364" w:hanging="152"/>
        <w:rPr>
          <w:rFonts w:ascii="Times New Roman" w:eastAsia="Times New Roman" w:hAnsi="Times New Roman" w:cs="Times New Roman"/>
          <w:sz w:val="26"/>
        </w:rPr>
      </w:pPr>
      <w:r w:rsidRPr="00EE428C">
        <w:rPr>
          <w:rFonts w:ascii="Times New Roman" w:eastAsia="Times New Roman" w:hAnsi="Times New Roman" w:cs="Times New Roman"/>
          <w:sz w:val="26"/>
        </w:rPr>
        <w:t>Положение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разработке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рабочей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программе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МБОУ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«СОШ№33»</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г.</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Грозного.</w:t>
      </w:r>
    </w:p>
    <w:p w:rsidR="00EE428C" w:rsidRPr="00EE428C" w:rsidRDefault="00EE428C" w:rsidP="00EE428C">
      <w:pPr>
        <w:widowControl w:val="0"/>
        <w:autoSpaceDE w:val="0"/>
        <w:autoSpaceDN w:val="0"/>
        <w:spacing w:before="1" w:after="0" w:line="240" w:lineRule="auto"/>
        <w:ind w:left="213" w:right="101" w:firstLine="45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Программа по учебному предмету «Технология» включает пояснительную записку,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содержание обучения, планируемые результаты освоения программы учебного предмета,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тематическое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планирование.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Пояснительная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записка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отражает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общие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цели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задачи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характеристику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психологических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предпосылок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изучению</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младшими школьниками; место в структуре учебного плана, а также подходы к отбору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планируемым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результатам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тематическому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планированию.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обучения раскрывается через модули, которые предлагаются для обязательного изучения 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каждом классе начальной школы. Приведён перечень универсальных учебных действий —</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познавательных, коммуникативных и регулятивных, формирование которых может быть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достигнуто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средствами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учебного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учётом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возрастных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особенностей обучающихся начальных классов. В первом и втором классах предлагается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пропедевтический уровень формирования УУД, поскольку становление универсальности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действий на этом этапе обучения только начинается. В познавательных универсальных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учебных действиях выделен специальный раздел «Работа с информацией». С учётом того,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что выполнение правил совместной деятельности строится на интеграции регулятивных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УУД</w:t>
      </w:r>
      <w:r w:rsidRPr="00EE428C">
        <w:rPr>
          <w:rFonts w:ascii="Times New Roman" w:eastAsia="Times New Roman" w:hAnsi="Times New Roman" w:cs="Times New Roman"/>
          <w:spacing w:val="21"/>
          <w:sz w:val="26"/>
          <w:szCs w:val="26"/>
        </w:rPr>
        <w:t xml:space="preserve"> </w:t>
      </w:r>
      <w:r w:rsidRPr="00EE428C">
        <w:rPr>
          <w:rFonts w:ascii="Times New Roman" w:eastAsia="Times New Roman" w:hAnsi="Times New Roman" w:cs="Times New Roman"/>
          <w:sz w:val="26"/>
          <w:szCs w:val="26"/>
        </w:rPr>
        <w:t>(определённые</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волевые</w:t>
      </w:r>
      <w:r w:rsidRPr="00EE428C">
        <w:rPr>
          <w:rFonts w:ascii="Times New Roman" w:eastAsia="Times New Roman" w:hAnsi="Times New Roman" w:cs="Times New Roman"/>
          <w:spacing w:val="20"/>
          <w:sz w:val="26"/>
          <w:szCs w:val="26"/>
        </w:rPr>
        <w:t xml:space="preserve"> </w:t>
      </w:r>
      <w:r w:rsidRPr="00EE428C">
        <w:rPr>
          <w:rFonts w:ascii="Times New Roman" w:eastAsia="Times New Roman" w:hAnsi="Times New Roman" w:cs="Times New Roman"/>
          <w:sz w:val="26"/>
          <w:szCs w:val="26"/>
        </w:rPr>
        <w:t>усилия,</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саморегуляция,</w:t>
      </w:r>
      <w:r w:rsidRPr="00EE428C">
        <w:rPr>
          <w:rFonts w:ascii="Times New Roman" w:eastAsia="Times New Roman" w:hAnsi="Times New Roman" w:cs="Times New Roman"/>
          <w:spacing w:val="20"/>
          <w:sz w:val="26"/>
          <w:szCs w:val="26"/>
        </w:rPr>
        <w:t xml:space="preserve"> </w:t>
      </w:r>
      <w:r w:rsidRPr="00EE428C">
        <w:rPr>
          <w:rFonts w:ascii="Times New Roman" w:eastAsia="Times New Roman" w:hAnsi="Times New Roman" w:cs="Times New Roman"/>
          <w:sz w:val="26"/>
          <w:szCs w:val="26"/>
        </w:rPr>
        <w:t>самоконтроль,</w:t>
      </w:r>
      <w:r w:rsidRPr="00EE428C">
        <w:rPr>
          <w:rFonts w:ascii="Times New Roman" w:eastAsia="Times New Roman" w:hAnsi="Times New Roman" w:cs="Times New Roman"/>
          <w:spacing w:val="20"/>
          <w:sz w:val="26"/>
          <w:szCs w:val="26"/>
        </w:rPr>
        <w:t xml:space="preserve"> </w:t>
      </w:r>
      <w:r w:rsidRPr="00EE428C">
        <w:rPr>
          <w:rFonts w:ascii="Times New Roman" w:eastAsia="Times New Roman" w:hAnsi="Times New Roman" w:cs="Times New Roman"/>
          <w:sz w:val="26"/>
          <w:szCs w:val="26"/>
        </w:rPr>
        <w:t>проявление</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терпения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доброжелательности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налаживании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отношений)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коммуникативных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УУД</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(способность</w:t>
      </w:r>
      <w:r w:rsidRPr="00EE428C">
        <w:rPr>
          <w:rFonts w:ascii="Times New Roman" w:eastAsia="Times New Roman" w:hAnsi="Times New Roman" w:cs="Times New Roman"/>
          <w:spacing w:val="14"/>
          <w:sz w:val="26"/>
          <w:szCs w:val="26"/>
        </w:rPr>
        <w:t xml:space="preserve"> </w:t>
      </w:r>
      <w:r w:rsidRPr="00EE428C">
        <w:rPr>
          <w:rFonts w:ascii="Times New Roman" w:eastAsia="Times New Roman" w:hAnsi="Times New Roman" w:cs="Times New Roman"/>
          <w:sz w:val="26"/>
          <w:szCs w:val="26"/>
        </w:rPr>
        <w:t>вербальными</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средствами</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устанавливать</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взаимоотношения),</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перечень</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дан</w:t>
      </w:r>
      <w:r w:rsidRPr="00EE428C">
        <w:rPr>
          <w:rFonts w:ascii="Times New Roman" w:eastAsia="Times New Roman" w:hAnsi="Times New Roman" w:cs="Times New Roman"/>
          <w:spacing w:val="-63"/>
          <w:sz w:val="26"/>
          <w:szCs w:val="26"/>
        </w:rPr>
        <w:t xml:space="preserve"> </w:t>
      </w:r>
      <w:r w:rsidRPr="00EE428C">
        <w:rPr>
          <w:rFonts w:ascii="Times New Roman" w:eastAsia="Times New Roman" w:hAnsi="Times New Roman" w:cs="Times New Roman"/>
          <w:sz w:val="26"/>
          <w:szCs w:val="26"/>
        </w:rPr>
        <w:t>в специальном разделе — «Совместная деятельность». Планируемые результаты включают</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личностные,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метапредметные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период</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также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достижения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младшего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школьника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каждый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год</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начальной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школе.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тематическом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планировании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описывается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программное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всем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разделам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(темам) содержания обучения каждого класса, а также раскрываются методы и формы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организации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характеристика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которые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целесообразно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использовать при изучении той или иной темы. Представлены также способы организации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дифференцированного</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обучения.</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818"/>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lastRenderedPageBreak/>
        <w:t>ОБЩАЯ</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ХАРАКТЕРИСТИКА</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УЧЕБНОГО</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ПРЕДМЕТА</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«ТЕХНОЛОГИЯ»</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9" w:after="0" w:line="240" w:lineRule="auto"/>
        <w:ind w:left="213" w:right="100"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Предлагаемая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программа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отражает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вариант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конкретизации</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требований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Федерального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государственного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образовательного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стандарта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начального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общего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области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обеспечивает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обозначенную в нём содержательную составляющую по данному учебному предмету. 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соответствии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требованиями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времени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инновационными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установками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отечественного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образования, обозначенными во ФГОС НОО, данная программа обеспечивает реализацию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обновлённой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концептуальной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идеи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учебного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Её</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особенность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состоит в формировании у обучающихся социально ценных качеств, креативности и общей</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культуры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личности.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Новые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социально-экономические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условия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требуют</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включения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каждого учебного предмета в данный процесс, а уроки технологии обладают большими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специфическими резервами для решения данной задачи, особенно на уровне начального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частности,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обладает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возможностями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укреплении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фундамента для развития умственной деятельности обучающихся начальных классов. 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технологии</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осуществляется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реализация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широкого</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спектра межпредметных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связей.</w:t>
      </w:r>
    </w:p>
    <w:p w:rsidR="00EE428C" w:rsidRPr="00EE428C" w:rsidRDefault="00EE428C" w:rsidP="00EE428C">
      <w:pPr>
        <w:widowControl w:val="0"/>
        <w:autoSpaceDE w:val="0"/>
        <w:autoSpaceDN w:val="0"/>
        <w:spacing w:before="1" w:after="0" w:line="240" w:lineRule="auto"/>
        <w:ind w:left="213" w:right="108"/>
        <w:jc w:val="both"/>
        <w:rPr>
          <w:rFonts w:ascii="Times New Roman" w:eastAsia="Times New Roman" w:hAnsi="Times New Roman" w:cs="Times New Roman"/>
          <w:sz w:val="26"/>
          <w:szCs w:val="26"/>
        </w:rPr>
      </w:pPr>
      <w:r w:rsidRPr="00EE428C">
        <w:rPr>
          <w:rFonts w:ascii="Times New Roman" w:eastAsia="Times New Roman" w:hAnsi="Times New Roman" w:cs="Times New Roman"/>
          <w:b/>
          <w:sz w:val="26"/>
          <w:szCs w:val="26"/>
        </w:rPr>
        <w:t xml:space="preserve">Математика </w:t>
      </w:r>
      <w:r w:rsidRPr="00EE428C">
        <w:rPr>
          <w:rFonts w:ascii="Times New Roman" w:eastAsia="Times New Roman" w:hAnsi="Times New Roman" w:cs="Times New Roman"/>
          <w:sz w:val="26"/>
          <w:szCs w:val="26"/>
        </w:rPr>
        <w:t>— моделирование, выполнение расчётов, вычислений, построение форм 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учетом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геометрии,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геометрическими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фигурами,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телами,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именованными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числами.</w:t>
      </w:r>
    </w:p>
    <w:p w:rsidR="00EE428C" w:rsidRPr="00EE428C" w:rsidRDefault="00EE428C" w:rsidP="00EE428C">
      <w:pPr>
        <w:widowControl w:val="0"/>
        <w:autoSpaceDE w:val="0"/>
        <w:autoSpaceDN w:val="0"/>
        <w:spacing w:after="0" w:line="240" w:lineRule="auto"/>
        <w:ind w:left="213" w:right="108"/>
        <w:jc w:val="both"/>
        <w:rPr>
          <w:rFonts w:ascii="Times New Roman" w:eastAsia="Times New Roman" w:hAnsi="Times New Roman" w:cs="Times New Roman"/>
          <w:sz w:val="26"/>
          <w:szCs w:val="26"/>
        </w:rPr>
      </w:pPr>
      <w:r w:rsidRPr="00EE428C">
        <w:rPr>
          <w:rFonts w:ascii="Times New Roman" w:eastAsia="Times New Roman" w:hAnsi="Times New Roman" w:cs="Times New Roman"/>
          <w:b/>
          <w:sz w:val="26"/>
          <w:szCs w:val="26"/>
        </w:rPr>
        <w:t xml:space="preserve">Изобразительное искусство </w:t>
      </w:r>
      <w:r w:rsidRPr="00EE428C">
        <w:rPr>
          <w:rFonts w:ascii="Times New Roman" w:eastAsia="Times New Roman" w:hAnsi="Times New Roman" w:cs="Times New Roman"/>
          <w:sz w:val="26"/>
          <w:szCs w:val="26"/>
        </w:rPr>
        <w:t>— использование средств художественной выразительности,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законов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 правил</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декоративно-прикладного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искусства</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дизайна.</w:t>
      </w:r>
    </w:p>
    <w:p w:rsidR="00EE428C" w:rsidRPr="00EE428C" w:rsidRDefault="00EE428C" w:rsidP="00EE428C">
      <w:pPr>
        <w:widowControl w:val="0"/>
        <w:autoSpaceDE w:val="0"/>
        <w:autoSpaceDN w:val="0"/>
        <w:spacing w:after="0" w:line="240" w:lineRule="auto"/>
        <w:ind w:left="213" w:right="109"/>
        <w:jc w:val="both"/>
        <w:rPr>
          <w:rFonts w:ascii="Times New Roman" w:eastAsia="Times New Roman" w:hAnsi="Times New Roman" w:cs="Times New Roman"/>
          <w:sz w:val="26"/>
          <w:szCs w:val="26"/>
        </w:rPr>
      </w:pPr>
      <w:r w:rsidRPr="00EE428C">
        <w:rPr>
          <w:rFonts w:ascii="Times New Roman" w:eastAsia="Times New Roman" w:hAnsi="Times New Roman" w:cs="Times New Roman"/>
          <w:b/>
          <w:sz w:val="26"/>
          <w:szCs w:val="26"/>
        </w:rPr>
        <w:t xml:space="preserve">Окружающий мир </w:t>
      </w:r>
      <w:r w:rsidRPr="00EE428C">
        <w:rPr>
          <w:rFonts w:ascii="Times New Roman" w:eastAsia="Times New Roman" w:hAnsi="Times New Roman" w:cs="Times New Roman"/>
          <w:sz w:val="26"/>
          <w:szCs w:val="26"/>
        </w:rPr>
        <w:t>— природные формы и конструкции как универсальный источник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инженерно-художественных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идей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мастера;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природа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источник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сырья,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этнокультурные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традиции.</w:t>
      </w:r>
    </w:p>
    <w:p w:rsidR="00EE428C" w:rsidRPr="00EE428C" w:rsidRDefault="00EE428C" w:rsidP="00EE428C">
      <w:pPr>
        <w:widowControl w:val="0"/>
        <w:autoSpaceDE w:val="0"/>
        <w:autoSpaceDN w:val="0"/>
        <w:spacing w:before="1" w:after="0" w:line="240" w:lineRule="auto"/>
        <w:ind w:left="213" w:right="103"/>
        <w:jc w:val="both"/>
        <w:rPr>
          <w:rFonts w:ascii="Times New Roman" w:eastAsia="Times New Roman" w:hAnsi="Times New Roman" w:cs="Times New Roman"/>
          <w:sz w:val="26"/>
          <w:szCs w:val="26"/>
        </w:rPr>
      </w:pPr>
      <w:r w:rsidRPr="00EE428C">
        <w:rPr>
          <w:rFonts w:ascii="Times New Roman" w:eastAsia="Times New Roman" w:hAnsi="Times New Roman" w:cs="Times New Roman"/>
          <w:b/>
          <w:sz w:val="26"/>
          <w:szCs w:val="26"/>
        </w:rPr>
        <w:t xml:space="preserve">Родной язык </w:t>
      </w:r>
      <w:r w:rsidRPr="00EE428C">
        <w:rPr>
          <w:rFonts w:ascii="Times New Roman" w:eastAsia="Times New Roman" w:hAnsi="Times New Roman" w:cs="Times New Roman"/>
          <w:sz w:val="26"/>
          <w:szCs w:val="26"/>
        </w:rPr>
        <w:t>— использование важнейших видов речевой деятельности и основных типов</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учебных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текстов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процессе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анализа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обсуждения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практической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деятельности.</w:t>
      </w:r>
    </w:p>
    <w:p w:rsidR="00EE428C" w:rsidRPr="00EE428C" w:rsidRDefault="00EE428C" w:rsidP="00EE428C">
      <w:pPr>
        <w:widowControl w:val="0"/>
        <w:tabs>
          <w:tab w:val="left" w:pos="1756"/>
          <w:tab w:val="left" w:pos="1964"/>
          <w:tab w:val="left" w:pos="3379"/>
          <w:tab w:val="left" w:pos="3691"/>
          <w:tab w:val="left" w:pos="4326"/>
          <w:tab w:val="left" w:pos="4396"/>
          <w:tab w:val="left" w:pos="5917"/>
          <w:tab w:val="left" w:pos="6039"/>
          <w:tab w:val="left" w:pos="6286"/>
          <w:tab w:val="left" w:pos="7692"/>
          <w:tab w:val="left" w:pos="7898"/>
          <w:tab w:val="left" w:pos="8646"/>
          <w:tab w:val="left" w:pos="9153"/>
          <w:tab w:val="left" w:pos="9411"/>
        </w:tabs>
        <w:autoSpaceDE w:val="0"/>
        <w:autoSpaceDN w:val="0"/>
        <w:spacing w:after="0" w:line="240" w:lineRule="auto"/>
        <w:ind w:left="213" w:right="104"/>
        <w:rPr>
          <w:rFonts w:ascii="Times New Roman" w:eastAsia="Times New Roman" w:hAnsi="Times New Roman" w:cs="Times New Roman"/>
          <w:sz w:val="26"/>
          <w:szCs w:val="26"/>
        </w:rPr>
      </w:pPr>
      <w:r w:rsidRPr="00EE428C">
        <w:rPr>
          <w:rFonts w:ascii="Times New Roman" w:eastAsia="Times New Roman" w:hAnsi="Times New Roman" w:cs="Times New Roman"/>
          <w:b/>
          <w:sz w:val="26"/>
          <w:szCs w:val="26"/>
        </w:rPr>
        <w:t xml:space="preserve">Литературное чтение </w:t>
      </w:r>
      <w:r w:rsidRPr="00EE428C">
        <w:rPr>
          <w:rFonts w:ascii="Times New Roman" w:eastAsia="Times New Roman" w:hAnsi="Times New Roman" w:cs="Times New Roman"/>
          <w:sz w:val="26"/>
          <w:szCs w:val="26"/>
        </w:rPr>
        <w:t>— работа с текстами для создания образа, реализуемого в изделии.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Важнейшая</w:t>
      </w:r>
      <w:r w:rsidRPr="00EE428C">
        <w:rPr>
          <w:rFonts w:ascii="Times New Roman" w:eastAsia="Times New Roman" w:hAnsi="Times New Roman" w:cs="Times New Roman"/>
          <w:sz w:val="26"/>
          <w:szCs w:val="26"/>
        </w:rPr>
        <w:tab/>
        <w:t>особенность</w:t>
      </w:r>
      <w:r w:rsidRPr="00EE428C">
        <w:rPr>
          <w:rFonts w:ascii="Times New Roman" w:eastAsia="Times New Roman" w:hAnsi="Times New Roman" w:cs="Times New Roman"/>
          <w:sz w:val="26"/>
          <w:szCs w:val="26"/>
        </w:rPr>
        <w:tab/>
        <w:t>уроков</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технологии</w:t>
      </w:r>
      <w:r w:rsidRPr="00EE428C">
        <w:rPr>
          <w:rFonts w:ascii="Times New Roman" w:eastAsia="Times New Roman" w:hAnsi="Times New Roman" w:cs="Times New Roman"/>
          <w:sz w:val="26"/>
          <w:szCs w:val="26"/>
        </w:rPr>
        <w:tab/>
        <w:t>в</w:t>
      </w:r>
      <w:r w:rsidRPr="00EE428C">
        <w:rPr>
          <w:rFonts w:ascii="Times New Roman" w:eastAsia="Times New Roman" w:hAnsi="Times New Roman" w:cs="Times New Roman"/>
          <w:sz w:val="26"/>
          <w:szCs w:val="26"/>
        </w:rPr>
        <w:tab/>
        <w:t>начальной</w:t>
      </w:r>
      <w:r w:rsidRPr="00EE428C">
        <w:rPr>
          <w:rFonts w:ascii="Times New Roman" w:eastAsia="Times New Roman" w:hAnsi="Times New Roman" w:cs="Times New Roman"/>
          <w:sz w:val="26"/>
          <w:szCs w:val="26"/>
        </w:rPr>
        <w:tab/>
        <w:t>школе</w:t>
      </w:r>
      <w:r w:rsidRPr="00EE428C">
        <w:rPr>
          <w:rFonts w:ascii="Times New Roman" w:eastAsia="Times New Roman" w:hAnsi="Times New Roman" w:cs="Times New Roman"/>
          <w:sz w:val="26"/>
          <w:szCs w:val="26"/>
        </w:rPr>
        <w:tab/>
        <w:t>—</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pacing w:val="-1"/>
          <w:sz w:val="26"/>
          <w:szCs w:val="26"/>
        </w:rPr>
        <w:t>предметно-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практическая</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деятельность</w:t>
      </w:r>
      <w:r w:rsidRPr="00EE428C">
        <w:rPr>
          <w:rFonts w:ascii="Times New Roman" w:eastAsia="Times New Roman" w:hAnsi="Times New Roman" w:cs="Times New Roman"/>
          <w:sz w:val="26"/>
          <w:szCs w:val="26"/>
        </w:rPr>
        <w:tab/>
        <w:t>как</w:t>
      </w:r>
      <w:r w:rsidRPr="00EE428C">
        <w:rPr>
          <w:rFonts w:ascii="Times New Roman" w:eastAsia="Times New Roman" w:hAnsi="Times New Roman" w:cs="Times New Roman"/>
          <w:sz w:val="26"/>
          <w:szCs w:val="26"/>
        </w:rPr>
        <w:tab/>
        <w:t>необходимая</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составляющая</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целостного</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процесса</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интеллектуального,</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а</w:t>
      </w:r>
      <w:r w:rsidRPr="00EE428C">
        <w:rPr>
          <w:rFonts w:ascii="Times New Roman" w:eastAsia="Times New Roman" w:hAnsi="Times New Roman" w:cs="Times New Roman"/>
          <w:spacing w:val="25"/>
          <w:sz w:val="26"/>
          <w:szCs w:val="26"/>
        </w:rPr>
        <w:t xml:space="preserve"> </w:t>
      </w:r>
      <w:r w:rsidRPr="00EE428C">
        <w:rPr>
          <w:rFonts w:ascii="Times New Roman" w:eastAsia="Times New Roman" w:hAnsi="Times New Roman" w:cs="Times New Roman"/>
          <w:sz w:val="26"/>
          <w:szCs w:val="26"/>
        </w:rPr>
        <w:t>также</w:t>
      </w:r>
      <w:r w:rsidRPr="00EE428C">
        <w:rPr>
          <w:rFonts w:ascii="Times New Roman" w:eastAsia="Times New Roman" w:hAnsi="Times New Roman" w:cs="Times New Roman"/>
          <w:spacing w:val="24"/>
          <w:sz w:val="26"/>
          <w:szCs w:val="26"/>
        </w:rPr>
        <w:t xml:space="preserve"> </w:t>
      </w:r>
      <w:r w:rsidRPr="00EE428C">
        <w:rPr>
          <w:rFonts w:ascii="Times New Roman" w:eastAsia="Times New Roman" w:hAnsi="Times New Roman" w:cs="Times New Roman"/>
          <w:sz w:val="26"/>
          <w:szCs w:val="26"/>
        </w:rPr>
        <w:t>духовного</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нравственного</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развития</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обучающихся</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младшего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школьного возраста.</w:t>
      </w:r>
    </w:p>
    <w:p w:rsidR="00EE428C" w:rsidRPr="00EE428C" w:rsidRDefault="00EE428C" w:rsidP="00EE428C">
      <w:pPr>
        <w:widowControl w:val="0"/>
        <w:autoSpaceDE w:val="0"/>
        <w:autoSpaceDN w:val="0"/>
        <w:spacing w:after="0" w:line="240" w:lineRule="auto"/>
        <w:ind w:left="213" w:right="104"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Продуктивная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уроках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является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формирования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познавательных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способностей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школьников,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стремления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активно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знакомиться с историей материальной культуры и семейных традиций своего и других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народов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уважительного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отношения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ним.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Занятия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продуктивной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закладывают основу для формирования у обучающихся социально-значимых практических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умений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опыта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преобразовательной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творческой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предпосылки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успешной социализации личности младшего школьника. На уроках технологии ученики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овладевают основами проектной деятельности, которая направлена на развитие творческих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черт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личности,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коммуникабельности,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чувства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ответственности,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умения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искать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использовать</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информацию.</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1046" w:right="939"/>
        <w:jc w:val="center"/>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ЦЕЛИ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ИЗУЧЕНИЯ</w:t>
      </w:r>
      <w:r w:rsidRPr="00EE428C">
        <w:rPr>
          <w:rFonts w:ascii="Times New Roman" w:eastAsia="Times New Roman" w:hAnsi="Times New Roman" w:cs="Times New Roman"/>
          <w:b/>
          <w:bCs/>
          <w:spacing w:val="-1"/>
          <w:sz w:val="26"/>
          <w:szCs w:val="26"/>
        </w:rPr>
        <w:t xml:space="preserve"> </w:t>
      </w:r>
      <w:r w:rsidRPr="00EE428C">
        <w:rPr>
          <w:rFonts w:ascii="Times New Roman" w:eastAsia="Times New Roman" w:hAnsi="Times New Roman" w:cs="Times New Roman"/>
          <w:b/>
          <w:bCs/>
          <w:sz w:val="26"/>
          <w:szCs w:val="26"/>
        </w:rPr>
        <w:t>УЧЕБНОГО</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ПРЕДМЕТА</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«ТЕХНОЛОГИЯ»</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8" w:after="0" w:line="240" w:lineRule="auto"/>
        <w:ind w:left="213" w:right="107"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Основной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целью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является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успешная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социализация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обучающихся,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формирование у них функциональной грамотности на базе освоения культурологических 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конструкторско</w:t>
      </w:r>
      <w:r w:rsidRPr="00EE428C">
        <w:rPr>
          <w:rFonts w:ascii="Times New Roman" w:eastAsia="Times New Roman" w:hAnsi="Times New Roman" w:cs="Times New Roman"/>
          <w:spacing w:val="58"/>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56"/>
          <w:sz w:val="26"/>
          <w:szCs w:val="26"/>
        </w:rPr>
        <w:t xml:space="preserve"> </w:t>
      </w:r>
      <w:r w:rsidRPr="00EE428C">
        <w:rPr>
          <w:rFonts w:ascii="Times New Roman" w:eastAsia="Times New Roman" w:hAnsi="Times New Roman" w:cs="Times New Roman"/>
          <w:sz w:val="26"/>
          <w:szCs w:val="26"/>
        </w:rPr>
        <w:t>технологических</w:t>
      </w:r>
      <w:r w:rsidRPr="00EE428C">
        <w:rPr>
          <w:rFonts w:ascii="Times New Roman" w:eastAsia="Times New Roman" w:hAnsi="Times New Roman" w:cs="Times New Roman"/>
          <w:spacing w:val="57"/>
          <w:sz w:val="26"/>
          <w:szCs w:val="26"/>
        </w:rPr>
        <w:t xml:space="preserve"> </w:t>
      </w:r>
      <w:r w:rsidRPr="00EE428C">
        <w:rPr>
          <w:rFonts w:ascii="Times New Roman" w:eastAsia="Times New Roman" w:hAnsi="Times New Roman" w:cs="Times New Roman"/>
          <w:sz w:val="26"/>
          <w:szCs w:val="26"/>
        </w:rPr>
        <w:t>знаний</w:t>
      </w:r>
      <w:r w:rsidRPr="00EE428C">
        <w:rPr>
          <w:rFonts w:ascii="Times New Roman" w:eastAsia="Times New Roman" w:hAnsi="Times New Roman" w:cs="Times New Roman"/>
          <w:spacing w:val="59"/>
          <w:sz w:val="26"/>
          <w:szCs w:val="26"/>
        </w:rPr>
        <w:t xml:space="preserve"> </w:t>
      </w:r>
      <w:r w:rsidRPr="00EE428C">
        <w:rPr>
          <w:rFonts w:ascii="Times New Roman" w:eastAsia="Times New Roman" w:hAnsi="Times New Roman" w:cs="Times New Roman"/>
          <w:sz w:val="26"/>
          <w:szCs w:val="26"/>
        </w:rPr>
        <w:t>(о</w:t>
      </w:r>
      <w:r w:rsidRPr="00EE428C">
        <w:rPr>
          <w:rFonts w:ascii="Times New Roman" w:eastAsia="Times New Roman" w:hAnsi="Times New Roman" w:cs="Times New Roman"/>
          <w:spacing w:val="56"/>
          <w:sz w:val="26"/>
          <w:szCs w:val="26"/>
        </w:rPr>
        <w:t xml:space="preserve"> </w:t>
      </w:r>
      <w:r w:rsidRPr="00EE428C">
        <w:rPr>
          <w:rFonts w:ascii="Times New Roman" w:eastAsia="Times New Roman" w:hAnsi="Times New Roman" w:cs="Times New Roman"/>
          <w:sz w:val="26"/>
          <w:szCs w:val="26"/>
        </w:rPr>
        <w:t>рукотворном</w:t>
      </w:r>
      <w:r w:rsidRPr="00EE428C">
        <w:rPr>
          <w:rFonts w:ascii="Times New Roman" w:eastAsia="Times New Roman" w:hAnsi="Times New Roman" w:cs="Times New Roman"/>
          <w:spacing w:val="58"/>
          <w:sz w:val="26"/>
          <w:szCs w:val="26"/>
        </w:rPr>
        <w:t xml:space="preserve"> </w:t>
      </w:r>
      <w:r w:rsidRPr="00EE428C">
        <w:rPr>
          <w:rFonts w:ascii="Times New Roman" w:eastAsia="Times New Roman" w:hAnsi="Times New Roman" w:cs="Times New Roman"/>
          <w:sz w:val="26"/>
          <w:szCs w:val="26"/>
        </w:rPr>
        <w:t>мире</w:t>
      </w:r>
      <w:r w:rsidRPr="00EE428C">
        <w:rPr>
          <w:rFonts w:ascii="Times New Roman" w:eastAsia="Times New Roman" w:hAnsi="Times New Roman" w:cs="Times New Roman"/>
          <w:spacing w:val="56"/>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57"/>
          <w:sz w:val="26"/>
          <w:szCs w:val="26"/>
        </w:rPr>
        <w:t xml:space="preserve"> </w:t>
      </w:r>
      <w:r w:rsidRPr="00EE428C">
        <w:rPr>
          <w:rFonts w:ascii="Times New Roman" w:eastAsia="Times New Roman" w:hAnsi="Times New Roman" w:cs="Times New Roman"/>
          <w:sz w:val="26"/>
          <w:szCs w:val="26"/>
        </w:rPr>
        <w:t>общих</w:t>
      </w:r>
      <w:r w:rsidRPr="00EE428C">
        <w:rPr>
          <w:rFonts w:ascii="Times New Roman" w:eastAsia="Times New Roman" w:hAnsi="Times New Roman" w:cs="Times New Roman"/>
          <w:spacing w:val="56"/>
          <w:sz w:val="26"/>
          <w:szCs w:val="26"/>
        </w:rPr>
        <w:t xml:space="preserve"> </w:t>
      </w:r>
      <w:r w:rsidRPr="00EE428C">
        <w:rPr>
          <w:rFonts w:ascii="Times New Roman" w:eastAsia="Times New Roman" w:hAnsi="Times New Roman" w:cs="Times New Roman"/>
          <w:sz w:val="26"/>
          <w:szCs w:val="26"/>
        </w:rPr>
        <w:t>правилах</w:t>
      </w:r>
      <w:r w:rsidRPr="00EE428C">
        <w:rPr>
          <w:rFonts w:ascii="Times New Roman" w:eastAsia="Times New Roman" w:hAnsi="Times New Roman" w:cs="Times New Roman"/>
          <w:spacing w:val="57"/>
          <w:sz w:val="26"/>
          <w:szCs w:val="26"/>
        </w:rPr>
        <w:t xml:space="preserve"> </w:t>
      </w:r>
      <w:r w:rsidRPr="00EE428C">
        <w:rPr>
          <w:rFonts w:ascii="Times New Roman" w:eastAsia="Times New Roman" w:hAnsi="Times New Roman" w:cs="Times New Roman"/>
          <w:sz w:val="26"/>
          <w:szCs w:val="26"/>
        </w:rPr>
        <w:t>его</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tabs>
          <w:tab w:val="left" w:pos="1418"/>
          <w:tab w:val="left" w:pos="1751"/>
          <w:tab w:val="left" w:pos="2745"/>
          <w:tab w:val="left" w:pos="4347"/>
          <w:tab w:val="left" w:pos="5995"/>
          <w:tab w:val="left" w:pos="7566"/>
          <w:tab w:val="left" w:pos="7916"/>
          <w:tab w:val="left" w:pos="10111"/>
        </w:tabs>
        <w:autoSpaceDE w:val="0"/>
        <w:autoSpaceDN w:val="0"/>
        <w:spacing w:before="73" w:after="0" w:line="240" w:lineRule="auto"/>
        <w:ind w:left="213" w:right="109"/>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создания</w:t>
      </w:r>
      <w:r w:rsidRPr="00EE428C">
        <w:rPr>
          <w:rFonts w:ascii="Times New Roman" w:eastAsia="Times New Roman" w:hAnsi="Times New Roman" w:cs="Times New Roman"/>
          <w:sz w:val="26"/>
          <w:szCs w:val="26"/>
        </w:rPr>
        <w:tab/>
        <w:t>в</w:t>
      </w:r>
      <w:r w:rsidRPr="00EE428C">
        <w:rPr>
          <w:rFonts w:ascii="Times New Roman" w:eastAsia="Times New Roman" w:hAnsi="Times New Roman" w:cs="Times New Roman"/>
          <w:sz w:val="26"/>
          <w:szCs w:val="26"/>
        </w:rPr>
        <w:tab/>
        <w:t>рамках</w:t>
      </w:r>
      <w:r w:rsidRPr="00EE428C">
        <w:rPr>
          <w:rFonts w:ascii="Times New Roman" w:eastAsia="Times New Roman" w:hAnsi="Times New Roman" w:cs="Times New Roman"/>
          <w:sz w:val="26"/>
          <w:szCs w:val="26"/>
        </w:rPr>
        <w:tab/>
        <w:t>исторически</w:t>
      </w:r>
      <w:r w:rsidRPr="00EE428C">
        <w:rPr>
          <w:rFonts w:ascii="Times New Roman" w:eastAsia="Times New Roman" w:hAnsi="Times New Roman" w:cs="Times New Roman"/>
          <w:sz w:val="26"/>
          <w:szCs w:val="26"/>
        </w:rPr>
        <w:tab/>
        <w:t>меняющихся</w:t>
      </w:r>
      <w:r w:rsidRPr="00EE428C">
        <w:rPr>
          <w:rFonts w:ascii="Times New Roman" w:eastAsia="Times New Roman" w:hAnsi="Times New Roman" w:cs="Times New Roman"/>
          <w:sz w:val="26"/>
          <w:szCs w:val="26"/>
        </w:rPr>
        <w:tab/>
        <w:t>технологий)</w:t>
      </w:r>
      <w:r w:rsidRPr="00EE428C">
        <w:rPr>
          <w:rFonts w:ascii="Times New Roman" w:eastAsia="Times New Roman" w:hAnsi="Times New Roman" w:cs="Times New Roman"/>
          <w:sz w:val="26"/>
          <w:szCs w:val="26"/>
        </w:rPr>
        <w:tab/>
        <w:t>и</w:t>
      </w:r>
      <w:r w:rsidRPr="00EE428C">
        <w:rPr>
          <w:rFonts w:ascii="Times New Roman" w:eastAsia="Times New Roman" w:hAnsi="Times New Roman" w:cs="Times New Roman"/>
          <w:sz w:val="26"/>
          <w:szCs w:val="26"/>
        </w:rPr>
        <w:tab/>
        <w:t>соответствующих</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pacing w:val="-1"/>
          <w:sz w:val="26"/>
          <w:szCs w:val="26"/>
        </w:rPr>
        <w:t>им</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практических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умений,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представленных 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содержании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учебного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предмета.</w:t>
      </w: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реализации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основной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цели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концептуальной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идеи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данного</w:t>
      </w:r>
      <w:r w:rsidRPr="00EE428C">
        <w:rPr>
          <w:rFonts w:ascii="Times New Roman" w:eastAsia="Times New Roman" w:hAnsi="Times New Roman" w:cs="Times New Roman"/>
          <w:spacing w:val="64"/>
          <w:sz w:val="26"/>
          <w:szCs w:val="26"/>
        </w:rPr>
        <w:t xml:space="preserve"> </w:t>
      </w:r>
      <w:r w:rsidRPr="00EE428C">
        <w:rPr>
          <w:rFonts w:ascii="Times New Roman" w:eastAsia="Times New Roman" w:hAnsi="Times New Roman" w:cs="Times New Roman"/>
          <w:sz w:val="26"/>
          <w:szCs w:val="26"/>
        </w:rPr>
        <w:t>предмета</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необходимо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решение системы приоритетных задач: образовательных, развивающих и воспитательных.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Образовательные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задачи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курса:</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формирование общих представлений о культуре и организации трудовой деятельности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важной части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культуры человека;</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становление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элементарных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базовых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знаний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представлений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предметном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(рукотворном) мире как результате деятельности человека, его взаимодействии с миром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природы, правилах и технологиях создания, исторически развивающихся и современных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производствах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профессиях;</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формирование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чертёжно-графической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грамотности,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умения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работать</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технологической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документацией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(рисунок,</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чертёж,</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эскиз,</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схема);</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формирование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элементарных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знаний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представлений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технологиях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обработки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соответствующих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умений.</w:t>
      </w:r>
    </w:p>
    <w:p w:rsidR="00EE428C" w:rsidRPr="00EE428C" w:rsidRDefault="00EE428C" w:rsidP="00EE428C">
      <w:pPr>
        <w:widowControl w:val="0"/>
        <w:autoSpaceDE w:val="0"/>
        <w:autoSpaceDN w:val="0"/>
        <w:spacing w:after="0" w:line="298" w:lineRule="exact"/>
        <w:ind w:left="213"/>
        <w:jc w:val="both"/>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Развивающие</w:t>
      </w:r>
      <w:r w:rsidRPr="00EE428C">
        <w:rPr>
          <w:rFonts w:ascii="Times New Roman" w:eastAsia="Times New Roman" w:hAnsi="Times New Roman" w:cs="Times New Roman"/>
          <w:b/>
          <w:bCs/>
          <w:i/>
          <w:iCs/>
          <w:spacing w:val="-4"/>
          <w:sz w:val="26"/>
          <w:szCs w:val="26"/>
        </w:rPr>
        <w:t xml:space="preserve"> </w:t>
      </w:r>
      <w:r w:rsidRPr="00EE428C">
        <w:rPr>
          <w:rFonts w:ascii="Times New Roman" w:eastAsia="Times New Roman" w:hAnsi="Times New Roman" w:cs="Times New Roman"/>
          <w:b/>
          <w:bCs/>
          <w:i/>
          <w:iCs/>
          <w:sz w:val="26"/>
          <w:szCs w:val="26"/>
        </w:rPr>
        <w:t>задачи:</w:t>
      </w:r>
    </w:p>
    <w:p w:rsidR="00EE428C" w:rsidRPr="00EE428C" w:rsidRDefault="00EE428C" w:rsidP="00EE428C">
      <w:pPr>
        <w:widowControl w:val="0"/>
        <w:numPr>
          <w:ilvl w:val="0"/>
          <w:numId w:val="15"/>
        </w:numPr>
        <w:tabs>
          <w:tab w:val="left" w:pos="642"/>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развитие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сенсомоторных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процессов,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психомоторной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координации,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глазомера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через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формирование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практических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умений;</w:t>
      </w:r>
    </w:p>
    <w:p w:rsidR="00EE428C" w:rsidRPr="00EE428C" w:rsidRDefault="00EE428C" w:rsidP="00EE428C">
      <w:pPr>
        <w:widowControl w:val="0"/>
        <w:numPr>
          <w:ilvl w:val="0"/>
          <w:numId w:val="15"/>
        </w:numPr>
        <w:tabs>
          <w:tab w:val="left" w:pos="642"/>
        </w:tabs>
        <w:autoSpaceDE w:val="0"/>
        <w:autoSpaceDN w:val="0"/>
        <w:spacing w:after="0" w:line="240" w:lineRule="auto"/>
        <w:ind w:right="102"/>
        <w:jc w:val="both"/>
        <w:rPr>
          <w:rFonts w:ascii="Times New Roman" w:eastAsia="Times New Roman" w:hAnsi="Times New Roman" w:cs="Times New Roman"/>
          <w:sz w:val="26"/>
        </w:rPr>
      </w:pPr>
      <w:r w:rsidRPr="00EE428C">
        <w:rPr>
          <w:rFonts w:ascii="Times New Roman" w:eastAsia="Times New Roman" w:hAnsi="Times New Roman" w:cs="Times New Roman"/>
          <w:sz w:val="26"/>
        </w:rPr>
        <w:t>расширение культурного кругозора, развитие способности творческого использования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полученных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знаний 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умений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642"/>
        </w:tabs>
        <w:autoSpaceDE w:val="0"/>
        <w:autoSpaceDN w:val="0"/>
        <w:spacing w:before="1" w:after="0" w:line="240" w:lineRule="auto"/>
        <w:ind w:right="103"/>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развитие познавательных психических процессов и приёмов умственной деятельности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посредством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включения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мыслительных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операций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ходе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практических</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заданий;</w:t>
      </w:r>
    </w:p>
    <w:p w:rsidR="00EE428C" w:rsidRPr="00EE428C" w:rsidRDefault="00EE428C" w:rsidP="00EE428C">
      <w:pPr>
        <w:widowControl w:val="0"/>
        <w:numPr>
          <w:ilvl w:val="0"/>
          <w:numId w:val="15"/>
        </w:numPr>
        <w:tabs>
          <w:tab w:val="left" w:pos="642"/>
        </w:tabs>
        <w:autoSpaceDE w:val="0"/>
        <w:autoSpaceDN w:val="0"/>
        <w:spacing w:after="0" w:line="240" w:lineRule="auto"/>
        <w:ind w:right="103"/>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развитие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гибкости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вариативности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мышления,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способностей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изобретательской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autoSpaceDE w:val="0"/>
        <w:autoSpaceDN w:val="0"/>
        <w:spacing w:after="0" w:line="299" w:lineRule="exact"/>
        <w:ind w:left="213"/>
        <w:jc w:val="both"/>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Воспитательные</w:t>
      </w:r>
      <w:r w:rsidRPr="00EE428C">
        <w:rPr>
          <w:rFonts w:ascii="Times New Roman" w:eastAsia="Times New Roman" w:hAnsi="Times New Roman" w:cs="Times New Roman"/>
          <w:b/>
          <w:bCs/>
          <w:i/>
          <w:iCs/>
          <w:spacing w:val="-3"/>
          <w:sz w:val="26"/>
          <w:szCs w:val="26"/>
        </w:rPr>
        <w:t xml:space="preserve"> </w:t>
      </w:r>
      <w:r w:rsidRPr="00EE428C">
        <w:rPr>
          <w:rFonts w:ascii="Times New Roman" w:eastAsia="Times New Roman" w:hAnsi="Times New Roman" w:cs="Times New Roman"/>
          <w:b/>
          <w:bCs/>
          <w:i/>
          <w:iCs/>
          <w:sz w:val="26"/>
          <w:szCs w:val="26"/>
        </w:rPr>
        <w:t>задачи:</w:t>
      </w:r>
    </w:p>
    <w:p w:rsidR="00EE428C" w:rsidRPr="00EE428C" w:rsidRDefault="00EE428C" w:rsidP="00EE428C">
      <w:pPr>
        <w:widowControl w:val="0"/>
        <w:numPr>
          <w:ilvl w:val="0"/>
          <w:numId w:val="15"/>
        </w:numPr>
        <w:tabs>
          <w:tab w:val="left" w:pos="498"/>
        </w:tabs>
        <w:autoSpaceDE w:val="0"/>
        <w:autoSpaceDN w:val="0"/>
        <w:spacing w:after="0" w:line="240" w:lineRule="auto"/>
        <w:ind w:right="102"/>
        <w:jc w:val="both"/>
        <w:rPr>
          <w:rFonts w:ascii="Times New Roman" w:eastAsia="Times New Roman" w:hAnsi="Times New Roman" w:cs="Times New Roman"/>
          <w:sz w:val="26"/>
        </w:rPr>
      </w:pPr>
      <w:r w:rsidRPr="00EE428C">
        <w:rPr>
          <w:rFonts w:ascii="Times New Roman" w:eastAsia="Times New Roman" w:hAnsi="Times New Roman" w:cs="Times New Roman"/>
          <w:sz w:val="26"/>
        </w:rPr>
        <w:t>воспитание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уважительного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людям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культурным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традициям,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понимания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ценности предшествующих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культур,</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отражённых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материальном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мире;</w:t>
      </w:r>
    </w:p>
    <w:p w:rsidR="00EE428C" w:rsidRPr="00EE428C" w:rsidRDefault="00EE428C" w:rsidP="00EE428C">
      <w:pPr>
        <w:widowControl w:val="0"/>
        <w:numPr>
          <w:ilvl w:val="0"/>
          <w:numId w:val="15"/>
        </w:numPr>
        <w:tabs>
          <w:tab w:val="left" w:pos="498"/>
        </w:tabs>
        <w:autoSpaceDE w:val="0"/>
        <w:autoSpaceDN w:val="0"/>
        <w:spacing w:after="0" w:line="240" w:lineRule="auto"/>
        <w:ind w:right="107"/>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развитие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социально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ценных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личностных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качеств: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организованности,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аккуратности,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добросовестного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ответственного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взаимопомощи,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волевой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саморегуляции,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активности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 инициативности;</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воспитание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интереса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продуктивной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созидательной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мотивации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успеха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достижений,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стремления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самореализации;</w:t>
      </w:r>
    </w:p>
    <w:p w:rsidR="00EE428C" w:rsidRPr="00EE428C" w:rsidRDefault="00EE428C" w:rsidP="00EE428C">
      <w:pPr>
        <w:widowControl w:val="0"/>
        <w:numPr>
          <w:ilvl w:val="0"/>
          <w:numId w:val="15"/>
        </w:numPr>
        <w:tabs>
          <w:tab w:val="left" w:pos="498"/>
        </w:tabs>
        <w:autoSpaceDE w:val="0"/>
        <w:autoSpaceDN w:val="0"/>
        <w:spacing w:after="0" w:line="240" w:lineRule="auto"/>
        <w:ind w:right="100"/>
        <w:jc w:val="both"/>
        <w:rPr>
          <w:rFonts w:ascii="Times New Roman" w:eastAsia="Times New Roman" w:hAnsi="Times New Roman" w:cs="Times New Roman"/>
          <w:sz w:val="26"/>
        </w:rPr>
      </w:pPr>
      <w:r w:rsidRPr="00EE428C">
        <w:rPr>
          <w:rFonts w:ascii="Times New Roman" w:eastAsia="Times New Roman" w:hAnsi="Times New Roman" w:cs="Times New Roman"/>
          <w:sz w:val="26"/>
        </w:rPr>
        <w:t>становление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экологического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сознания,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внимательного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вдумчивого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окружающей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природе,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осознание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взаимосвязи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рукотворного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мира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миром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природы;</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воспитание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положительного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коллективному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применение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культуры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проявление уважения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взглядам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мнению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других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людей.</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98" w:lineRule="exact"/>
        <w:ind w:left="213"/>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МЕСТО</w:t>
      </w:r>
      <w:r w:rsidRPr="00EE428C">
        <w:rPr>
          <w:rFonts w:ascii="Times New Roman" w:eastAsia="Times New Roman" w:hAnsi="Times New Roman" w:cs="Times New Roman"/>
          <w:b/>
          <w:bCs/>
          <w:spacing w:val="-2"/>
          <w:sz w:val="26"/>
          <w:szCs w:val="26"/>
        </w:rPr>
        <w:t xml:space="preserve"> </w:t>
      </w:r>
      <w:r w:rsidRPr="00EE428C">
        <w:rPr>
          <w:rFonts w:ascii="Times New Roman" w:eastAsia="Times New Roman" w:hAnsi="Times New Roman" w:cs="Times New Roman"/>
          <w:b/>
          <w:bCs/>
          <w:sz w:val="26"/>
          <w:szCs w:val="26"/>
        </w:rPr>
        <w:t>УЧЕБНОГО</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ПРЕДМЕТА</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«ТЕХНОЛОГИЯ»</w:t>
      </w:r>
      <w:r w:rsidRPr="00EE428C">
        <w:rPr>
          <w:rFonts w:ascii="Times New Roman" w:eastAsia="Times New Roman" w:hAnsi="Times New Roman" w:cs="Times New Roman"/>
          <w:b/>
          <w:bCs/>
          <w:spacing w:val="-1"/>
          <w:sz w:val="26"/>
          <w:szCs w:val="26"/>
        </w:rPr>
        <w:t xml:space="preserve"> </w:t>
      </w:r>
      <w:r w:rsidRPr="00EE428C">
        <w:rPr>
          <w:rFonts w:ascii="Times New Roman" w:eastAsia="Times New Roman" w:hAnsi="Times New Roman" w:cs="Times New Roman"/>
          <w:b/>
          <w:bCs/>
          <w:sz w:val="26"/>
          <w:szCs w:val="26"/>
        </w:rPr>
        <w:t>В</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УЧЕБНОМ</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ПЛАНЕ</w:t>
      </w:r>
    </w:p>
    <w:p w:rsidR="00EE428C" w:rsidRPr="00EE428C" w:rsidRDefault="00EE428C" w:rsidP="00EE428C">
      <w:pPr>
        <w:widowControl w:val="0"/>
        <w:autoSpaceDE w:val="0"/>
        <w:autoSpaceDN w:val="0"/>
        <w:spacing w:after="0" w:line="240" w:lineRule="auto"/>
        <w:ind w:left="213" w:right="101"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Согласно требованиям ФГОС общее число часов на изучение курса «Технология» в 1-4</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классах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135</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1</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часу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неделю): 33</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часа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1</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классе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34</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часа</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во</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2-4</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классах.</w:t>
      </w:r>
    </w:p>
    <w:p w:rsidR="00EE428C" w:rsidRPr="00EE428C" w:rsidRDefault="00EE428C" w:rsidP="00EE428C">
      <w:pPr>
        <w:widowControl w:val="0"/>
        <w:autoSpaceDE w:val="0"/>
        <w:autoSpaceDN w:val="0"/>
        <w:spacing w:before="2" w:after="0" w:line="240" w:lineRule="auto"/>
        <w:ind w:left="213" w:right="105" w:firstLine="708"/>
        <w:jc w:val="both"/>
        <w:rPr>
          <w:rFonts w:ascii="Times New Roman" w:eastAsia="Times New Roman" w:hAnsi="Times New Roman" w:cs="Times New Roman"/>
          <w:sz w:val="26"/>
          <w:szCs w:val="26"/>
        </w:rPr>
        <w:sectPr w:rsidR="00EE428C" w:rsidRPr="00EE428C">
          <w:pgSz w:w="11910" w:h="16840"/>
          <w:pgMar w:top="760" w:right="600" w:bottom="1200" w:left="780" w:header="0" w:footer="1000" w:gutter="0"/>
          <w:cols w:space="720"/>
        </w:sectPr>
      </w:pPr>
      <w:r w:rsidRPr="00EE428C">
        <w:rPr>
          <w:rFonts w:ascii="Times New Roman" w:eastAsia="Times New Roman" w:hAnsi="Times New Roman" w:cs="Times New Roman"/>
          <w:sz w:val="26"/>
          <w:szCs w:val="26"/>
        </w:rPr>
        <w:t>По усмотрению образовательной организации это число может быть увеличено за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счёт части, формируемой участниками образовательных отношений; например, большое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значение имеют итоговые выставки достижений учащихся, которые требуют времени 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подготовки и проведения (с участием самих школьников). То же следует сказать и об</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организации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проектно-исследовательской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 xml:space="preserve">обучающихся     </w:t>
      </w:r>
    </w:p>
    <w:p w:rsidR="00EE428C" w:rsidRPr="00EE428C" w:rsidRDefault="00EE428C" w:rsidP="00EE428C">
      <w:pPr>
        <w:widowControl w:val="0"/>
        <w:tabs>
          <w:tab w:val="left" w:pos="3923"/>
        </w:tabs>
        <w:autoSpaceDE w:val="0"/>
        <w:autoSpaceDN w:val="0"/>
        <w:spacing w:before="73"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lastRenderedPageBreak/>
        <w:t xml:space="preserve">                                                     СОДЕРЖАНИЕ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ОБУЧЕНИЯ</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9" w:after="0" w:line="240" w:lineRule="auto"/>
        <w:ind w:left="213" w:right="107"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Содержание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программы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начинается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характеристики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основных</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структурных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единиц курса «Технология», которые соответствуют ФГОС НОО и являются общими 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каждого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года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Вместе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содержательное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наполнение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развивается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обогащается концентрически от класса к классу. При этом учитывается, что собственная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логика данного учебного курса не является столь же жёсткой, как в ряде других учебных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которых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порядок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развития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требует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строгой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единой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последовательности.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уроках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этот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порядок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конкретное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наполнение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разделов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определённых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пределах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могут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быть</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более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свободными.</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autoSpaceDE w:val="0"/>
        <w:autoSpaceDN w:val="0"/>
        <w:spacing w:after="0" w:line="240" w:lineRule="auto"/>
        <w:ind w:left="213"/>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Основные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модули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курса</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«Технология»:</w:t>
      </w:r>
    </w:p>
    <w:p w:rsidR="00EE428C" w:rsidRPr="00EE428C" w:rsidRDefault="00EE428C" w:rsidP="00EE428C">
      <w:pPr>
        <w:widowControl w:val="0"/>
        <w:numPr>
          <w:ilvl w:val="0"/>
          <w:numId w:val="14"/>
        </w:numPr>
        <w:tabs>
          <w:tab w:val="left" w:pos="473"/>
        </w:tabs>
        <w:autoSpaceDE w:val="0"/>
        <w:autoSpaceDN w:val="0"/>
        <w:spacing w:before="1" w:after="0" w:line="240" w:lineRule="auto"/>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профессии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производства.</w:t>
      </w:r>
    </w:p>
    <w:p w:rsidR="00EE428C" w:rsidRPr="00EE428C" w:rsidRDefault="00EE428C" w:rsidP="00EE428C">
      <w:pPr>
        <w:widowControl w:val="0"/>
        <w:numPr>
          <w:ilvl w:val="0"/>
          <w:numId w:val="14"/>
        </w:numPr>
        <w:tabs>
          <w:tab w:val="left" w:pos="473"/>
        </w:tabs>
        <w:autoSpaceDE w:val="0"/>
        <w:autoSpaceDN w:val="0"/>
        <w:spacing w:before="1" w:after="0" w:line="298" w:lineRule="exact"/>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ручной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обработки материалов:</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 работы</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 бумагой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картоном;</w:t>
      </w:r>
    </w:p>
    <w:p w:rsidR="00EE428C" w:rsidRPr="00EE428C" w:rsidRDefault="00EE428C" w:rsidP="00EE428C">
      <w:pPr>
        <w:widowControl w:val="0"/>
        <w:numPr>
          <w:ilvl w:val="0"/>
          <w:numId w:val="15"/>
        </w:numPr>
        <w:tabs>
          <w:tab w:val="left" w:pos="498"/>
        </w:tabs>
        <w:autoSpaceDE w:val="0"/>
        <w:autoSpaceDN w:val="0"/>
        <w:spacing w:before="2"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пластичными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материалами;</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 природным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материалом;</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текстильными материалами;</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другими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доступными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материалами.</w:t>
      </w:r>
    </w:p>
    <w:p w:rsidR="00EE428C" w:rsidRPr="00EE428C" w:rsidRDefault="00EE428C" w:rsidP="00EE428C">
      <w:pPr>
        <w:widowControl w:val="0"/>
        <w:numPr>
          <w:ilvl w:val="0"/>
          <w:numId w:val="14"/>
        </w:numPr>
        <w:tabs>
          <w:tab w:val="left" w:pos="473"/>
        </w:tabs>
        <w:autoSpaceDE w:val="0"/>
        <w:autoSpaceDN w:val="0"/>
        <w:spacing w:before="1" w:after="0" w:line="240" w:lineRule="auto"/>
        <w:rPr>
          <w:rFonts w:ascii="Times New Roman" w:eastAsia="Times New Roman" w:hAnsi="Times New Roman" w:cs="Times New Roman"/>
          <w:sz w:val="26"/>
        </w:rPr>
      </w:pPr>
      <w:r w:rsidRPr="00EE428C">
        <w:rPr>
          <w:rFonts w:ascii="Times New Roman" w:eastAsia="Times New Roman" w:hAnsi="Times New Roman" w:cs="Times New Roman"/>
          <w:sz w:val="26"/>
        </w:rPr>
        <w:t>Конструирование</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 моделирование:</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работа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«Конструктором»;</w:t>
      </w:r>
    </w:p>
    <w:p w:rsidR="00EE428C" w:rsidRPr="00EE428C" w:rsidRDefault="00EE428C" w:rsidP="00EE428C">
      <w:pPr>
        <w:widowControl w:val="0"/>
        <w:numPr>
          <w:ilvl w:val="0"/>
          <w:numId w:val="15"/>
        </w:numPr>
        <w:tabs>
          <w:tab w:val="left" w:pos="498"/>
          <w:tab w:val="left" w:pos="2617"/>
          <w:tab w:val="left" w:pos="2967"/>
          <w:tab w:val="left" w:pos="4877"/>
          <w:tab w:val="left" w:pos="5330"/>
          <w:tab w:val="left" w:pos="6390"/>
          <w:tab w:val="left" w:pos="7537"/>
          <w:tab w:val="left" w:pos="9072"/>
        </w:tabs>
        <w:autoSpaceDE w:val="0"/>
        <w:autoSpaceDN w:val="0"/>
        <w:spacing w:after="0" w:line="240" w:lineRule="auto"/>
        <w:ind w:right="110"/>
        <w:rPr>
          <w:rFonts w:ascii="Times New Roman" w:eastAsia="Times New Roman" w:hAnsi="Times New Roman" w:cs="Times New Roman"/>
          <w:sz w:val="26"/>
        </w:rPr>
      </w:pPr>
      <w:r w:rsidRPr="00EE428C">
        <w:rPr>
          <w:rFonts w:ascii="Times New Roman" w:eastAsia="Times New Roman" w:hAnsi="Times New Roman" w:cs="Times New Roman"/>
          <w:sz w:val="26"/>
        </w:rPr>
        <w:t>конструирование</w:t>
      </w:r>
      <w:r w:rsidRPr="00EE428C">
        <w:rPr>
          <w:rFonts w:ascii="Times New Roman" w:eastAsia="Times New Roman" w:hAnsi="Times New Roman" w:cs="Times New Roman"/>
          <w:sz w:val="26"/>
        </w:rPr>
        <w:tab/>
        <w:t>и</w:t>
      </w:r>
      <w:r w:rsidRPr="00EE428C">
        <w:rPr>
          <w:rFonts w:ascii="Times New Roman" w:eastAsia="Times New Roman" w:hAnsi="Times New Roman" w:cs="Times New Roman"/>
          <w:sz w:val="26"/>
        </w:rPr>
        <w:tab/>
        <w:t>моделирование</w:t>
      </w:r>
      <w:r w:rsidRPr="00EE428C">
        <w:rPr>
          <w:rFonts w:ascii="Times New Roman" w:eastAsia="Times New Roman" w:hAnsi="Times New Roman" w:cs="Times New Roman"/>
          <w:sz w:val="26"/>
        </w:rPr>
        <w:tab/>
        <w:t>из</w:t>
      </w:r>
      <w:r w:rsidRPr="00EE428C">
        <w:rPr>
          <w:rFonts w:ascii="Times New Roman" w:eastAsia="Times New Roman" w:hAnsi="Times New Roman" w:cs="Times New Roman"/>
          <w:sz w:val="26"/>
        </w:rPr>
        <w:tab/>
        <w:t>бумаги,</w:t>
      </w:r>
      <w:r w:rsidRPr="00EE428C">
        <w:rPr>
          <w:rFonts w:ascii="Times New Roman" w:eastAsia="Times New Roman" w:hAnsi="Times New Roman" w:cs="Times New Roman"/>
          <w:sz w:val="26"/>
        </w:rPr>
        <w:tab/>
        <w:t>картона,</w:t>
      </w:r>
      <w:r w:rsidRPr="00EE428C">
        <w:rPr>
          <w:rFonts w:ascii="Times New Roman" w:eastAsia="Times New Roman" w:hAnsi="Times New Roman" w:cs="Times New Roman"/>
          <w:sz w:val="26"/>
        </w:rPr>
        <w:tab/>
        <w:t>пластичных</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материалов,</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природных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текстильных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материалов;</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робототехника.</w:t>
      </w:r>
    </w:p>
    <w:p w:rsidR="00EE428C" w:rsidRPr="00EE428C" w:rsidRDefault="00EE428C" w:rsidP="00EE428C">
      <w:pPr>
        <w:widowControl w:val="0"/>
        <w:numPr>
          <w:ilvl w:val="0"/>
          <w:numId w:val="14"/>
        </w:numPr>
        <w:tabs>
          <w:tab w:val="left" w:pos="473"/>
        </w:tabs>
        <w:autoSpaceDE w:val="0"/>
        <w:autoSpaceDN w:val="0"/>
        <w:spacing w:after="0" w:line="240" w:lineRule="auto"/>
        <w:rPr>
          <w:rFonts w:ascii="Times New Roman" w:eastAsia="Times New Roman" w:hAnsi="Times New Roman" w:cs="Times New Roman"/>
          <w:sz w:val="26"/>
        </w:rPr>
      </w:pPr>
      <w:r w:rsidRPr="00EE428C">
        <w:rPr>
          <w:rFonts w:ascii="Times New Roman" w:eastAsia="Times New Roman" w:hAnsi="Times New Roman" w:cs="Times New Roman"/>
          <w:sz w:val="26"/>
        </w:rPr>
        <w:t>Информационно-коммуникативные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технологии.</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right="106"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Другая специфическая черта программы состоит в том, что в общем содержании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выделенные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структурные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единицы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являются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обязательными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содержательными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разделами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авторских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реализуются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базе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освоения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обучающимися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обязательными,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так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дополнительными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материалами в рамках интегративного подхода и комплексного наполнения учебных тем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практик.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Современный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вариативный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подход</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предполагает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предлагает несколько учебно-методических комплектов по курсу «Технология», в которых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по-разному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строится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традиционная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линия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содержания: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последовательности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объёме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предъявляются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освоения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видах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Однако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различия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являются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существенными, так как приводят к единому результату к окончанию начального уровня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образования. Ниже по классам представлено примерное содержание основных модулей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курса.</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3"/>
        </w:numPr>
        <w:tabs>
          <w:tab w:val="left" w:pos="408"/>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КЛАСС</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(33</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ч.)</w:t>
      </w:r>
    </w:p>
    <w:p w:rsidR="00EE428C" w:rsidRPr="00EE428C" w:rsidRDefault="00EE428C" w:rsidP="00EE428C">
      <w:pPr>
        <w:widowControl w:val="0"/>
        <w:autoSpaceDE w:val="0"/>
        <w:autoSpaceDN w:val="0"/>
        <w:spacing w:before="4" w:after="0" w:line="240" w:lineRule="auto"/>
        <w:rPr>
          <w:rFonts w:ascii="Times New Roman" w:eastAsia="Times New Roman" w:hAnsi="Times New Roman" w:cs="Times New Roman"/>
          <w:b/>
          <w:sz w:val="18"/>
          <w:szCs w:val="26"/>
        </w:rPr>
      </w:pPr>
    </w:p>
    <w:p w:rsidR="00EE428C" w:rsidRPr="00EE428C" w:rsidRDefault="00EE428C" w:rsidP="00EE428C">
      <w:pPr>
        <w:widowControl w:val="0"/>
        <w:numPr>
          <w:ilvl w:val="0"/>
          <w:numId w:val="12"/>
        </w:numPr>
        <w:tabs>
          <w:tab w:val="left" w:pos="473"/>
        </w:tabs>
        <w:autoSpaceDE w:val="0"/>
        <w:autoSpaceDN w:val="0"/>
        <w:spacing w:before="88" w:after="0" w:line="240" w:lineRule="auto"/>
        <w:jc w:val="both"/>
        <w:rPr>
          <w:rFonts w:ascii="Times New Roman" w:eastAsia="Times New Roman" w:hAnsi="Times New Roman" w:cs="Times New Roman"/>
          <w:b/>
          <w:sz w:val="26"/>
        </w:rPr>
      </w:pPr>
      <w:r w:rsidRPr="00EE428C">
        <w:rPr>
          <w:rFonts w:ascii="Times New Roman" w:eastAsia="Times New Roman" w:hAnsi="Times New Roman" w:cs="Times New Roman"/>
          <w:b/>
          <w:sz w:val="26"/>
        </w:rPr>
        <w:t>Технологии,</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профессии</w:t>
      </w:r>
      <w:r w:rsidRPr="00EE428C">
        <w:rPr>
          <w:rFonts w:ascii="Times New Roman" w:eastAsia="Times New Roman" w:hAnsi="Times New Roman" w:cs="Times New Roman"/>
          <w:b/>
          <w:spacing w:val="-1"/>
          <w:sz w:val="26"/>
        </w:rPr>
        <w:t xml:space="preserve"> </w:t>
      </w:r>
      <w:r w:rsidRPr="00EE428C">
        <w:rPr>
          <w:rFonts w:ascii="Times New Roman" w:eastAsia="Times New Roman" w:hAnsi="Times New Roman" w:cs="Times New Roman"/>
          <w:b/>
          <w:sz w:val="26"/>
        </w:rPr>
        <w:t>и</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производства</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(6</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ч.)</w:t>
      </w:r>
    </w:p>
    <w:p w:rsidR="00EE428C" w:rsidRPr="00EE428C" w:rsidRDefault="00EE428C" w:rsidP="00EE428C">
      <w:pPr>
        <w:widowControl w:val="0"/>
        <w:autoSpaceDE w:val="0"/>
        <w:autoSpaceDN w:val="0"/>
        <w:spacing w:before="2" w:after="0" w:line="240" w:lineRule="auto"/>
        <w:ind w:left="213" w:right="105" w:firstLine="51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Природа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источник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сырьевых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ресурсов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творчества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мастеров.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Красота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разнообразие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природных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форм,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передача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различных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Наблюдения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природы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фантазия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мастера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условия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Бережное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отношение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природе.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Общее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понятие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изучаемых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происхождении,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разнообразии. Подготовка к работе. Рабочее место, его организация в зависимости от вида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Рациональное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размещение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рабочем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месте</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инструментов;</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213" w:right="106"/>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поддержание</w:t>
      </w:r>
      <w:r w:rsidRPr="00EE428C">
        <w:rPr>
          <w:rFonts w:ascii="Times New Roman" w:eastAsia="Times New Roman" w:hAnsi="Times New Roman" w:cs="Times New Roman"/>
          <w:spacing w:val="61"/>
          <w:sz w:val="26"/>
          <w:szCs w:val="26"/>
        </w:rPr>
        <w:t xml:space="preserve"> </w:t>
      </w:r>
      <w:r w:rsidRPr="00EE428C">
        <w:rPr>
          <w:rFonts w:ascii="Times New Roman" w:eastAsia="Times New Roman" w:hAnsi="Times New Roman" w:cs="Times New Roman"/>
          <w:sz w:val="26"/>
          <w:szCs w:val="26"/>
        </w:rPr>
        <w:t>порядка</w:t>
      </w:r>
      <w:r w:rsidRPr="00EE428C">
        <w:rPr>
          <w:rFonts w:ascii="Times New Roman" w:eastAsia="Times New Roman" w:hAnsi="Times New Roman" w:cs="Times New Roman"/>
          <w:spacing w:val="61"/>
          <w:sz w:val="26"/>
          <w:szCs w:val="26"/>
        </w:rPr>
        <w:t xml:space="preserve"> </w:t>
      </w:r>
      <w:r w:rsidRPr="00EE428C">
        <w:rPr>
          <w:rFonts w:ascii="Times New Roman" w:eastAsia="Times New Roman" w:hAnsi="Times New Roman" w:cs="Times New Roman"/>
          <w:sz w:val="26"/>
          <w:szCs w:val="26"/>
        </w:rPr>
        <w:t>во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время</w:t>
      </w:r>
      <w:r w:rsidRPr="00EE428C">
        <w:rPr>
          <w:rFonts w:ascii="Times New Roman" w:eastAsia="Times New Roman" w:hAnsi="Times New Roman" w:cs="Times New Roman"/>
          <w:spacing w:val="61"/>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64"/>
          <w:sz w:val="26"/>
          <w:szCs w:val="26"/>
        </w:rPr>
        <w:t xml:space="preserve"> </w:t>
      </w:r>
      <w:r w:rsidRPr="00EE428C">
        <w:rPr>
          <w:rFonts w:ascii="Times New Roman" w:eastAsia="Times New Roman" w:hAnsi="Times New Roman" w:cs="Times New Roman"/>
          <w:sz w:val="26"/>
          <w:szCs w:val="26"/>
        </w:rPr>
        <w:t>уборка</w:t>
      </w:r>
      <w:r w:rsidRPr="00EE428C">
        <w:rPr>
          <w:rFonts w:ascii="Times New Roman" w:eastAsia="Times New Roman" w:hAnsi="Times New Roman" w:cs="Times New Roman"/>
          <w:spacing w:val="6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окончании</w:t>
      </w:r>
      <w:r w:rsidRPr="00EE428C">
        <w:rPr>
          <w:rFonts w:ascii="Times New Roman" w:eastAsia="Times New Roman" w:hAnsi="Times New Roman" w:cs="Times New Roman"/>
          <w:spacing w:val="61"/>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Рациональное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3"/>
          <w:sz w:val="26"/>
          <w:szCs w:val="26"/>
        </w:rPr>
        <w:t xml:space="preserve"> </w:t>
      </w:r>
      <w:r w:rsidRPr="00EE428C">
        <w:rPr>
          <w:rFonts w:ascii="Times New Roman" w:eastAsia="Times New Roman" w:hAnsi="Times New Roman" w:cs="Times New Roman"/>
          <w:sz w:val="26"/>
          <w:szCs w:val="26"/>
        </w:rPr>
        <w:t>безопасное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хранение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инструментов.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Профессии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родных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знакомых.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Профессии, связанные с изучаемыми материалами и производствами. Профессии сферы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обслуживания.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Традиции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 праздники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народов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России,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ремёсла,</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обычаи.</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2"/>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ручной</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обработки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материалов</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(15</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922"/>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Бережное,</w:t>
      </w:r>
      <w:r w:rsidRPr="00EE428C">
        <w:rPr>
          <w:rFonts w:ascii="Times New Roman" w:eastAsia="Times New Roman" w:hAnsi="Times New Roman" w:cs="Times New Roman"/>
          <w:spacing w:val="37"/>
          <w:sz w:val="26"/>
          <w:szCs w:val="26"/>
        </w:rPr>
        <w:t xml:space="preserve"> </w:t>
      </w:r>
      <w:r w:rsidRPr="00EE428C">
        <w:rPr>
          <w:rFonts w:ascii="Times New Roman" w:eastAsia="Times New Roman" w:hAnsi="Times New Roman" w:cs="Times New Roman"/>
          <w:sz w:val="26"/>
          <w:szCs w:val="26"/>
        </w:rPr>
        <w:t>экономное</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7"/>
          <w:sz w:val="26"/>
          <w:szCs w:val="26"/>
        </w:rPr>
        <w:t xml:space="preserve"> </w:t>
      </w:r>
      <w:r w:rsidRPr="00EE428C">
        <w:rPr>
          <w:rFonts w:ascii="Times New Roman" w:eastAsia="Times New Roman" w:hAnsi="Times New Roman" w:cs="Times New Roman"/>
          <w:sz w:val="26"/>
          <w:szCs w:val="26"/>
        </w:rPr>
        <w:t>рациональное</w:t>
      </w:r>
      <w:r w:rsidRPr="00EE428C">
        <w:rPr>
          <w:rFonts w:ascii="Times New Roman" w:eastAsia="Times New Roman" w:hAnsi="Times New Roman" w:cs="Times New Roman"/>
          <w:spacing w:val="37"/>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38"/>
          <w:sz w:val="26"/>
          <w:szCs w:val="26"/>
        </w:rPr>
        <w:t xml:space="preserve"> </w:t>
      </w:r>
      <w:r w:rsidRPr="00EE428C">
        <w:rPr>
          <w:rFonts w:ascii="Times New Roman" w:eastAsia="Times New Roman" w:hAnsi="Times New Roman" w:cs="Times New Roman"/>
          <w:sz w:val="26"/>
          <w:szCs w:val="26"/>
        </w:rPr>
        <w:t>обрабатываемых</w:t>
      </w:r>
      <w:r w:rsidRPr="00EE428C">
        <w:rPr>
          <w:rFonts w:ascii="Times New Roman" w:eastAsia="Times New Roman" w:hAnsi="Times New Roman" w:cs="Times New Roman"/>
          <w:spacing w:val="38"/>
          <w:sz w:val="26"/>
          <w:szCs w:val="26"/>
        </w:rPr>
        <w:t xml:space="preserve"> </w:t>
      </w:r>
      <w:r w:rsidRPr="00EE428C">
        <w:rPr>
          <w:rFonts w:ascii="Times New Roman" w:eastAsia="Times New Roman" w:hAnsi="Times New Roman" w:cs="Times New Roman"/>
          <w:sz w:val="26"/>
          <w:szCs w:val="26"/>
        </w:rPr>
        <w:t>материалов.</w:t>
      </w:r>
    </w:p>
    <w:p w:rsidR="00EE428C" w:rsidRPr="00EE428C" w:rsidRDefault="00EE428C" w:rsidP="00EE428C">
      <w:pPr>
        <w:widowControl w:val="0"/>
        <w:tabs>
          <w:tab w:val="left" w:pos="1489"/>
          <w:tab w:val="left" w:pos="1678"/>
          <w:tab w:val="left" w:pos="1911"/>
          <w:tab w:val="left" w:pos="2002"/>
          <w:tab w:val="left" w:pos="3003"/>
          <w:tab w:val="left" w:pos="3175"/>
          <w:tab w:val="left" w:pos="3283"/>
          <w:tab w:val="left" w:pos="3353"/>
          <w:tab w:val="left" w:pos="4042"/>
          <w:tab w:val="left" w:pos="4329"/>
          <w:tab w:val="left" w:pos="4724"/>
          <w:tab w:val="left" w:pos="5095"/>
          <w:tab w:val="left" w:pos="5751"/>
          <w:tab w:val="left" w:pos="5809"/>
          <w:tab w:val="left" w:pos="6103"/>
          <w:tab w:val="left" w:pos="6217"/>
          <w:tab w:val="left" w:pos="6749"/>
          <w:tab w:val="left" w:pos="7291"/>
          <w:tab w:val="left" w:pos="7583"/>
          <w:tab w:val="left" w:pos="8030"/>
          <w:tab w:val="left" w:pos="8380"/>
          <w:tab w:val="left" w:pos="8873"/>
          <w:tab w:val="left" w:pos="9052"/>
          <w:tab w:val="left" w:pos="9402"/>
          <w:tab w:val="left" w:pos="9666"/>
        </w:tabs>
        <w:autoSpaceDE w:val="0"/>
        <w:autoSpaceDN w:val="0"/>
        <w:spacing w:before="1" w:after="0" w:line="240" w:lineRule="auto"/>
        <w:ind w:left="213" w:right="102"/>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Использование конструктивных особенностей материалов при изготовлении 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Основные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технологические</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операции</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ручной</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выделение</w:t>
      </w:r>
      <w:r w:rsidRPr="00EE428C">
        <w:rPr>
          <w:rFonts w:ascii="Times New Roman" w:eastAsia="Times New Roman" w:hAnsi="Times New Roman" w:cs="Times New Roman"/>
          <w:spacing w:val="30"/>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формообразование</w:t>
      </w:r>
      <w:r w:rsidRPr="00EE428C">
        <w:rPr>
          <w:rFonts w:ascii="Times New Roman" w:eastAsia="Times New Roman" w:hAnsi="Times New Roman" w:cs="Times New Roman"/>
          <w:spacing w:val="30"/>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31"/>
          <w:sz w:val="26"/>
          <w:szCs w:val="26"/>
        </w:rPr>
        <w:t xml:space="preserve"> </w:t>
      </w:r>
      <w:r w:rsidRPr="00EE428C">
        <w:rPr>
          <w:rFonts w:ascii="Times New Roman" w:eastAsia="Times New Roman" w:hAnsi="Times New Roman" w:cs="Times New Roman"/>
          <w:sz w:val="26"/>
          <w:szCs w:val="26"/>
        </w:rPr>
        <w:t>сборка</w:t>
      </w:r>
      <w:r w:rsidRPr="00EE428C">
        <w:rPr>
          <w:rFonts w:ascii="Times New Roman" w:eastAsia="Times New Roman" w:hAnsi="Times New Roman" w:cs="Times New Roman"/>
          <w:spacing w:val="30"/>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32"/>
          <w:sz w:val="26"/>
          <w:szCs w:val="26"/>
        </w:rPr>
        <w:t xml:space="preserve"> </w:t>
      </w:r>
      <w:r w:rsidRPr="00EE428C">
        <w:rPr>
          <w:rFonts w:ascii="Times New Roman" w:eastAsia="Times New Roman" w:hAnsi="Times New Roman" w:cs="Times New Roman"/>
          <w:sz w:val="26"/>
          <w:szCs w:val="26"/>
        </w:rPr>
        <w:t>отделка</w:t>
      </w:r>
      <w:r w:rsidRPr="00EE428C">
        <w:rPr>
          <w:rFonts w:ascii="Times New Roman" w:eastAsia="Times New Roman" w:hAnsi="Times New Roman" w:cs="Times New Roman"/>
          <w:spacing w:val="30"/>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32"/>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30"/>
          <w:sz w:val="26"/>
          <w:szCs w:val="26"/>
        </w:rPr>
        <w:t xml:space="preserve"> </w:t>
      </w:r>
      <w:r w:rsidRPr="00EE428C">
        <w:rPr>
          <w:rFonts w:ascii="Times New Roman" w:eastAsia="Times New Roman" w:hAnsi="Times New Roman" w:cs="Times New Roman"/>
          <w:sz w:val="26"/>
          <w:szCs w:val="26"/>
        </w:rPr>
        <w:t>его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Общее</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представление.</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разметки</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глаз</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от</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руки,</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шаблону,</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47"/>
          <w:sz w:val="26"/>
          <w:szCs w:val="26"/>
        </w:rPr>
        <w:t xml:space="preserve"> </w:t>
      </w:r>
      <w:r w:rsidRPr="00EE428C">
        <w:rPr>
          <w:rFonts w:ascii="Times New Roman" w:eastAsia="Times New Roman" w:hAnsi="Times New Roman" w:cs="Times New Roman"/>
          <w:sz w:val="26"/>
          <w:szCs w:val="26"/>
        </w:rPr>
        <w:t>линейке</w:t>
      </w:r>
      <w:r w:rsidRPr="00EE428C">
        <w:rPr>
          <w:rFonts w:ascii="Times New Roman" w:eastAsia="Times New Roman" w:hAnsi="Times New Roman" w:cs="Times New Roman"/>
          <w:spacing w:val="47"/>
          <w:sz w:val="26"/>
          <w:szCs w:val="26"/>
        </w:rPr>
        <w:t xml:space="preserve"> </w:t>
      </w:r>
      <w:r w:rsidRPr="00EE428C">
        <w:rPr>
          <w:rFonts w:ascii="Times New Roman" w:eastAsia="Times New Roman" w:hAnsi="Times New Roman" w:cs="Times New Roman"/>
          <w:sz w:val="26"/>
          <w:szCs w:val="26"/>
        </w:rPr>
        <w:t>(как</w:t>
      </w:r>
      <w:r w:rsidRPr="00EE428C">
        <w:rPr>
          <w:rFonts w:ascii="Times New Roman" w:eastAsia="Times New Roman" w:hAnsi="Times New Roman" w:cs="Times New Roman"/>
          <w:spacing w:val="48"/>
          <w:sz w:val="26"/>
          <w:szCs w:val="26"/>
        </w:rPr>
        <w:t xml:space="preserve"> </w:t>
      </w:r>
      <w:r w:rsidRPr="00EE428C">
        <w:rPr>
          <w:rFonts w:ascii="Times New Roman" w:eastAsia="Times New Roman" w:hAnsi="Times New Roman" w:cs="Times New Roman"/>
          <w:sz w:val="26"/>
          <w:szCs w:val="26"/>
        </w:rPr>
        <w:t>направляющему</w:t>
      </w:r>
      <w:r w:rsidRPr="00EE428C">
        <w:rPr>
          <w:rFonts w:ascii="Times New Roman" w:eastAsia="Times New Roman" w:hAnsi="Times New Roman" w:cs="Times New Roman"/>
          <w:spacing w:val="48"/>
          <w:sz w:val="26"/>
          <w:szCs w:val="26"/>
        </w:rPr>
        <w:t xml:space="preserve"> </w:t>
      </w:r>
      <w:r w:rsidRPr="00EE428C">
        <w:rPr>
          <w:rFonts w:ascii="Times New Roman" w:eastAsia="Times New Roman" w:hAnsi="Times New Roman" w:cs="Times New Roman"/>
          <w:sz w:val="26"/>
          <w:szCs w:val="26"/>
        </w:rPr>
        <w:t>инструменту</w:t>
      </w:r>
      <w:r w:rsidRPr="00EE428C">
        <w:rPr>
          <w:rFonts w:ascii="Times New Roman" w:eastAsia="Times New Roman" w:hAnsi="Times New Roman" w:cs="Times New Roman"/>
          <w:spacing w:val="50"/>
          <w:sz w:val="26"/>
          <w:szCs w:val="26"/>
        </w:rPr>
        <w:t xml:space="preserve"> </w:t>
      </w:r>
      <w:r w:rsidRPr="00EE428C">
        <w:rPr>
          <w:rFonts w:ascii="Times New Roman" w:eastAsia="Times New Roman" w:hAnsi="Times New Roman" w:cs="Times New Roman"/>
          <w:sz w:val="26"/>
          <w:szCs w:val="26"/>
        </w:rPr>
        <w:t>без</w:t>
      </w:r>
      <w:r w:rsidRPr="00EE428C">
        <w:rPr>
          <w:rFonts w:ascii="Times New Roman" w:eastAsia="Times New Roman" w:hAnsi="Times New Roman" w:cs="Times New Roman"/>
          <w:spacing w:val="47"/>
          <w:sz w:val="26"/>
          <w:szCs w:val="26"/>
        </w:rPr>
        <w:t xml:space="preserve"> </w:t>
      </w:r>
      <w:r w:rsidRPr="00EE428C">
        <w:rPr>
          <w:rFonts w:ascii="Times New Roman" w:eastAsia="Times New Roman" w:hAnsi="Times New Roman" w:cs="Times New Roman"/>
          <w:sz w:val="26"/>
          <w:szCs w:val="26"/>
        </w:rPr>
        <w:t>откладывания</w:t>
      </w:r>
      <w:r w:rsidRPr="00EE428C">
        <w:rPr>
          <w:rFonts w:ascii="Times New Roman" w:eastAsia="Times New Roman" w:hAnsi="Times New Roman" w:cs="Times New Roman"/>
          <w:spacing w:val="47"/>
          <w:sz w:val="26"/>
          <w:szCs w:val="26"/>
        </w:rPr>
        <w:t xml:space="preserve"> </w:t>
      </w:r>
      <w:r w:rsidRPr="00EE428C">
        <w:rPr>
          <w:rFonts w:ascii="Times New Roman" w:eastAsia="Times New Roman" w:hAnsi="Times New Roman" w:cs="Times New Roman"/>
          <w:sz w:val="26"/>
          <w:szCs w:val="26"/>
        </w:rPr>
        <w:t>размеров)</w:t>
      </w:r>
      <w:r w:rsidRPr="00EE428C">
        <w:rPr>
          <w:rFonts w:ascii="Times New Roman" w:eastAsia="Times New Roman" w:hAnsi="Times New Roman" w:cs="Times New Roman"/>
          <w:spacing w:val="50"/>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47"/>
          <w:sz w:val="26"/>
          <w:szCs w:val="26"/>
        </w:rPr>
        <w:t xml:space="preserve"> </w:t>
      </w:r>
      <w:r w:rsidRPr="00EE428C">
        <w:rPr>
          <w:rFonts w:ascii="Times New Roman" w:eastAsia="Times New Roman" w:hAnsi="Times New Roman" w:cs="Times New Roman"/>
          <w:sz w:val="26"/>
          <w:szCs w:val="26"/>
        </w:rPr>
        <w:t>опорой</w:t>
      </w:r>
      <w:r w:rsidRPr="00EE428C">
        <w:rPr>
          <w:rFonts w:ascii="Times New Roman" w:eastAsia="Times New Roman" w:hAnsi="Times New Roman" w:cs="Times New Roman"/>
          <w:spacing w:val="48"/>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рисунки,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графическую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инструкцию,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простейшую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схему.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Чтение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условных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графических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изображений</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(называние</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операций,</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способов</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приёмов</w:t>
      </w:r>
      <w:r w:rsidRPr="00EE428C">
        <w:rPr>
          <w:rFonts w:ascii="Times New Roman" w:eastAsia="Times New Roman" w:hAnsi="Times New Roman" w:cs="Times New Roman"/>
          <w:spacing w:val="36"/>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последовательности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изготовления</w:t>
      </w:r>
      <w:r w:rsidRPr="00EE428C">
        <w:rPr>
          <w:rFonts w:ascii="Times New Roman" w:eastAsia="Times New Roman" w:hAnsi="Times New Roman" w:cs="Times New Roman"/>
          <w:sz w:val="26"/>
          <w:szCs w:val="26"/>
        </w:rPr>
        <w:tab/>
        <w:t>изделий).</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Правила</w:t>
      </w:r>
      <w:r w:rsidRPr="00EE428C">
        <w:rPr>
          <w:rFonts w:ascii="Times New Roman" w:eastAsia="Times New Roman" w:hAnsi="Times New Roman" w:cs="Times New Roman"/>
          <w:sz w:val="26"/>
          <w:szCs w:val="26"/>
        </w:rPr>
        <w:tab/>
        <w:t>экономной</w:t>
      </w:r>
      <w:r w:rsidRPr="00EE428C">
        <w:rPr>
          <w:rFonts w:ascii="Times New Roman" w:eastAsia="Times New Roman" w:hAnsi="Times New Roman" w:cs="Times New Roman"/>
          <w:sz w:val="26"/>
          <w:szCs w:val="26"/>
        </w:rPr>
        <w:tab/>
        <w:t>и</w:t>
      </w:r>
      <w:r w:rsidRPr="00EE428C">
        <w:rPr>
          <w:rFonts w:ascii="Times New Roman" w:eastAsia="Times New Roman" w:hAnsi="Times New Roman" w:cs="Times New Roman"/>
          <w:sz w:val="26"/>
          <w:szCs w:val="26"/>
        </w:rPr>
        <w:tab/>
        <w:t>аккуратной</w:t>
      </w:r>
      <w:r w:rsidRPr="00EE428C">
        <w:rPr>
          <w:rFonts w:ascii="Times New Roman" w:eastAsia="Times New Roman" w:hAnsi="Times New Roman" w:cs="Times New Roman"/>
          <w:sz w:val="26"/>
          <w:szCs w:val="26"/>
        </w:rPr>
        <w:tab/>
        <w:t>разметки.</w:t>
      </w:r>
      <w:r w:rsidRPr="00EE428C">
        <w:rPr>
          <w:rFonts w:ascii="Times New Roman" w:eastAsia="Times New Roman" w:hAnsi="Times New Roman" w:cs="Times New Roman"/>
          <w:sz w:val="26"/>
          <w:szCs w:val="26"/>
        </w:rPr>
        <w:tab/>
        <w:t>Рациональная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вырезание</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нескольких</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одинаковых</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соединения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изделии:</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25"/>
          <w:sz w:val="26"/>
          <w:szCs w:val="26"/>
        </w:rPr>
        <w:t xml:space="preserve"> </w:t>
      </w:r>
      <w:r w:rsidRPr="00EE428C">
        <w:rPr>
          <w:rFonts w:ascii="Times New Roman" w:eastAsia="Times New Roman" w:hAnsi="Times New Roman" w:cs="Times New Roman"/>
          <w:sz w:val="26"/>
          <w:szCs w:val="26"/>
        </w:rPr>
        <w:t>помощью</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пластилина,</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клея,</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скручивание,</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сшивание</w:t>
      </w:r>
      <w:r w:rsidRPr="00EE428C">
        <w:rPr>
          <w:rFonts w:ascii="Times New Roman" w:eastAsia="Times New Roman" w:hAnsi="Times New Roman" w:cs="Times New Roman"/>
          <w:spacing w:val="2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Приёмы</w:t>
      </w:r>
      <w:r w:rsidRPr="00EE428C">
        <w:rPr>
          <w:rFonts w:ascii="Times New Roman" w:eastAsia="Times New Roman" w:hAnsi="Times New Roman" w:cs="Times New Roman"/>
          <w:spacing w:val="23"/>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правила</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аккуратной</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клеем.</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Отделка</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его</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(окрашивание,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вышивка,</w:t>
      </w:r>
      <w:r w:rsidRPr="00EE428C">
        <w:rPr>
          <w:rFonts w:ascii="Times New Roman" w:eastAsia="Times New Roman" w:hAnsi="Times New Roman" w:cs="Times New Roman"/>
          <w:sz w:val="26"/>
          <w:szCs w:val="26"/>
        </w:rPr>
        <w:tab/>
        <w:t>аппликация</w:t>
      </w:r>
      <w:r w:rsidRPr="00EE428C">
        <w:rPr>
          <w:rFonts w:ascii="Times New Roman" w:eastAsia="Times New Roman" w:hAnsi="Times New Roman" w:cs="Times New Roman"/>
          <w:sz w:val="26"/>
          <w:szCs w:val="26"/>
        </w:rPr>
        <w:tab/>
        <w:t>и</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др.).</w:t>
      </w:r>
      <w:r w:rsidRPr="00EE428C">
        <w:rPr>
          <w:rFonts w:ascii="Times New Roman" w:eastAsia="Times New Roman" w:hAnsi="Times New Roman" w:cs="Times New Roman"/>
          <w:sz w:val="26"/>
          <w:szCs w:val="26"/>
        </w:rPr>
        <w:tab/>
        <w:t>Подбор</w:t>
      </w:r>
      <w:r w:rsidRPr="00EE428C">
        <w:rPr>
          <w:rFonts w:ascii="Times New Roman" w:eastAsia="Times New Roman" w:hAnsi="Times New Roman" w:cs="Times New Roman"/>
          <w:sz w:val="26"/>
          <w:szCs w:val="26"/>
        </w:rPr>
        <w:tab/>
        <w:t>соответствующих</w:t>
      </w:r>
      <w:r w:rsidRPr="00EE428C">
        <w:rPr>
          <w:rFonts w:ascii="Times New Roman" w:eastAsia="Times New Roman" w:hAnsi="Times New Roman" w:cs="Times New Roman"/>
          <w:sz w:val="26"/>
          <w:szCs w:val="26"/>
        </w:rPr>
        <w:tab/>
        <w:t>инструментов</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и</w:t>
      </w:r>
      <w:r w:rsidRPr="00EE428C">
        <w:rPr>
          <w:rFonts w:ascii="Times New Roman" w:eastAsia="Times New Roman" w:hAnsi="Times New Roman" w:cs="Times New Roman"/>
          <w:sz w:val="26"/>
          <w:szCs w:val="26"/>
        </w:rPr>
        <w:tab/>
        <w:t>способов</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зависимости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от</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свойств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видов</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Инструменты</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приспособления</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(ножницы,</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линейка,</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игла,</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гладилка,</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стека,</w:t>
      </w:r>
      <w:r w:rsidRPr="00EE428C">
        <w:rPr>
          <w:rFonts w:ascii="Times New Roman" w:eastAsia="Times New Roman" w:hAnsi="Times New Roman" w:cs="Times New Roman"/>
          <w:spacing w:val="18"/>
          <w:sz w:val="26"/>
          <w:szCs w:val="26"/>
        </w:rPr>
        <w:t xml:space="preserve"> </w:t>
      </w:r>
      <w:r w:rsidRPr="00EE428C">
        <w:rPr>
          <w:rFonts w:ascii="Times New Roman" w:eastAsia="Times New Roman" w:hAnsi="Times New Roman" w:cs="Times New Roman"/>
          <w:sz w:val="26"/>
          <w:szCs w:val="26"/>
        </w:rPr>
        <w:t>шаблон</w:t>
      </w:r>
      <w:r w:rsidRPr="00EE428C">
        <w:rPr>
          <w:rFonts w:ascii="Times New Roman" w:eastAsia="Times New Roman" w:hAnsi="Times New Roman" w:cs="Times New Roman"/>
          <w:spacing w:val="20"/>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20"/>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правильное,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рациональное</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безопасное</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Пластические</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массы,</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виды</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(пластилин,</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пластика</w:t>
      </w:r>
      <w:r w:rsidRPr="00EE428C">
        <w:rPr>
          <w:rFonts w:ascii="Times New Roman" w:eastAsia="Times New Roman" w:hAnsi="Times New Roman" w:cs="Times New Roman"/>
          <w:spacing w:val="37"/>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Приёмы</w:t>
      </w:r>
      <w:r w:rsidRPr="00EE428C">
        <w:rPr>
          <w:rFonts w:ascii="Times New Roman" w:eastAsia="Times New Roman" w:hAnsi="Times New Roman" w:cs="Times New Roman"/>
          <w:spacing w:val="37"/>
          <w:sz w:val="26"/>
          <w:szCs w:val="26"/>
        </w:rPr>
        <w:t xml:space="preserve"> </w:t>
      </w:r>
      <w:r w:rsidRPr="00EE428C">
        <w:rPr>
          <w:rFonts w:ascii="Times New Roman" w:eastAsia="Times New Roman" w:hAnsi="Times New Roman" w:cs="Times New Roman"/>
          <w:sz w:val="26"/>
          <w:szCs w:val="26"/>
        </w:rPr>
        <w:t>изготовления</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38"/>
          <w:sz w:val="26"/>
          <w:szCs w:val="26"/>
        </w:rPr>
        <w:t xml:space="preserve"> </w:t>
      </w:r>
      <w:r w:rsidRPr="00EE428C">
        <w:rPr>
          <w:rFonts w:ascii="Times New Roman" w:eastAsia="Times New Roman" w:hAnsi="Times New Roman" w:cs="Times New Roman"/>
          <w:sz w:val="26"/>
          <w:szCs w:val="26"/>
        </w:rPr>
        <w:t>доступной</w:t>
      </w:r>
      <w:r w:rsidRPr="00EE428C">
        <w:rPr>
          <w:rFonts w:ascii="Times New Roman" w:eastAsia="Times New Roman" w:hAnsi="Times New Roman" w:cs="Times New Roman"/>
          <w:spacing w:val="38"/>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сложности</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формы</w:t>
      </w:r>
      <w:r w:rsidRPr="00EE428C">
        <w:rPr>
          <w:rFonts w:ascii="Times New Roman" w:eastAsia="Times New Roman" w:hAnsi="Times New Roman" w:cs="Times New Roman"/>
          <w:spacing w:val="40"/>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41"/>
          <w:sz w:val="26"/>
          <w:szCs w:val="26"/>
        </w:rPr>
        <w:t xml:space="preserve"> </w:t>
      </w:r>
      <w:r w:rsidRPr="00EE428C">
        <w:rPr>
          <w:rFonts w:ascii="Times New Roman" w:eastAsia="Times New Roman" w:hAnsi="Times New Roman" w:cs="Times New Roman"/>
          <w:sz w:val="26"/>
          <w:szCs w:val="26"/>
        </w:rPr>
        <w:t>них: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21"/>
          <w:sz w:val="26"/>
          <w:szCs w:val="26"/>
        </w:rPr>
        <w:t xml:space="preserve"> </w:t>
      </w:r>
      <w:r w:rsidRPr="00EE428C">
        <w:rPr>
          <w:rFonts w:ascii="Times New Roman" w:eastAsia="Times New Roman" w:hAnsi="Times New Roman" w:cs="Times New Roman"/>
          <w:sz w:val="26"/>
          <w:szCs w:val="26"/>
        </w:rPr>
        <w:t>глаз,</w:t>
      </w:r>
      <w:r w:rsidRPr="00EE428C">
        <w:rPr>
          <w:rFonts w:ascii="Times New Roman" w:eastAsia="Times New Roman" w:hAnsi="Times New Roman" w:cs="Times New Roman"/>
          <w:spacing w:val="21"/>
          <w:sz w:val="26"/>
          <w:szCs w:val="26"/>
        </w:rPr>
        <w:t xml:space="preserve"> </w:t>
      </w:r>
      <w:r w:rsidRPr="00EE428C">
        <w:rPr>
          <w:rFonts w:ascii="Times New Roman" w:eastAsia="Times New Roman" w:hAnsi="Times New Roman" w:cs="Times New Roman"/>
          <w:sz w:val="26"/>
          <w:szCs w:val="26"/>
        </w:rPr>
        <w:t>отделение</w:t>
      </w:r>
      <w:r w:rsidRPr="00EE428C">
        <w:rPr>
          <w:rFonts w:ascii="Times New Roman" w:eastAsia="Times New Roman" w:hAnsi="Times New Roman" w:cs="Times New Roman"/>
          <w:spacing w:val="21"/>
          <w:sz w:val="26"/>
          <w:szCs w:val="26"/>
        </w:rPr>
        <w:t xml:space="preserve"> </w:t>
      </w:r>
      <w:r w:rsidRPr="00EE428C">
        <w:rPr>
          <w:rFonts w:ascii="Times New Roman" w:eastAsia="Times New Roman" w:hAnsi="Times New Roman" w:cs="Times New Roman"/>
          <w:sz w:val="26"/>
          <w:szCs w:val="26"/>
        </w:rPr>
        <w:t>части</w:t>
      </w:r>
      <w:r w:rsidRPr="00EE428C">
        <w:rPr>
          <w:rFonts w:ascii="Times New Roman" w:eastAsia="Times New Roman" w:hAnsi="Times New Roman" w:cs="Times New Roman"/>
          <w:spacing w:val="21"/>
          <w:sz w:val="26"/>
          <w:szCs w:val="26"/>
        </w:rPr>
        <w:t xml:space="preserve"> </w:t>
      </w:r>
      <w:r w:rsidRPr="00EE428C">
        <w:rPr>
          <w:rFonts w:ascii="Times New Roman" w:eastAsia="Times New Roman" w:hAnsi="Times New Roman" w:cs="Times New Roman"/>
          <w:sz w:val="26"/>
          <w:szCs w:val="26"/>
        </w:rPr>
        <w:t>(стекой,</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отрыванием),</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придание</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формы.</w:t>
      </w:r>
      <w:r w:rsidRPr="00EE428C">
        <w:rPr>
          <w:rFonts w:ascii="Times New Roman" w:eastAsia="Times New Roman" w:hAnsi="Times New Roman" w:cs="Times New Roman"/>
          <w:spacing w:val="18"/>
          <w:sz w:val="26"/>
          <w:szCs w:val="26"/>
        </w:rPr>
        <w:t xml:space="preserve"> </w:t>
      </w:r>
      <w:r w:rsidRPr="00EE428C">
        <w:rPr>
          <w:rFonts w:ascii="Times New Roman" w:eastAsia="Times New Roman" w:hAnsi="Times New Roman" w:cs="Times New Roman"/>
          <w:sz w:val="26"/>
          <w:szCs w:val="26"/>
        </w:rPr>
        <w:t>Наиболее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распространённые</w:t>
      </w:r>
      <w:r w:rsidRPr="00EE428C">
        <w:rPr>
          <w:rFonts w:ascii="Times New Roman" w:eastAsia="Times New Roman" w:hAnsi="Times New Roman" w:cs="Times New Roman"/>
          <w:spacing w:val="16"/>
          <w:sz w:val="26"/>
          <w:szCs w:val="26"/>
        </w:rPr>
        <w:t xml:space="preserve"> </w:t>
      </w:r>
      <w:r w:rsidRPr="00EE428C">
        <w:rPr>
          <w:rFonts w:ascii="Times New Roman" w:eastAsia="Times New Roman" w:hAnsi="Times New Roman" w:cs="Times New Roman"/>
          <w:sz w:val="26"/>
          <w:szCs w:val="26"/>
        </w:rPr>
        <w:t>виды</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16"/>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4"/>
          <w:sz w:val="26"/>
          <w:szCs w:val="26"/>
        </w:rPr>
        <w:t xml:space="preserve"> </w:t>
      </w:r>
      <w:r w:rsidRPr="00EE428C">
        <w:rPr>
          <w:rFonts w:ascii="Times New Roman" w:eastAsia="Times New Roman" w:hAnsi="Times New Roman" w:cs="Times New Roman"/>
          <w:sz w:val="26"/>
          <w:szCs w:val="26"/>
        </w:rPr>
        <w:t>общие</w:t>
      </w:r>
      <w:r w:rsidRPr="00EE428C">
        <w:rPr>
          <w:rFonts w:ascii="Times New Roman" w:eastAsia="Times New Roman" w:hAnsi="Times New Roman" w:cs="Times New Roman"/>
          <w:spacing w:val="14"/>
          <w:sz w:val="26"/>
          <w:szCs w:val="26"/>
        </w:rPr>
        <w:t xml:space="preserve"> </w:t>
      </w:r>
      <w:r w:rsidRPr="00EE428C">
        <w:rPr>
          <w:rFonts w:ascii="Times New Roman" w:eastAsia="Times New Roman" w:hAnsi="Times New Roman" w:cs="Times New Roman"/>
          <w:sz w:val="26"/>
          <w:szCs w:val="26"/>
        </w:rPr>
        <w:t>свойства.</w:t>
      </w:r>
      <w:r w:rsidRPr="00EE428C">
        <w:rPr>
          <w:rFonts w:ascii="Times New Roman" w:eastAsia="Times New Roman" w:hAnsi="Times New Roman" w:cs="Times New Roman"/>
          <w:spacing w:val="16"/>
          <w:sz w:val="26"/>
          <w:szCs w:val="26"/>
        </w:rPr>
        <w:t xml:space="preserve"> </w:t>
      </w:r>
      <w:r w:rsidRPr="00EE428C">
        <w:rPr>
          <w:rFonts w:ascii="Times New Roman" w:eastAsia="Times New Roman" w:hAnsi="Times New Roman" w:cs="Times New Roman"/>
          <w:sz w:val="26"/>
          <w:szCs w:val="26"/>
        </w:rPr>
        <w:t>Простейшие</w:t>
      </w:r>
      <w:r w:rsidRPr="00EE428C">
        <w:rPr>
          <w:rFonts w:ascii="Times New Roman" w:eastAsia="Times New Roman" w:hAnsi="Times New Roman" w:cs="Times New Roman"/>
          <w:spacing w:val="14"/>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различных</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видов:</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сгибание</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складывание,</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сминание,</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обрывание,</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склеивание</w:t>
      </w:r>
      <w:r w:rsidRPr="00EE428C">
        <w:rPr>
          <w:rFonts w:ascii="Times New Roman" w:eastAsia="Times New Roman" w:hAnsi="Times New Roman" w:cs="Times New Roman"/>
          <w:spacing w:val="8"/>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Резание</w:t>
      </w:r>
      <w:r w:rsidRPr="00EE428C">
        <w:rPr>
          <w:rFonts w:ascii="Times New Roman" w:eastAsia="Times New Roman" w:hAnsi="Times New Roman" w:cs="Times New Roman"/>
          <w:spacing w:val="43"/>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ножницами.</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Правила</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безопасной</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передачи</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хранения</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ножниц.</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Картон.</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Виды</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природных</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(плоские</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w:t>
      </w:r>
      <w:r w:rsidRPr="00EE428C">
        <w:rPr>
          <w:rFonts w:ascii="Times New Roman" w:eastAsia="Times New Roman" w:hAnsi="Times New Roman" w:cs="Times New Roman"/>
          <w:spacing w:val="33"/>
          <w:sz w:val="26"/>
          <w:szCs w:val="26"/>
        </w:rPr>
        <w:t xml:space="preserve"> </w:t>
      </w:r>
      <w:r w:rsidRPr="00EE428C">
        <w:rPr>
          <w:rFonts w:ascii="Times New Roman" w:eastAsia="Times New Roman" w:hAnsi="Times New Roman" w:cs="Times New Roman"/>
          <w:sz w:val="26"/>
          <w:szCs w:val="26"/>
        </w:rPr>
        <w:t>листья</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объёмные</w:t>
      </w:r>
      <w:r w:rsidRPr="00EE428C">
        <w:rPr>
          <w:rFonts w:ascii="Times New Roman" w:eastAsia="Times New Roman" w:hAnsi="Times New Roman" w:cs="Times New Roman"/>
          <w:sz w:val="26"/>
          <w:szCs w:val="26"/>
        </w:rPr>
        <w:tab/>
        <w:t>—</w:t>
      </w:r>
      <w:r w:rsidRPr="00EE428C">
        <w:rPr>
          <w:rFonts w:ascii="Times New Roman" w:eastAsia="Times New Roman" w:hAnsi="Times New Roman" w:cs="Times New Roman"/>
          <w:spacing w:val="32"/>
          <w:sz w:val="26"/>
          <w:szCs w:val="26"/>
        </w:rPr>
        <w:t xml:space="preserve"> </w:t>
      </w:r>
      <w:r w:rsidRPr="00EE428C">
        <w:rPr>
          <w:rFonts w:ascii="Times New Roman" w:eastAsia="Times New Roman" w:hAnsi="Times New Roman" w:cs="Times New Roman"/>
          <w:sz w:val="26"/>
          <w:szCs w:val="26"/>
        </w:rPr>
        <w:t>орехи,</w:t>
      </w:r>
      <w:r w:rsidRPr="00EE428C">
        <w:rPr>
          <w:rFonts w:ascii="Times New Roman" w:eastAsia="Times New Roman" w:hAnsi="Times New Roman" w:cs="Times New Roman"/>
          <w:spacing w:val="33"/>
          <w:sz w:val="26"/>
          <w:szCs w:val="26"/>
        </w:rPr>
        <w:t xml:space="preserve"> </w:t>
      </w:r>
      <w:r w:rsidRPr="00EE428C">
        <w:rPr>
          <w:rFonts w:ascii="Times New Roman" w:eastAsia="Times New Roman" w:hAnsi="Times New Roman" w:cs="Times New Roman"/>
          <w:sz w:val="26"/>
          <w:szCs w:val="26"/>
        </w:rPr>
        <w:t>шишки,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семена,</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ветки).</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Приёмы</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природными</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материалами:</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подбор</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соответствии</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замыслом,</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составление</w:t>
      </w:r>
      <w:r w:rsidRPr="00EE428C">
        <w:rPr>
          <w:rFonts w:ascii="Times New Roman" w:eastAsia="Times New Roman" w:hAnsi="Times New Roman" w:cs="Times New Roman"/>
          <w:spacing w:val="51"/>
          <w:sz w:val="26"/>
          <w:szCs w:val="26"/>
        </w:rPr>
        <w:t xml:space="preserve"> </w:t>
      </w:r>
      <w:r w:rsidRPr="00EE428C">
        <w:rPr>
          <w:rFonts w:ascii="Times New Roman" w:eastAsia="Times New Roman" w:hAnsi="Times New Roman" w:cs="Times New Roman"/>
          <w:sz w:val="26"/>
          <w:szCs w:val="26"/>
        </w:rPr>
        <w:t>композиции,</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соединение</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(приклеивание,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склеивание</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с</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помощью</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прокладки,</w:t>
      </w:r>
      <w:r w:rsidRPr="00EE428C">
        <w:rPr>
          <w:rFonts w:ascii="Times New Roman" w:eastAsia="Times New Roman" w:hAnsi="Times New Roman" w:cs="Times New Roman"/>
          <w:sz w:val="26"/>
          <w:szCs w:val="26"/>
        </w:rPr>
        <w:tab/>
        <w:t>соединение</w:t>
      </w:r>
      <w:r w:rsidRPr="00EE428C">
        <w:rPr>
          <w:rFonts w:ascii="Times New Roman" w:eastAsia="Times New Roman" w:hAnsi="Times New Roman" w:cs="Times New Roman"/>
          <w:sz w:val="26"/>
          <w:szCs w:val="26"/>
        </w:rPr>
        <w:tab/>
      </w:r>
      <w:r w:rsidRPr="00EE428C">
        <w:rPr>
          <w:rFonts w:ascii="Times New Roman" w:eastAsia="Times New Roman" w:hAnsi="Times New Roman" w:cs="Times New Roman"/>
          <w:sz w:val="26"/>
          <w:szCs w:val="26"/>
        </w:rPr>
        <w:tab/>
        <w:t>с</w:t>
      </w:r>
      <w:r w:rsidRPr="00EE428C">
        <w:rPr>
          <w:rFonts w:ascii="Times New Roman" w:eastAsia="Times New Roman" w:hAnsi="Times New Roman" w:cs="Times New Roman"/>
          <w:sz w:val="26"/>
          <w:szCs w:val="26"/>
        </w:rPr>
        <w:tab/>
        <w:t>помощью</w:t>
      </w:r>
      <w:r w:rsidRPr="00EE428C">
        <w:rPr>
          <w:rFonts w:ascii="Times New Roman" w:eastAsia="Times New Roman" w:hAnsi="Times New Roman" w:cs="Times New Roman"/>
          <w:sz w:val="26"/>
          <w:szCs w:val="26"/>
        </w:rPr>
        <w:tab/>
        <w:t>пластилина).</w:t>
      </w:r>
      <w:r w:rsidRPr="00EE428C">
        <w:rPr>
          <w:rFonts w:ascii="Times New Roman" w:eastAsia="Times New Roman" w:hAnsi="Times New Roman" w:cs="Times New Roman"/>
          <w:sz w:val="26"/>
          <w:szCs w:val="26"/>
        </w:rPr>
        <w:tab/>
        <w:t>Общее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представление</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о</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тканях</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(текстиле),</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строении</w:t>
      </w:r>
      <w:r w:rsidRPr="00EE428C">
        <w:rPr>
          <w:rFonts w:ascii="Times New Roman" w:eastAsia="Times New Roman" w:hAnsi="Times New Roman" w:cs="Times New Roman"/>
          <w:spacing w:val="56"/>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свойствах.</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Швейные</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инструменты</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приспособления</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(иглы,</w:t>
      </w:r>
      <w:r w:rsidRPr="00EE428C">
        <w:rPr>
          <w:rFonts w:ascii="Times New Roman" w:eastAsia="Times New Roman" w:hAnsi="Times New Roman" w:cs="Times New Roman"/>
          <w:spacing w:val="33"/>
          <w:sz w:val="26"/>
          <w:szCs w:val="26"/>
        </w:rPr>
        <w:t xml:space="preserve"> </w:t>
      </w:r>
      <w:r w:rsidRPr="00EE428C">
        <w:rPr>
          <w:rFonts w:ascii="Times New Roman" w:eastAsia="Times New Roman" w:hAnsi="Times New Roman" w:cs="Times New Roman"/>
          <w:sz w:val="26"/>
          <w:szCs w:val="26"/>
        </w:rPr>
        <w:t>булавки</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Отмеривание</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4"/>
          <w:sz w:val="26"/>
          <w:szCs w:val="26"/>
        </w:rPr>
        <w:t xml:space="preserve"> </w:t>
      </w:r>
      <w:r w:rsidRPr="00EE428C">
        <w:rPr>
          <w:rFonts w:ascii="Times New Roman" w:eastAsia="Times New Roman" w:hAnsi="Times New Roman" w:cs="Times New Roman"/>
          <w:sz w:val="26"/>
          <w:szCs w:val="26"/>
        </w:rPr>
        <w:t>заправка</w:t>
      </w:r>
      <w:r w:rsidRPr="00EE428C">
        <w:rPr>
          <w:rFonts w:ascii="Times New Roman" w:eastAsia="Times New Roman" w:hAnsi="Times New Roman" w:cs="Times New Roman"/>
          <w:spacing w:val="33"/>
          <w:sz w:val="26"/>
          <w:szCs w:val="26"/>
        </w:rPr>
        <w:t xml:space="preserve"> </w:t>
      </w:r>
      <w:r w:rsidRPr="00EE428C">
        <w:rPr>
          <w:rFonts w:ascii="Times New Roman" w:eastAsia="Times New Roman" w:hAnsi="Times New Roman" w:cs="Times New Roman"/>
          <w:sz w:val="26"/>
          <w:szCs w:val="26"/>
        </w:rPr>
        <w:t>нитки</w:t>
      </w:r>
      <w:r w:rsidRPr="00EE428C">
        <w:rPr>
          <w:rFonts w:ascii="Times New Roman" w:eastAsia="Times New Roman" w:hAnsi="Times New Roman" w:cs="Times New Roman"/>
          <w:spacing w:val="35"/>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33"/>
          <w:sz w:val="26"/>
          <w:szCs w:val="26"/>
        </w:rPr>
        <w:t xml:space="preserve"> </w:t>
      </w:r>
      <w:r w:rsidRPr="00EE428C">
        <w:rPr>
          <w:rFonts w:ascii="Times New Roman" w:eastAsia="Times New Roman" w:hAnsi="Times New Roman" w:cs="Times New Roman"/>
          <w:sz w:val="26"/>
          <w:szCs w:val="26"/>
        </w:rPr>
        <w:t>иголку,</w:t>
      </w:r>
      <w:r w:rsidRPr="00EE428C">
        <w:rPr>
          <w:rFonts w:ascii="Times New Roman" w:eastAsia="Times New Roman" w:hAnsi="Times New Roman" w:cs="Times New Roman"/>
          <w:spacing w:val="33"/>
          <w:sz w:val="26"/>
          <w:szCs w:val="26"/>
        </w:rPr>
        <w:t xml:space="preserve"> </w:t>
      </w:r>
      <w:r w:rsidRPr="00EE428C">
        <w:rPr>
          <w:rFonts w:ascii="Times New Roman" w:eastAsia="Times New Roman" w:hAnsi="Times New Roman" w:cs="Times New Roman"/>
          <w:sz w:val="26"/>
          <w:szCs w:val="26"/>
        </w:rPr>
        <w:t>строчка</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прямого</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стежка.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дополнительных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отделочных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2"/>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Конструирование</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моделирование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(10</w:t>
      </w:r>
      <w:r w:rsidRPr="00EE428C">
        <w:rPr>
          <w:rFonts w:ascii="Times New Roman" w:eastAsia="Times New Roman" w:hAnsi="Times New Roman" w:cs="Times New Roman"/>
          <w:b/>
          <w:bCs/>
          <w:spacing w:val="-2"/>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ight="105"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Простые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объёмные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(пластические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массы,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бумага,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текстиль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Общее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представление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части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взаимное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расположение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общей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соединения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Образец,</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анализ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образцов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изготовление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образцу,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рисунку.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модели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плоскости).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Взаимосвязь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выполняемого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Элементарное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прогнозирование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порядка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зависимости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желаемого/необходимого результата; выбор способа работы в зависимости от требуемого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результата/</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замысла.</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2"/>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Информационно-коммуникативные</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(2</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tabs>
          <w:tab w:val="left" w:pos="2726"/>
          <w:tab w:val="left" w:pos="3973"/>
          <w:tab w:val="left" w:pos="5088"/>
          <w:tab w:val="left" w:pos="6570"/>
          <w:tab w:val="left" w:pos="7033"/>
          <w:tab w:val="left" w:pos="9219"/>
        </w:tabs>
        <w:autoSpaceDE w:val="0"/>
        <w:autoSpaceDN w:val="0"/>
        <w:spacing w:before="73" w:after="0" w:line="298" w:lineRule="exact"/>
        <w:ind w:left="922"/>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Демонстрация</w:t>
      </w:r>
      <w:r w:rsidRPr="00EE428C">
        <w:rPr>
          <w:rFonts w:ascii="Times New Roman" w:eastAsia="Times New Roman" w:hAnsi="Times New Roman" w:cs="Times New Roman"/>
          <w:sz w:val="26"/>
          <w:szCs w:val="26"/>
        </w:rPr>
        <w:tab/>
        <w:t>учителем</w:t>
      </w:r>
      <w:r w:rsidRPr="00EE428C">
        <w:rPr>
          <w:rFonts w:ascii="Times New Roman" w:eastAsia="Times New Roman" w:hAnsi="Times New Roman" w:cs="Times New Roman"/>
          <w:sz w:val="26"/>
          <w:szCs w:val="26"/>
        </w:rPr>
        <w:tab/>
        <w:t>готовых</w:t>
      </w:r>
      <w:r w:rsidRPr="00EE428C">
        <w:rPr>
          <w:rFonts w:ascii="Times New Roman" w:eastAsia="Times New Roman" w:hAnsi="Times New Roman" w:cs="Times New Roman"/>
          <w:sz w:val="26"/>
          <w:szCs w:val="26"/>
        </w:rPr>
        <w:tab/>
        <w:t>материалов</w:t>
      </w:r>
      <w:r w:rsidRPr="00EE428C">
        <w:rPr>
          <w:rFonts w:ascii="Times New Roman" w:eastAsia="Times New Roman" w:hAnsi="Times New Roman" w:cs="Times New Roman"/>
          <w:sz w:val="26"/>
          <w:szCs w:val="26"/>
        </w:rPr>
        <w:tab/>
        <w:t>на</w:t>
      </w:r>
      <w:r w:rsidRPr="00EE428C">
        <w:rPr>
          <w:rFonts w:ascii="Times New Roman" w:eastAsia="Times New Roman" w:hAnsi="Times New Roman" w:cs="Times New Roman"/>
          <w:sz w:val="26"/>
          <w:szCs w:val="26"/>
        </w:rPr>
        <w:tab/>
        <w:t>информационных</w:t>
      </w:r>
      <w:r w:rsidRPr="00EE428C">
        <w:rPr>
          <w:rFonts w:ascii="Times New Roman" w:eastAsia="Times New Roman" w:hAnsi="Times New Roman" w:cs="Times New Roman"/>
          <w:sz w:val="26"/>
          <w:szCs w:val="26"/>
        </w:rPr>
        <w:tab/>
        <w:t>носителях.</w:t>
      </w:r>
    </w:p>
    <w:p w:rsidR="00EE428C" w:rsidRPr="00EE428C" w:rsidRDefault="00EE428C" w:rsidP="00EE428C">
      <w:pPr>
        <w:widowControl w:val="0"/>
        <w:autoSpaceDE w:val="0"/>
        <w:autoSpaceDN w:val="0"/>
        <w:spacing w:after="0" w:line="298" w:lineRule="exact"/>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Информация.</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Виды</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информации.</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Универсальные</w:t>
      </w:r>
      <w:r w:rsidRPr="00EE428C">
        <w:rPr>
          <w:rFonts w:ascii="Times New Roman" w:eastAsia="Times New Roman" w:hAnsi="Times New Roman" w:cs="Times New Roman"/>
          <w:b/>
          <w:bCs/>
          <w:spacing w:val="-7"/>
          <w:sz w:val="26"/>
          <w:szCs w:val="26"/>
        </w:rPr>
        <w:t xml:space="preserve"> </w:t>
      </w:r>
      <w:r w:rsidRPr="00EE428C">
        <w:rPr>
          <w:rFonts w:ascii="Times New Roman" w:eastAsia="Times New Roman" w:hAnsi="Times New Roman" w:cs="Times New Roman"/>
          <w:b/>
          <w:bCs/>
          <w:sz w:val="26"/>
          <w:szCs w:val="26"/>
        </w:rPr>
        <w:t>учебные</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действия</w:t>
      </w:r>
      <w:r w:rsidRPr="00EE428C">
        <w:rPr>
          <w:rFonts w:ascii="Times New Roman" w:eastAsia="Times New Roman" w:hAnsi="Times New Roman" w:cs="Times New Roman"/>
          <w:b/>
          <w:bCs/>
          <w:spacing w:val="-7"/>
          <w:sz w:val="26"/>
          <w:szCs w:val="26"/>
        </w:rPr>
        <w:t xml:space="preserve"> </w:t>
      </w:r>
      <w:r w:rsidRPr="00EE428C">
        <w:rPr>
          <w:rFonts w:ascii="Times New Roman" w:eastAsia="Times New Roman" w:hAnsi="Times New Roman" w:cs="Times New Roman"/>
          <w:b/>
          <w:bCs/>
          <w:sz w:val="26"/>
          <w:szCs w:val="26"/>
        </w:rPr>
        <w:t>(пропедевтический</w:t>
      </w:r>
      <w:r w:rsidRPr="00EE428C">
        <w:rPr>
          <w:rFonts w:ascii="Times New Roman" w:eastAsia="Times New Roman" w:hAnsi="Times New Roman" w:cs="Times New Roman"/>
          <w:b/>
          <w:bCs/>
          <w:spacing w:val="-8"/>
          <w:sz w:val="26"/>
          <w:szCs w:val="26"/>
        </w:rPr>
        <w:t xml:space="preserve"> </w:t>
      </w:r>
      <w:r w:rsidRPr="00EE428C">
        <w:rPr>
          <w:rFonts w:ascii="Times New Roman" w:eastAsia="Times New Roman" w:hAnsi="Times New Roman" w:cs="Times New Roman"/>
          <w:b/>
          <w:bCs/>
          <w:sz w:val="26"/>
          <w:szCs w:val="26"/>
        </w:rPr>
        <w:t>уровень)</w:t>
      </w:r>
    </w:p>
    <w:p w:rsidR="00EE428C" w:rsidRPr="00EE428C" w:rsidRDefault="00EE428C" w:rsidP="00EE428C">
      <w:pPr>
        <w:widowControl w:val="0"/>
        <w:autoSpaceDE w:val="0"/>
        <w:autoSpaceDN w:val="0"/>
        <w:spacing w:before="1" w:after="0" w:line="240" w:lineRule="auto"/>
        <w:ind w:left="213"/>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Познавательные</w:t>
      </w:r>
      <w:r w:rsidRPr="00EE428C">
        <w:rPr>
          <w:rFonts w:ascii="Times New Roman" w:eastAsia="Times New Roman" w:hAnsi="Times New Roman" w:cs="Times New Roman"/>
          <w:b/>
          <w:bCs/>
          <w:i/>
          <w:iCs/>
          <w:spacing w:val="-3"/>
          <w:sz w:val="26"/>
          <w:szCs w:val="26"/>
        </w:rPr>
        <w:t xml:space="preserve"> </w:t>
      </w:r>
      <w:r w:rsidRPr="00EE428C">
        <w:rPr>
          <w:rFonts w:ascii="Times New Roman" w:eastAsia="Times New Roman" w:hAnsi="Times New Roman" w:cs="Times New Roman"/>
          <w:b/>
          <w:bCs/>
          <w:i/>
          <w:iCs/>
          <w:sz w:val="26"/>
          <w:szCs w:val="26"/>
        </w:rPr>
        <w:t>УУД:</w:t>
      </w:r>
    </w:p>
    <w:p w:rsidR="00EE428C" w:rsidRPr="00EE428C" w:rsidRDefault="00EE428C" w:rsidP="00EE428C">
      <w:pPr>
        <w:widowControl w:val="0"/>
        <w:numPr>
          <w:ilvl w:val="0"/>
          <w:numId w:val="15"/>
        </w:numPr>
        <w:tabs>
          <w:tab w:val="left" w:pos="641"/>
          <w:tab w:val="left" w:pos="642"/>
        </w:tabs>
        <w:autoSpaceDE w:val="0"/>
        <w:autoSpaceDN w:val="0"/>
        <w:spacing w:before="1" w:after="0" w:line="298" w:lineRule="exact"/>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ориентироваться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терминах,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используемых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пределах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изученного);</w:t>
      </w:r>
    </w:p>
    <w:p w:rsidR="00EE428C" w:rsidRPr="00EE428C" w:rsidRDefault="00EE428C" w:rsidP="00EE428C">
      <w:pPr>
        <w:widowControl w:val="0"/>
        <w:numPr>
          <w:ilvl w:val="0"/>
          <w:numId w:val="15"/>
        </w:numPr>
        <w:tabs>
          <w:tab w:val="left" w:pos="641"/>
          <w:tab w:val="left" w:pos="642"/>
        </w:tabs>
        <w:autoSpaceDE w:val="0"/>
        <w:autoSpaceDN w:val="0"/>
        <w:spacing w:after="0" w:line="298" w:lineRule="exact"/>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воспринимать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предложенную</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инструкцию</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(устную,</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графическую);</w:t>
      </w:r>
    </w:p>
    <w:p w:rsidR="00EE428C" w:rsidRPr="00EE428C" w:rsidRDefault="00EE428C" w:rsidP="00EE428C">
      <w:pPr>
        <w:widowControl w:val="0"/>
        <w:numPr>
          <w:ilvl w:val="0"/>
          <w:numId w:val="15"/>
        </w:numPr>
        <w:tabs>
          <w:tab w:val="left" w:pos="641"/>
          <w:tab w:val="left" w:pos="642"/>
        </w:tabs>
        <w:autoSpaceDE w:val="0"/>
        <w:autoSpaceDN w:val="0"/>
        <w:spacing w:before="1" w:after="0" w:line="240" w:lineRule="auto"/>
        <w:ind w:right="110"/>
        <w:rPr>
          <w:rFonts w:ascii="Times New Roman" w:eastAsia="Times New Roman" w:hAnsi="Times New Roman" w:cs="Times New Roman"/>
          <w:sz w:val="26"/>
        </w:rPr>
      </w:pP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устройство</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простых</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образцу,</w:t>
      </w:r>
      <w:r w:rsidRPr="00EE428C">
        <w:rPr>
          <w:rFonts w:ascii="Times New Roman" w:eastAsia="Times New Roman" w:hAnsi="Times New Roman" w:cs="Times New Roman"/>
          <w:spacing w:val="8"/>
          <w:sz w:val="26"/>
        </w:rPr>
        <w:t xml:space="preserve"> </w:t>
      </w:r>
      <w:r w:rsidRPr="00EE428C">
        <w:rPr>
          <w:rFonts w:ascii="Times New Roman" w:eastAsia="Times New Roman" w:hAnsi="Times New Roman" w:cs="Times New Roman"/>
          <w:sz w:val="26"/>
        </w:rPr>
        <w:t>рисунку,</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выделять</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основные</w:t>
      </w:r>
      <w:r w:rsidRPr="00EE428C">
        <w:rPr>
          <w:rFonts w:ascii="Times New Roman" w:eastAsia="Times New Roman" w:hAnsi="Times New Roman" w:cs="Times New Roman"/>
          <w:spacing w:val="9"/>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второстепенные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составляющие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конструкции;</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4"/>
        <w:rPr>
          <w:rFonts w:ascii="Times New Roman" w:eastAsia="Times New Roman" w:hAnsi="Times New Roman" w:cs="Times New Roman"/>
          <w:sz w:val="26"/>
        </w:rPr>
      </w:pPr>
      <w:r w:rsidRPr="00EE428C">
        <w:rPr>
          <w:rFonts w:ascii="Times New Roman" w:eastAsia="Times New Roman" w:hAnsi="Times New Roman" w:cs="Times New Roman"/>
          <w:sz w:val="26"/>
        </w:rPr>
        <w:t>сравнивать</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отдельные</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(конструкции),</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находить</w:t>
      </w:r>
      <w:r w:rsidRPr="00EE428C">
        <w:rPr>
          <w:rFonts w:ascii="Times New Roman" w:eastAsia="Times New Roman" w:hAnsi="Times New Roman" w:cs="Times New Roman"/>
          <w:spacing w:val="9"/>
          <w:sz w:val="26"/>
        </w:rPr>
        <w:t xml:space="preserve"> </w:t>
      </w:r>
      <w:r w:rsidRPr="00EE428C">
        <w:rPr>
          <w:rFonts w:ascii="Times New Roman" w:eastAsia="Times New Roman" w:hAnsi="Times New Roman" w:cs="Times New Roman"/>
          <w:sz w:val="26"/>
        </w:rPr>
        <w:t>сходство</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различия</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устройстве.</w:t>
      </w:r>
    </w:p>
    <w:p w:rsidR="00EE428C" w:rsidRPr="00EE428C" w:rsidRDefault="00EE428C" w:rsidP="00EE428C">
      <w:pPr>
        <w:widowControl w:val="0"/>
        <w:autoSpaceDE w:val="0"/>
        <w:autoSpaceDN w:val="0"/>
        <w:spacing w:after="0" w:line="299" w:lineRule="exact"/>
        <w:ind w:left="213"/>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Работа</w:t>
      </w:r>
      <w:r w:rsidRPr="00EE428C">
        <w:rPr>
          <w:rFonts w:ascii="Times New Roman" w:eastAsia="Times New Roman" w:hAnsi="Times New Roman" w:cs="Times New Roman"/>
          <w:b/>
          <w:bCs/>
          <w:i/>
          <w:iCs/>
          <w:spacing w:val="-7"/>
          <w:sz w:val="26"/>
          <w:szCs w:val="26"/>
        </w:rPr>
        <w:t xml:space="preserve"> </w:t>
      </w:r>
      <w:r w:rsidRPr="00EE428C">
        <w:rPr>
          <w:rFonts w:ascii="Times New Roman" w:eastAsia="Times New Roman" w:hAnsi="Times New Roman" w:cs="Times New Roman"/>
          <w:b/>
          <w:bCs/>
          <w:i/>
          <w:iCs/>
          <w:sz w:val="26"/>
          <w:szCs w:val="26"/>
        </w:rPr>
        <w:t>с</w:t>
      </w:r>
      <w:r w:rsidRPr="00EE428C">
        <w:rPr>
          <w:rFonts w:ascii="Times New Roman" w:eastAsia="Times New Roman" w:hAnsi="Times New Roman" w:cs="Times New Roman"/>
          <w:b/>
          <w:bCs/>
          <w:i/>
          <w:iCs/>
          <w:spacing w:val="-5"/>
          <w:sz w:val="26"/>
          <w:szCs w:val="26"/>
        </w:rPr>
        <w:t xml:space="preserve"> </w:t>
      </w:r>
      <w:r w:rsidRPr="00EE428C">
        <w:rPr>
          <w:rFonts w:ascii="Times New Roman" w:eastAsia="Times New Roman" w:hAnsi="Times New Roman" w:cs="Times New Roman"/>
          <w:b/>
          <w:bCs/>
          <w:i/>
          <w:iCs/>
          <w:sz w:val="26"/>
          <w:szCs w:val="26"/>
        </w:rPr>
        <w:t>информацией:</w:t>
      </w:r>
    </w:p>
    <w:p w:rsidR="00EE428C" w:rsidRPr="00EE428C" w:rsidRDefault="00EE428C" w:rsidP="00EE428C">
      <w:pPr>
        <w:widowControl w:val="0"/>
        <w:numPr>
          <w:ilvl w:val="0"/>
          <w:numId w:val="15"/>
        </w:numPr>
        <w:tabs>
          <w:tab w:val="left" w:pos="641"/>
          <w:tab w:val="left" w:pos="642"/>
        </w:tabs>
        <w:autoSpaceDE w:val="0"/>
        <w:autoSpaceDN w:val="0"/>
        <w:spacing w:before="1"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воспринимать</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информацию</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(представленную</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объяснении</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учителя</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учебнике),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работе;</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3"/>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3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31"/>
          <w:sz w:val="26"/>
        </w:rPr>
        <w:t xml:space="preserve"> </w:t>
      </w:r>
      <w:r w:rsidRPr="00EE428C">
        <w:rPr>
          <w:rFonts w:ascii="Times New Roman" w:eastAsia="Times New Roman" w:hAnsi="Times New Roman" w:cs="Times New Roman"/>
          <w:sz w:val="26"/>
        </w:rPr>
        <w:t>простейшую</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знаково-символическую</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информацию</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(схема,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рисунок)</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соответствии с</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ней.</w:t>
      </w:r>
    </w:p>
    <w:p w:rsidR="00EE428C" w:rsidRPr="00EE428C" w:rsidRDefault="00EE428C" w:rsidP="00EE428C">
      <w:pPr>
        <w:widowControl w:val="0"/>
        <w:autoSpaceDE w:val="0"/>
        <w:autoSpaceDN w:val="0"/>
        <w:spacing w:after="0" w:line="298" w:lineRule="exact"/>
        <w:ind w:left="213"/>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Коммуникативные</w:t>
      </w:r>
      <w:r w:rsidRPr="00EE428C">
        <w:rPr>
          <w:rFonts w:ascii="Times New Roman" w:eastAsia="Times New Roman" w:hAnsi="Times New Roman" w:cs="Times New Roman"/>
          <w:b/>
          <w:bCs/>
          <w:i/>
          <w:iCs/>
          <w:spacing w:val="-7"/>
          <w:sz w:val="26"/>
          <w:szCs w:val="26"/>
        </w:rPr>
        <w:t xml:space="preserve"> </w:t>
      </w:r>
      <w:r w:rsidRPr="00EE428C">
        <w:rPr>
          <w:rFonts w:ascii="Times New Roman" w:eastAsia="Times New Roman" w:hAnsi="Times New Roman" w:cs="Times New Roman"/>
          <w:b/>
          <w:bCs/>
          <w:i/>
          <w:iCs/>
          <w:sz w:val="26"/>
          <w:szCs w:val="26"/>
        </w:rPr>
        <w:t>УУД:</w:t>
      </w:r>
    </w:p>
    <w:p w:rsidR="00EE428C" w:rsidRPr="00EE428C" w:rsidRDefault="00EE428C" w:rsidP="00EE428C">
      <w:pPr>
        <w:widowControl w:val="0"/>
        <w:numPr>
          <w:ilvl w:val="0"/>
          <w:numId w:val="15"/>
        </w:numPr>
        <w:tabs>
          <w:tab w:val="left" w:pos="642"/>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участвовать в коллективном обсуждении:</w:t>
      </w:r>
      <w:r w:rsidRPr="00EE428C">
        <w:rPr>
          <w:rFonts w:ascii="Times New Roman" w:eastAsia="Times New Roman" w:hAnsi="Times New Roman" w:cs="Times New Roman"/>
          <w:spacing w:val="65"/>
          <w:sz w:val="26"/>
        </w:rPr>
        <w:t xml:space="preserve"> </w:t>
      </w:r>
      <w:r w:rsidRPr="00EE428C">
        <w:rPr>
          <w:rFonts w:ascii="Times New Roman" w:eastAsia="Times New Roman" w:hAnsi="Times New Roman" w:cs="Times New Roman"/>
          <w:sz w:val="26"/>
        </w:rPr>
        <w:t>высказывать собственное мнение, отвечать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вопросы,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этики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уважительное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одноклассникам,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внимание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 мнению другого;</w:t>
      </w:r>
    </w:p>
    <w:p w:rsidR="00EE428C" w:rsidRPr="00EE428C" w:rsidRDefault="00EE428C" w:rsidP="00EE428C">
      <w:pPr>
        <w:widowControl w:val="0"/>
        <w:numPr>
          <w:ilvl w:val="0"/>
          <w:numId w:val="15"/>
        </w:numPr>
        <w:tabs>
          <w:tab w:val="left" w:pos="642"/>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несложные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высказывания,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сообщения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устной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содержанию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тем).</w:t>
      </w:r>
    </w:p>
    <w:p w:rsidR="00EE428C" w:rsidRPr="00EE428C" w:rsidRDefault="00EE428C" w:rsidP="00EE428C">
      <w:pPr>
        <w:widowControl w:val="0"/>
        <w:autoSpaceDE w:val="0"/>
        <w:autoSpaceDN w:val="0"/>
        <w:spacing w:after="0" w:line="299" w:lineRule="exact"/>
        <w:ind w:left="213"/>
        <w:jc w:val="both"/>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Регулятивные</w:t>
      </w:r>
      <w:r w:rsidRPr="00EE428C">
        <w:rPr>
          <w:rFonts w:ascii="Times New Roman" w:eastAsia="Times New Roman" w:hAnsi="Times New Roman" w:cs="Times New Roman"/>
          <w:b/>
          <w:bCs/>
          <w:i/>
          <w:iCs/>
          <w:spacing w:val="-3"/>
          <w:sz w:val="26"/>
          <w:szCs w:val="26"/>
        </w:rPr>
        <w:t xml:space="preserve"> </w:t>
      </w:r>
      <w:r w:rsidRPr="00EE428C">
        <w:rPr>
          <w:rFonts w:ascii="Times New Roman" w:eastAsia="Times New Roman" w:hAnsi="Times New Roman" w:cs="Times New Roman"/>
          <w:b/>
          <w:bCs/>
          <w:i/>
          <w:iCs/>
          <w:sz w:val="26"/>
          <w:szCs w:val="26"/>
        </w:rPr>
        <w:t>УУД:</w:t>
      </w:r>
    </w:p>
    <w:p w:rsidR="00EE428C" w:rsidRPr="00EE428C" w:rsidRDefault="00EE428C" w:rsidP="00EE428C">
      <w:pPr>
        <w:widowControl w:val="0"/>
        <w:numPr>
          <w:ilvl w:val="0"/>
          <w:numId w:val="15"/>
        </w:numPr>
        <w:tabs>
          <w:tab w:val="left" w:pos="642"/>
        </w:tabs>
        <w:autoSpaceDE w:val="0"/>
        <w:autoSpaceDN w:val="0"/>
        <w:spacing w:before="1" w:after="0" w:line="298" w:lineRule="exact"/>
        <w:ind w:left="641" w:hanging="429"/>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удерживать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процессе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предложенную</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учебную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задачу;</w:t>
      </w:r>
    </w:p>
    <w:p w:rsidR="00EE428C" w:rsidRPr="00EE428C" w:rsidRDefault="00EE428C" w:rsidP="00EE428C">
      <w:pPr>
        <w:widowControl w:val="0"/>
        <w:numPr>
          <w:ilvl w:val="0"/>
          <w:numId w:val="15"/>
        </w:numPr>
        <w:tabs>
          <w:tab w:val="left" w:pos="642"/>
        </w:tabs>
        <w:autoSpaceDE w:val="0"/>
        <w:autoSpaceDN w:val="0"/>
        <w:spacing w:after="0" w:line="240" w:lineRule="auto"/>
        <w:ind w:right="102"/>
        <w:jc w:val="both"/>
        <w:rPr>
          <w:rFonts w:ascii="Times New Roman" w:eastAsia="Times New Roman" w:hAnsi="Times New Roman" w:cs="Times New Roman"/>
          <w:sz w:val="26"/>
        </w:rPr>
      </w:pPr>
      <w:r w:rsidRPr="00EE428C">
        <w:rPr>
          <w:rFonts w:ascii="Times New Roman" w:eastAsia="Times New Roman" w:hAnsi="Times New Roman" w:cs="Times New Roman"/>
          <w:sz w:val="26"/>
        </w:rPr>
        <w:t>действовать по плану, предложенному учителем, работать с опорой на графическую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инструкцию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учебника,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участие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коллективном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построении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плана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действий;</w:t>
      </w:r>
    </w:p>
    <w:p w:rsidR="00EE428C" w:rsidRPr="00EE428C" w:rsidRDefault="00EE428C" w:rsidP="00EE428C">
      <w:pPr>
        <w:widowControl w:val="0"/>
        <w:numPr>
          <w:ilvl w:val="0"/>
          <w:numId w:val="15"/>
        </w:numPr>
        <w:tabs>
          <w:tab w:val="left" w:pos="642"/>
        </w:tabs>
        <w:autoSpaceDE w:val="0"/>
        <w:autoSpaceDN w:val="0"/>
        <w:spacing w:after="0" w:line="240" w:lineRule="auto"/>
        <w:ind w:left="641" w:hanging="429"/>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критерии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оценки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качества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numPr>
          <w:ilvl w:val="0"/>
          <w:numId w:val="15"/>
        </w:numPr>
        <w:tabs>
          <w:tab w:val="left" w:pos="642"/>
        </w:tabs>
        <w:autoSpaceDE w:val="0"/>
        <w:autoSpaceDN w:val="0"/>
        <w:spacing w:before="1" w:after="0" w:line="298" w:lineRule="exact"/>
        <w:ind w:left="641" w:hanging="429"/>
        <w:jc w:val="both"/>
        <w:rPr>
          <w:rFonts w:ascii="Times New Roman" w:eastAsia="Times New Roman" w:hAnsi="Times New Roman" w:cs="Times New Roman"/>
          <w:sz w:val="26"/>
        </w:rPr>
      </w:pPr>
      <w:r w:rsidRPr="00EE428C">
        <w:rPr>
          <w:rFonts w:ascii="Times New Roman" w:eastAsia="Times New Roman" w:hAnsi="Times New Roman" w:cs="Times New Roman"/>
          <w:sz w:val="26"/>
        </w:rPr>
        <w:t>руководствоваться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ими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процессе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анализа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оценки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выполненных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работ;</w:t>
      </w:r>
    </w:p>
    <w:p w:rsidR="00EE428C" w:rsidRPr="00EE428C" w:rsidRDefault="00EE428C" w:rsidP="00EE428C">
      <w:pPr>
        <w:widowControl w:val="0"/>
        <w:numPr>
          <w:ilvl w:val="0"/>
          <w:numId w:val="15"/>
        </w:numPr>
        <w:tabs>
          <w:tab w:val="left" w:pos="642"/>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организовывать свою деятельность: производить подготовку к уроку рабочего места,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поддерживать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нём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порядок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течение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урока,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производить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уборку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окончании работы;</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799"/>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несложные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контроля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оценки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предложенным</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критериям.</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Совместная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деятельность:</w:t>
      </w:r>
    </w:p>
    <w:p w:rsidR="00EE428C" w:rsidRPr="00EE428C" w:rsidRDefault="00EE428C" w:rsidP="00EE428C">
      <w:pPr>
        <w:widowControl w:val="0"/>
        <w:numPr>
          <w:ilvl w:val="0"/>
          <w:numId w:val="15"/>
        </w:numPr>
        <w:tabs>
          <w:tab w:val="left" w:pos="498"/>
        </w:tabs>
        <w:autoSpaceDE w:val="0"/>
        <w:autoSpaceDN w:val="0"/>
        <w:spacing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проявлять</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положительное</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включению</w:t>
      </w:r>
      <w:r w:rsidRPr="00EE428C">
        <w:rPr>
          <w:rFonts w:ascii="Times New Roman" w:eastAsia="Times New Roman" w:hAnsi="Times New Roman" w:cs="Times New Roman"/>
          <w:spacing w:val="5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совместную</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простым</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видам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сотрудничества;</w:t>
      </w:r>
    </w:p>
    <w:p w:rsidR="00EE428C" w:rsidRPr="00EE428C" w:rsidRDefault="00EE428C" w:rsidP="00EE428C">
      <w:pPr>
        <w:widowControl w:val="0"/>
        <w:numPr>
          <w:ilvl w:val="0"/>
          <w:numId w:val="15"/>
        </w:numPr>
        <w:tabs>
          <w:tab w:val="left" w:pos="498"/>
        </w:tabs>
        <w:autoSpaceDE w:val="0"/>
        <w:autoSpaceDN w:val="0"/>
        <w:spacing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участие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парных,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групповых,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коллективных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процессе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изготовления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элементарное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сотрудничество.</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3"/>
        </w:numPr>
        <w:tabs>
          <w:tab w:val="left" w:pos="408"/>
        </w:tabs>
        <w:autoSpaceDE w:val="0"/>
        <w:autoSpaceDN w:val="0"/>
        <w:spacing w:after="0" w:line="240" w:lineRule="auto"/>
        <w:jc w:val="both"/>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КЛАСС</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(34</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6"/>
          <w:szCs w:val="26"/>
        </w:rPr>
      </w:pPr>
    </w:p>
    <w:p w:rsidR="00EE428C" w:rsidRPr="00EE428C" w:rsidRDefault="00EE428C" w:rsidP="00EE428C">
      <w:pPr>
        <w:widowControl w:val="0"/>
        <w:numPr>
          <w:ilvl w:val="0"/>
          <w:numId w:val="11"/>
        </w:numPr>
        <w:tabs>
          <w:tab w:val="left" w:pos="474"/>
        </w:tabs>
        <w:autoSpaceDE w:val="0"/>
        <w:autoSpaceDN w:val="0"/>
        <w:spacing w:before="1" w:after="0" w:line="240" w:lineRule="auto"/>
        <w:ind w:hanging="261"/>
        <w:jc w:val="both"/>
        <w:rPr>
          <w:rFonts w:ascii="Times New Roman" w:eastAsia="Times New Roman" w:hAnsi="Times New Roman" w:cs="Times New Roman"/>
          <w:b/>
          <w:sz w:val="26"/>
        </w:rPr>
      </w:pPr>
      <w:r w:rsidRPr="00EE428C">
        <w:rPr>
          <w:rFonts w:ascii="Times New Roman" w:eastAsia="Times New Roman" w:hAnsi="Times New Roman" w:cs="Times New Roman"/>
          <w:b/>
          <w:sz w:val="26"/>
        </w:rPr>
        <w:t>Технологии,</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профессии</w:t>
      </w:r>
      <w:r w:rsidRPr="00EE428C">
        <w:rPr>
          <w:rFonts w:ascii="Times New Roman" w:eastAsia="Times New Roman" w:hAnsi="Times New Roman" w:cs="Times New Roman"/>
          <w:b/>
          <w:spacing w:val="-1"/>
          <w:sz w:val="26"/>
        </w:rPr>
        <w:t xml:space="preserve"> </w:t>
      </w:r>
      <w:r w:rsidRPr="00EE428C">
        <w:rPr>
          <w:rFonts w:ascii="Times New Roman" w:eastAsia="Times New Roman" w:hAnsi="Times New Roman" w:cs="Times New Roman"/>
          <w:b/>
          <w:sz w:val="26"/>
        </w:rPr>
        <w:t>и</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производства</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(8</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ight="106"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Рукотворный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мир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труда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человека.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Элементарные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представления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принципе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мира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вещей: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прочность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удобство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использования, эстетическая выразительность. Средства художественной выразительности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(композиция, цвет, тон и др.). Изготовление изделий с учётом данного принципа. Общее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представление</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о</w:t>
      </w:r>
      <w:r w:rsidRPr="00EE428C">
        <w:rPr>
          <w:rFonts w:ascii="Times New Roman" w:eastAsia="Times New Roman" w:hAnsi="Times New Roman" w:cs="Times New Roman"/>
          <w:spacing w:val="11"/>
          <w:sz w:val="26"/>
          <w:szCs w:val="26"/>
        </w:rPr>
        <w:t xml:space="preserve"> </w:t>
      </w:r>
      <w:r w:rsidRPr="00EE428C">
        <w:rPr>
          <w:rFonts w:ascii="Times New Roman" w:eastAsia="Times New Roman" w:hAnsi="Times New Roman" w:cs="Times New Roman"/>
          <w:sz w:val="26"/>
          <w:szCs w:val="26"/>
        </w:rPr>
        <w:t>технологическом</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процессе:</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анализ</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устройства</w:t>
      </w:r>
      <w:r w:rsidRPr="00EE428C">
        <w:rPr>
          <w:rFonts w:ascii="Times New Roman" w:eastAsia="Times New Roman" w:hAnsi="Times New Roman" w:cs="Times New Roman"/>
          <w:spacing w:val="9"/>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назначения</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изделия;</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10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213" w:right="102"/>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выстраивание последовательности практических действий и технологических операций;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подбор материалов и инструментов; экономная разметка; обработка с целью получения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(выделения)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сборка,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проверка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внесение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необходимых дополнений и изменений. Изготовление изделий из различных материалов 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соблюдением этапов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процесса.</w:t>
      </w:r>
    </w:p>
    <w:p w:rsidR="00EE428C" w:rsidRPr="00EE428C" w:rsidRDefault="00EE428C" w:rsidP="00EE428C">
      <w:pPr>
        <w:widowControl w:val="0"/>
        <w:autoSpaceDE w:val="0"/>
        <w:autoSpaceDN w:val="0"/>
        <w:spacing w:before="1" w:after="0" w:line="240" w:lineRule="auto"/>
        <w:ind w:left="213" w:right="10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Традиции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современность.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Новая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жизнь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древних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профессий.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Совершенствование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процессов.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Мастера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профессии;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правила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мастера.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Культурные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традиции.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Элементарная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творческая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(создание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замысла,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детализация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воплощение).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Несложные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коллективные,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групповые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проекты.</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1"/>
        </w:numPr>
        <w:tabs>
          <w:tab w:val="left" w:pos="473"/>
        </w:tabs>
        <w:autoSpaceDE w:val="0"/>
        <w:autoSpaceDN w:val="0"/>
        <w:spacing w:after="0" w:line="240" w:lineRule="auto"/>
        <w:ind w:left="472"/>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ручной</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обработки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материалов</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(14</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ight="105"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Многообразие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свойств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практическое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применение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жизни.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Исследование и сравнение элементарных физических, механических и технологических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свойств различных материалов. Выбор материалов по их декоративно-художественным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конструктивным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свойствам.</w:t>
      </w:r>
    </w:p>
    <w:p w:rsidR="00EE428C" w:rsidRPr="00EE428C" w:rsidRDefault="00EE428C" w:rsidP="00EE428C">
      <w:pPr>
        <w:widowControl w:val="0"/>
        <w:autoSpaceDE w:val="0"/>
        <w:autoSpaceDN w:val="0"/>
        <w:spacing w:after="0" w:line="240" w:lineRule="auto"/>
        <w:ind w:left="213" w:right="109"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Называние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выполнение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операций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ручной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процессе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изготовления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помощью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линейки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(угольника,</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циркуля),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формообразование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(сгибание,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складывание</w:t>
      </w:r>
    </w:p>
    <w:p w:rsidR="00EE428C" w:rsidRPr="00EE428C" w:rsidRDefault="00EE428C" w:rsidP="00EE428C">
      <w:pPr>
        <w:widowControl w:val="0"/>
        <w:autoSpaceDE w:val="0"/>
        <w:autoSpaceDN w:val="0"/>
        <w:spacing w:before="1" w:after="0" w:line="240" w:lineRule="auto"/>
        <w:ind w:left="213" w:right="10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тонкого картона и плотных видов бумаги и др.), сборка изделия (сшивание). Подвижное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соединение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соответствующих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зависимости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вида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назначения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изделия.</w:t>
      </w:r>
    </w:p>
    <w:p w:rsidR="00EE428C" w:rsidRPr="00EE428C" w:rsidRDefault="00EE428C" w:rsidP="00EE428C">
      <w:pPr>
        <w:widowControl w:val="0"/>
        <w:autoSpaceDE w:val="0"/>
        <w:autoSpaceDN w:val="0"/>
        <w:spacing w:after="0" w:line="240" w:lineRule="auto"/>
        <w:ind w:left="213" w:right="102" w:firstLine="32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Виды условных графических изображений: рисунок, простейший чертёж, эскиз, схема.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Чертёжные инструменты — линейка (угольник, циркуль). Их функциональное назначение,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конструкция.</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Приёмы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безопасной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работы</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колющими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(циркуль)</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инструментами.</w:t>
      </w:r>
    </w:p>
    <w:p w:rsidR="00EE428C" w:rsidRPr="00EE428C" w:rsidRDefault="00EE428C" w:rsidP="00EE428C">
      <w:pPr>
        <w:widowControl w:val="0"/>
        <w:autoSpaceDE w:val="0"/>
        <w:autoSpaceDN w:val="0"/>
        <w:spacing w:after="0" w:line="240" w:lineRule="auto"/>
        <w:ind w:left="213" w:right="106"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u w:val="single"/>
        </w:rPr>
        <w:t>Технология</w:t>
      </w:r>
      <w:r w:rsidRPr="00EE428C">
        <w:rPr>
          <w:rFonts w:ascii="Times New Roman" w:eastAsia="Times New Roman" w:hAnsi="Times New Roman" w:cs="Times New Roman"/>
          <w:spacing w:val="60"/>
          <w:sz w:val="26"/>
          <w:szCs w:val="26"/>
          <w:u w:val="single"/>
        </w:rPr>
        <w:t xml:space="preserve"> </w:t>
      </w:r>
      <w:r w:rsidRPr="00EE428C">
        <w:rPr>
          <w:rFonts w:ascii="Times New Roman" w:eastAsia="Times New Roman" w:hAnsi="Times New Roman" w:cs="Times New Roman"/>
          <w:sz w:val="26"/>
          <w:szCs w:val="26"/>
          <w:u w:val="single"/>
        </w:rPr>
        <w:t>обработки</w:t>
      </w:r>
      <w:r w:rsidRPr="00EE428C">
        <w:rPr>
          <w:rFonts w:ascii="Times New Roman" w:eastAsia="Times New Roman" w:hAnsi="Times New Roman" w:cs="Times New Roman"/>
          <w:spacing w:val="62"/>
          <w:sz w:val="26"/>
          <w:szCs w:val="26"/>
          <w:u w:val="single"/>
        </w:rPr>
        <w:t xml:space="preserve"> </w:t>
      </w:r>
      <w:r w:rsidRPr="00EE428C">
        <w:rPr>
          <w:rFonts w:ascii="Times New Roman" w:eastAsia="Times New Roman" w:hAnsi="Times New Roman" w:cs="Times New Roman"/>
          <w:sz w:val="26"/>
          <w:szCs w:val="26"/>
          <w:u w:val="single"/>
        </w:rPr>
        <w:t>бумаги</w:t>
      </w:r>
      <w:r w:rsidRPr="00EE428C">
        <w:rPr>
          <w:rFonts w:ascii="Times New Roman" w:eastAsia="Times New Roman" w:hAnsi="Times New Roman" w:cs="Times New Roman"/>
          <w:spacing w:val="60"/>
          <w:sz w:val="26"/>
          <w:szCs w:val="26"/>
          <w:u w:val="single"/>
        </w:rPr>
        <w:t xml:space="preserve"> </w:t>
      </w:r>
      <w:r w:rsidRPr="00EE428C">
        <w:rPr>
          <w:rFonts w:ascii="Times New Roman" w:eastAsia="Times New Roman" w:hAnsi="Times New Roman" w:cs="Times New Roman"/>
          <w:sz w:val="26"/>
          <w:szCs w:val="26"/>
          <w:u w:val="single"/>
        </w:rPr>
        <w:t>и</w:t>
      </w:r>
      <w:r w:rsidRPr="00EE428C">
        <w:rPr>
          <w:rFonts w:ascii="Times New Roman" w:eastAsia="Times New Roman" w:hAnsi="Times New Roman" w:cs="Times New Roman"/>
          <w:spacing w:val="61"/>
          <w:sz w:val="26"/>
          <w:szCs w:val="26"/>
          <w:u w:val="single"/>
        </w:rPr>
        <w:t xml:space="preserve"> </w:t>
      </w:r>
      <w:r w:rsidRPr="00EE428C">
        <w:rPr>
          <w:rFonts w:ascii="Times New Roman" w:eastAsia="Times New Roman" w:hAnsi="Times New Roman" w:cs="Times New Roman"/>
          <w:sz w:val="26"/>
          <w:szCs w:val="26"/>
          <w:u w:val="single"/>
        </w:rPr>
        <w:t>картона.</w:t>
      </w:r>
      <w:r w:rsidRPr="00EE428C">
        <w:rPr>
          <w:rFonts w:ascii="Times New Roman" w:eastAsia="Times New Roman" w:hAnsi="Times New Roman" w:cs="Times New Roman"/>
          <w:spacing w:val="64"/>
          <w:sz w:val="26"/>
          <w:szCs w:val="26"/>
        </w:rPr>
        <w:t xml:space="preserve"> </w:t>
      </w:r>
      <w:r w:rsidRPr="00EE428C">
        <w:rPr>
          <w:rFonts w:ascii="Times New Roman" w:eastAsia="Times New Roman" w:hAnsi="Times New Roman" w:cs="Times New Roman"/>
          <w:sz w:val="26"/>
          <w:szCs w:val="26"/>
        </w:rPr>
        <w:t>Назначение</w:t>
      </w:r>
      <w:r w:rsidRPr="00EE428C">
        <w:rPr>
          <w:rFonts w:ascii="Times New Roman" w:eastAsia="Times New Roman" w:hAnsi="Times New Roman" w:cs="Times New Roman"/>
          <w:spacing w:val="61"/>
          <w:sz w:val="26"/>
          <w:szCs w:val="26"/>
        </w:rPr>
        <w:t xml:space="preserve"> </w:t>
      </w:r>
      <w:r w:rsidRPr="00EE428C">
        <w:rPr>
          <w:rFonts w:ascii="Times New Roman" w:eastAsia="Times New Roman" w:hAnsi="Times New Roman" w:cs="Times New Roman"/>
          <w:sz w:val="26"/>
          <w:szCs w:val="26"/>
        </w:rPr>
        <w:t>линий</w:t>
      </w:r>
      <w:r w:rsidRPr="00EE428C">
        <w:rPr>
          <w:rFonts w:ascii="Times New Roman" w:eastAsia="Times New Roman" w:hAnsi="Times New Roman" w:cs="Times New Roman"/>
          <w:spacing w:val="60"/>
          <w:sz w:val="26"/>
          <w:szCs w:val="26"/>
        </w:rPr>
        <w:t xml:space="preserve"> </w:t>
      </w:r>
      <w:r w:rsidRPr="00EE428C">
        <w:rPr>
          <w:rFonts w:ascii="Times New Roman" w:eastAsia="Times New Roman" w:hAnsi="Times New Roman" w:cs="Times New Roman"/>
          <w:sz w:val="26"/>
          <w:szCs w:val="26"/>
        </w:rPr>
        <w:t>чертежа</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(контур,</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линия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разреза,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сгиба,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выносная,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размерная).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Чтение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условных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графических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изображений.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Построение прямоугольника от двух прямых углов (от одного прямого угла). Разметка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опорой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простейший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чертёж,</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эскиз.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Изготовление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рисунку,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простейшему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чертежу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эскизу,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схеме.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измерений,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вычислений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построений для решения практических задач. Сгибание и складывание тонкого картона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плотных видов бумаги — биговка. Подвижное соединение деталей на проволоку, толстую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нитку.</w:t>
      </w:r>
    </w:p>
    <w:p w:rsidR="00EE428C" w:rsidRPr="00EE428C" w:rsidRDefault="00EE428C" w:rsidP="00EE428C">
      <w:pPr>
        <w:widowControl w:val="0"/>
        <w:autoSpaceDE w:val="0"/>
        <w:autoSpaceDN w:val="0"/>
        <w:spacing w:after="0" w:line="240" w:lineRule="auto"/>
        <w:ind w:left="213" w:right="103"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u w:val="single"/>
        </w:rPr>
        <w:t>Технология</w:t>
      </w:r>
      <w:r w:rsidRPr="00EE428C">
        <w:rPr>
          <w:rFonts w:ascii="Times New Roman" w:eastAsia="Times New Roman" w:hAnsi="Times New Roman" w:cs="Times New Roman"/>
          <w:spacing w:val="1"/>
          <w:sz w:val="26"/>
          <w:szCs w:val="26"/>
          <w:u w:val="single"/>
        </w:rPr>
        <w:t xml:space="preserve"> </w:t>
      </w:r>
      <w:r w:rsidRPr="00EE428C">
        <w:rPr>
          <w:rFonts w:ascii="Times New Roman" w:eastAsia="Times New Roman" w:hAnsi="Times New Roman" w:cs="Times New Roman"/>
          <w:sz w:val="26"/>
          <w:szCs w:val="26"/>
          <w:u w:val="single"/>
        </w:rPr>
        <w:t>обработки</w:t>
      </w:r>
      <w:r w:rsidRPr="00EE428C">
        <w:rPr>
          <w:rFonts w:ascii="Times New Roman" w:eastAsia="Times New Roman" w:hAnsi="Times New Roman" w:cs="Times New Roman"/>
          <w:spacing w:val="1"/>
          <w:sz w:val="26"/>
          <w:szCs w:val="26"/>
          <w:u w:val="single"/>
        </w:rPr>
        <w:t xml:space="preserve"> </w:t>
      </w:r>
      <w:r w:rsidRPr="00EE428C">
        <w:rPr>
          <w:rFonts w:ascii="Times New Roman" w:eastAsia="Times New Roman" w:hAnsi="Times New Roman" w:cs="Times New Roman"/>
          <w:sz w:val="26"/>
          <w:szCs w:val="26"/>
          <w:u w:val="single"/>
        </w:rPr>
        <w:t>текстильных</w:t>
      </w:r>
      <w:r w:rsidRPr="00EE428C">
        <w:rPr>
          <w:rFonts w:ascii="Times New Roman" w:eastAsia="Times New Roman" w:hAnsi="Times New Roman" w:cs="Times New Roman"/>
          <w:spacing w:val="1"/>
          <w:sz w:val="26"/>
          <w:szCs w:val="26"/>
          <w:u w:val="single"/>
        </w:rPr>
        <w:t xml:space="preserve"> </w:t>
      </w:r>
      <w:r w:rsidRPr="00EE428C">
        <w:rPr>
          <w:rFonts w:ascii="Times New Roman" w:eastAsia="Times New Roman" w:hAnsi="Times New Roman" w:cs="Times New Roman"/>
          <w:sz w:val="26"/>
          <w:szCs w:val="26"/>
          <w:u w:val="single"/>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ткани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(поперечное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продольное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направление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нитей).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Ткани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нитки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растительного</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происхождения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(полученные на основе натурального сырья). Виды ниток (швейные, мулине). Трикотаж,</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нетканые материалы (общее представление), его строение и основные свойства. Строчка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прямого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стежка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её</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варианты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(перевивы,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наборы)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строчка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косого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стежка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её</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варианты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(крестик,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стебельчатая,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ёлочка)1.</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Лекало.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помощью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лекала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(простейшей выкройки). Технологическая последовательность изготовления несложного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швейного изделия (разметка деталей, выкраивание 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отделка деталей, сшивание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p>
    <w:p w:rsidR="00EE428C" w:rsidRPr="00EE428C" w:rsidRDefault="00EE428C" w:rsidP="00EE428C">
      <w:pPr>
        <w:widowControl w:val="0"/>
        <w:autoSpaceDE w:val="0"/>
        <w:autoSpaceDN w:val="0"/>
        <w:spacing w:after="0" w:line="240" w:lineRule="auto"/>
        <w:ind w:left="213" w:right="113" w:firstLine="38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Использование дополнительных материалов (например, проволока, пряжа, бусины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1"/>
        </w:numPr>
        <w:tabs>
          <w:tab w:val="left" w:pos="473"/>
        </w:tabs>
        <w:autoSpaceDE w:val="0"/>
        <w:autoSpaceDN w:val="0"/>
        <w:spacing w:after="0" w:line="240" w:lineRule="auto"/>
        <w:ind w:left="472"/>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Конструирование</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моделирование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(10</w:t>
      </w:r>
      <w:r w:rsidRPr="00EE428C">
        <w:rPr>
          <w:rFonts w:ascii="Times New Roman" w:eastAsia="Times New Roman" w:hAnsi="Times New Roman" w:cs="Times New Roman"/>
          <w:b/>
          <w:bCs/>
          <w:spacing w:val="-2"/>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213" w:right="108" w:firstLine="77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Основные и дополнительные детали. Общее представление о правилах создания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гармоничной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композиции.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Симметрия,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конструирования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симметричных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форм.</w:t>
      </w:r>
    </w:p>
    <w:p w:rsidR="00EE428C" w:rsidRPr="00EE428C" w:rsidRDefault="00EE428C" w:rsidP="00EE428C">
      <w:pPr>
        <w:widowControl w:val="0"/>
        <w:autoSpaceDE w:val="0"/>
        <w:autoSpaceDN w:val="0"/>
        <w:spacing w:before="1" w:after="0" w:line="240" w:lineRule="auto"/>
        <w:ind w:left="213" w:right="108"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Конструирование и моделирование изделий из различных материалов по простейшему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чертежу или эскизу. Подвижное соединение деталей конструкции. Внесение элементарных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конструктивных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изменений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дополнений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изделие.</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0"/>
          <w:numId w:val="11"/>
        </w:numPr>
        <w:tabs>
          <w:tab w:val="left" w:pos="473"/>
        </w:tabs>
        <w:autoSpaceDE w:val="0"/>
        <w:autoSpaceDN w:val="0"/>
        <w:spacing w:after="0" w:line="240" w:lineRule="auto"/>
        <w:ind w:left="472"/>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Информационно-коммуникативные</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(2</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Демонстрация</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учителем</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готовых</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информационных</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носителях.</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Поиск</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информации.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Интернет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как источник информации.</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before="1" w:after="0" w:line="240" w:lineRule="auto"/>
        <w:ind w:left="213"/>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Универсальные</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учебные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действия</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Познавательные</w:t>
      </w:r>
      <w:r w:rsidRPr="00EE428C">
        <w:rPr>
          <w:rFonts w:ascii="Times New Roman" w:eastAsia="Times New Roman" w:hAnsi="Times New Roman" w:cs="Times New Roman"/>
          <w:i/>
          <w:spacing w:val="-6"/>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ориентироваться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терминах,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используемых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пределах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изученного);</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образцом,</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инструкцией,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устной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письменной;</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 действия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анализа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синтеза,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сравнения,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группировки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учётом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указанных</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критериев;</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рассуждения,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делать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умозаключения,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проверять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практической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работе;</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воспроизводить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порядок</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действий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решении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учебной/практической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задачи;</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решение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простых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задач</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умственной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материализованной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форме.</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outlineLvl w:val="2"/>
        <w:rPr>
          <w:rFonts w:ascii="Times New Roman" w:eastAsia="Times New Roman" w:hAnsi="Times New Roman" w:cs="Times New Roman"/>
          <w:b/>
          <w:bCs/>
          <w:i/>
          <w:iCs/>
          <w:sz w:val="26"/>
          <w:szCs w:val="26"/>
        </w:rPr>
      </w:pPr>
      <w:r w:rsidRPr="00EE428C">
        <w:rPr>
          <w:rFonts w:ascii="Times New Roman" w:eastAsia="Times New Roman" w:hAnsi="Times New Roman" w:cs="Times New Roman"/>
          <w:b/>
          <w:bCs/>
          <w:i/>
          <w:iCs/>
          <w:sz w:val="26"/>
          <w:szCs w:val="26"/>
        </w:rPr>
        <w:t>Работа</w:t>
      </w:r>
      <w:r w:rsidRPr="00EE428C">
        <w:rPr>
          <w:rFonts w:ascii="Times New Roman" w:eastAsia="Times New Roman" w:hAnsi="Times New Roman" w:cs="Times New Roman"/>
          <w:b/>
          <w:bCs/>
          <w:i/>
          <w:iCs/>
          <w:spacing w:val="-5"/>
          <w:sz w:val="26"/>
          <w:szCs w:val="26"/>
        </w:rPr>
        <w:t xml:space="preserve"> </w:t>
      </w:r>
      <w:r w:rsidRPr="00EE428C">
        <w:rPr>
          <w:rFonts w:ascii="Times New Roman" w:eastAsia="Times New Roman" w:hAnsi="Times New Roman" w:cs="Times New Roman"/>
          <w:b/>
          <w:bCs/>
          <w:i/>
          <w:iCs/>
          <w:sz w:val="26"/>
          <w:szCs w:val="26"/>
        </w:rPr>
        <w:t>с</w:t>
      </w:r>
      <w:r w:rsidRPr="00EE428C">
        <w:rPr>
          <w:rFonts w:ascii="Times New Roman" w:eastAsia="Times New Roman" w:hAnsi="Times New Roman" w:cs="Times New Roman"/>
          <w:b/>
          <w:bCs/>
          <w:i/>
          <w:iCs/>
          <w:spacing w:val="-2"/>
          <w:sz w:val="26"/>
          <w:szCs w:val="26"/>
        </w:rPr>
        <w:t xml:space="preserve"> </w:t>
      </w:r>
      <w:r w:rsidRPr="00EE428C">
        <w:rPr>
          <w:rFonts w:ascii="Times New Roman" w:eastAsia="Times New Roman" w:hAnsi="Times New Roman" w:cs="Times New Roman"/>
          <w:b/>
          <w:bCs/>
          <w:i/>
          <w:iCs/>
          <w:sz w:val="26"/>
          <w:szCs w:val="26"/>
        </w:rPr>
        <w:t>информацией:</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получать</w:t>
      </w:r>
      <w:r w:rsidRPr="00EE428C">
        <w:rPr>
          <w:rFonts w:ascii="Times New Roman" w:eastAsia="Times New Roman" w:hAnsi="Times New Roman" w:cs="Times New Roman"/>
          <w:spacing w:val="32"/>
          <w:sz w:val="26"/>
        </w:rPr>
        <w:t xml:space="preserve"> </w:t>
      </w:r>
      <w:r w:rsidRPr="00EE428C">
        <w:rPr>
          <w:rFonts w:ascii="Times New Roman" w:eastAsia="Times New Roman" w:hAnsi="Times New Roman" w:cs="Times New Roman"/>
          <w:sz w:val="26"/>
        </w:rPr>
        <w:t>информацию</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из</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учебника</w:t>
      </w:r>
      <w:r w:rsidRPr="00EE428C">
        <w:rPr>
          <w:rFonts w:ascii="Times New Roman" w:eastAsia="Times New Roman" w:hAnsi="Times New Roman" w:cs="Times New Roman"/>
          <w:spacing w:val="3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других</w:t>
      </w:r>
      <w:r w:rsidRPr="00EE428C">
        <w:rPr>
          <w:rFonts w:ascii="Times New Roman" w:eastAsia="Times New Roman" w:hAnsi="Times New Roman" w:cs="Times New Roman"/>
          <w:spacing w:val="32"/>
          <w:sz w:val="26"/>
        </w:rPr>
        <w:t xml:space="preserve"> </w:t>
      </w:r>
      <w:r w:rsidRPr="00EE428C">
        <w:rPr>
          <w:rFonts w:ascii="Times New Roman" w:eastAsia="Times New Roman" w:hAnsi="Times New Roman" w:cs="Times New Roman"/>
          <w:sz w:val="26"/>
        </w:rPr>
        <w:t>дидактических</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33"/>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работе;</w:t>
      </w:r>
    </w:p>
    <w:p w:rsidR="00EE428C" w:rsidRPr="00EE428C" w:rsidRDefault="00EE428C" w:rsidP="00EE428C">
      <w:pPr>
        <w:widowControl w:val="0"/>
        <w:numPr>
          <w:ilvl w:val="0"/>
          <w:numId w:val="15"/>
        </w:numPr>
        <w:tabs>
          <w:tab w:val="left" w:pos="498"/>
          <w:tab w:val="left" w:pos="1780"/>
          <w:tab w:val="left" w:pos="2144"/>
          <w:tab w:val="left" w:pos="3977"/>
          <w:tab w:val="left" w:pos="6911"/>
          <w:tab w:val="left" w:pos="8598"/>
          <w:tab w:val="left" w:pos="9759"/>
        </w:tabs>
        <w:autoSpaceDE w:val="0"/>
        <w:autoSpaceDN w:val="0"/>
        <w:spacing w:after="0" w:line="240" w:lineRule="auto"/>
        <w:ind w:right="103"/>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z w:val="26"/>
        </w:rPr>
        <w:tab/>
        <w:t>и</w:t>
      </w:r>
      <w:r w:rsidRPr="00EE428C">
        <w:rPr>
          <w:rFonts w:ascii="Times New Roman" w:eastAsia="Times New Roman" w:hAnsi="Times New Roman" w:cs="Times New Roman"/>
          <w:sz w:val="26"/>
        </w:rPr>
        <w:tab/>
        <w:t>анализировать</w:t>
      </w:r>
      <w:r w:rsidRPr="00EE428C">
        <w:rPr>
          <w:rFonts w:ascii="Times New Roman" w:eastAsia="Times New Roman" w:hAnsi="Times New Roman" w:cs="Times New Roman"/>
          <w:sz w:val="26"/>
        </w:rPr>
        <w:tab/>
        <w:t>знаково-символическую</w:t>
      </w:r>
      <w:r w:rsidRPr="00EE428C">
        <w:rPr>
          <w:rFonts w:ascii="Times New Roman" w:eastAsia="Times New Roman" w:hAnsi="Times New Roman" w:cs="Times New Roman"/>
          <w:sz w:val="26"/>
        </w:rPr>
        <w:tab/>
        <w:t>информацию</w:t>
      </w:r>
      <w:r w:rsidRPr="00EE428C">
        <w:rPr>
          <w:rFonts w:ascii="Times New Roman" w:eastAsia="Times New Roman" w:hAnsi="Times New Roman" w:cs="Times New Roman"/>
          <w:sz w:val="26"/>
        </w:rPr>
        <w:tab/>
        <w:t>(чертёж,</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эскиз,</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рисунок,</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схема)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ней.</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98" w:lineRule="exact"/>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Коммуникативные</w:t>
      </w:r>
      <w:r w:rsidRPr="00EE428C">
        <w:rPr>
          <w:rFonts w:ascii="Times New Roman" w:eastAsia="Times New Roman" w:hAnsi="Times New Roman" w:cs="Times New Roman"/>
          <w:i/>
          <w:spacing w:val="-5"/>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 правила участия в учебном диалоге: задавать вопросы, дополнять ответы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одноклассников, высказывать своё мнение; отвечать на вопросы; проявлять уважительное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 одноклассникам,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внимание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мнению другого;</w:t>
      </w:r>
    </w:p>
    <w:p w:rsidR="00EE428C" w:rsidRPr="00EE428C" w:rsidRDefault="00EE428C" w:rsidP="00EE428C">
      <w:pPr>
        <w:widowControl w:val="0"/>
        <w:numPr>
          <w:ilvl w:val="0"/>
          <w:numId w:val="15"/>
        </w:numPr>
        <w:tabs>
          <w:tab w:val="left" w:pos="498"/>
        </w:tabs>
        <w:autoSpaceDE w:val="0"/>
        <w:autoSpaceDN w:val="0"/>
        <w:spacing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делиться</w:t>
      </w:r>
      <w:r w:rsidRPr="00EE428C">
        <w:rPr>
          <w:rFonts w:ascii="Times New Roman" w:eastAsia="Times New Roman" w:hAnsi="Times New Roman" w:cs="Times New Roman"/>
          <w:spacing w:val="61"/>
          <w:sz w:val="26"/>
        </w:rPr>
        <w:t xml:space="preserve"> </w:t>
      </w:r>
      <w:r w:rsidRPr="00EE428C">
        <w:rPr>
          <w:rFonts w:ascii="Times New Roman" w:eastAsia="Times New Roman" w:hAnsi="Times New Roman" w:cs="Times New Roman"/>
          <w:sz w:val="26"/>
        </w:rPr>
        <w:t>впечатлениями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прослушанном</w:t>
      </w:r>
      <w:r w:rsidRPr="00EE428C">
        <w:rPr>
          <w:rFonts w:ascii="Times New Roman" w:eastAsia="Times New Roman" w:hAnsi="Times New Roman" w:cs="Times New Roman"/>
          <w:spacing w:val="61"/>
          <w:sz w:val="26"/>
        </w:rPr>
        <w:t xml:space="preserve"> </w:t>
      </w:r>
      <w:r w:rsidRPr="00EE428C">
        <w:rPr>
          <w:rFonts w:ascii="Times New Roman" w:eastAsia="Times New Roman" w:hAnsi="Times New Roman" w:cs="Times New Roman"/>
          <w:sz w:val="26"/>
        </w:rPr>
        <w:t>(прочитанном)</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тексте,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рассказе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учителя;</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выполненной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созданном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изделии.</w:t>
      </w:r>
    </w:p>
    <w:p w:rsidR="00EE428C" w:rsidRPr="00EE428C" w:rsidRDefault="00EE428C" w:rsidP="00EE428C">
      <w:pPr>
        <w:widowControl w:val="0"/>
        <w:autoSpaceDE w:val="0"/>
        <w:autoSpaceDN w:val="0"/>
        <w:spacing w:after="0" w:line="299" w:lineRule="exact"/>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Регулятивные</w:t>
      </w:r>
      <w:r w:rsidRPr="00EE428C">
        <w:rPr>
          <w:rFonts w:ascii="Times New Roman" w:eastAsia="Times New Roman" w:hAnsi="Times New Roman" w:cs="Times New Roman"/>
          <w:i/>
          <w:spacing w:val="-4"/>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учебную</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задачу;</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организовывать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свою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деятельность;</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предлагаемый</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план</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действий,</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действовать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плану;</w:t>
      </w:r>
    </w:p>
    <w:p w:rsidR="00EE428C" w:rsidRPr="00EE428C" w:rsidRDefault="00EE428C" w:rsidP="00EE428C">
      <w:pPr>
        <w:widowControl w:val="0"/>
        <w:numPr>
          <w:ilvl w:val="0"/>
          <w:numId w:val="15"/>
        </w:numPr>
        <w:tabs>
          <w:tab w:val="left" w:pos="498"/>
          <w:tab w:val="left" w:pos="2449"/>
          <w:tab w:val="left" w:pos="4160"/>
          <w:tab w:val="left" w:pos="5369"/>
          <w:tab w:val="left" w:pos="5959"/>
          <w:tab w:val="left" w:pos="7339"/>
          <w:tab w:val="left" w:pos="9164"/>
        </w:tabs>
        <w:autoSpaceDE w:val="0"/>
        <w:autoSpaceDN w:val="0"/>
        <w:spacing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прогнозировать</w:t>
      </w:r>
      <w:r w:rsidRPr="00EE428C">
        <w:rPr>
          <w:rFonts w:ascii="Times New Roman" w:eastAsia="Times New Roman" w:hAnsi="Times New Roman" w:cs="Times New Roman"/>
          <w:sz w:val="26"/>
        </w:rPr>
        <w:tab/>
        <w:t>необходимые</w:t>
      </w:r>
      <w:r w:rsidRPr="00EE428C">
        <w:rPr>
          <w:rFonts w:ascii="Times New Roman" w:eastAsia="Times New Roman" w:hAnsi="Times New Roman" w:cs="Times New Roman"/>
          <w:sz w:val="26"/>
        </w:rPr>
        <w:tab/>
        <w:t>действия</w:t>
      </w:r>
      <w:r w:rsidRPr="00EE428C">
        <w:rPr>
          <w:rFonts w:ascii="Times New Roman" w:eastAsia="Times New Roman" w:hAnsi="Times New Roman" w:cs="Times New Roman"/>
          <w:sz w:val="26"/>
        </w:rPr>
        <w:tab/>
        <w:t>для</w:t>
      </w:r>
      <w:r w:rsidRPr="00EE428C">
        <w:rPr>
          <w:rFonts w:ascii="Times New Roman" w:eastAsia="Times New Roman" w:hAnsi="Times New Roman" w:cs="Times New Roman"/>
          <w:sz w:val="26"/>
        </w:rPr>
        <w:tab/>
        <w:t>получения</w:t>
      </w:r>
      <w:r w:rsidRPr="00EE428C">
        <w:rPr>
          <w:rFonts w:ascii="Times New Roman" w:eastAsia="Times New Roman" w:hAnsi="Times New Roman" w:cs="Times New Roman"/>
          <w:sz w:val="26"/>
        </w:rPr>
        <w:tab/>
        <w:t>практического</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результата,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планировать работу;</w:t>
      </w:r>
    </w:p>
    <w:p w:rsidR="00EE428C" w:rsidRPr="00EE428C" w:rsidRDefault="00EE428C" w:rsidP="00EE428C">
      <w:pPr>
        <w:widowControl w:val="0"/>
        <w:numPr>
          <w:ilvl w:val="0"/>
          <w:numId w:val="15"/>
        </w:numPr>
        <w:tabs>
          <w:tab w:val="left" w:pos="498"/>
        </w:tabs>
        <w:autoSpaceDE w:val="0"/>
        <w:autoSpaceDN w:val="0"/>
        <w:spacing w:before="2"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контроля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оценки;</w:t>
      </w:r>
    </w:p>
    <w:p w:rsidR="00EE428C" w:rsidRPr="00EE428C" w:rsidRDefault="00EE428C" w:rsidP="00EE428C">
      <w:pPr>
        <w:widowControl w:val="0"/>
        <w:numPr>
          <w:ilvl w:val="0"/>
          <w:numId w:val="15"/>
        </w:numPr>
        <w:tabs>
          <w:tab w:val="left" w:pos="498"/>
        </w:tabs>
        <w:autoSpaceDE w:val="0"/>
        <w:autoSpaceDN w:val="0"/>
        <w:spacing w:after="0" w:line="240" w:lineRule="auto"/>
        <w:ind w:right="107"/>
        <w:rPr>
          <w:rFonts w:ascii="Times New Roman" w:eastAsia="Times New Roman" w:hAnsi="Times New Roman" w:cs="Times New Roman"/>
          <w:sz w:val="26"/>
        </w:rPr>
      </w:pPr>
      <w:r w:rsidRPr="00EE428C">
        <w:rPr>
          <w:rFonts w:ascii="Times New Roman" w:eastAsia="Times New Roman" w:hAnsi="Times New Roman" w:cs="Times New Roman"/>
          <w:sz w:val="26"/>
        </w:rPr>
        <w:t>воспринимать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советы,</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оценку</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учителя</w:t>
      </w:r>
      <w:r w:rsidRPr="00EE428C">
        <w:rPr>
          <w:rFonts w:ascii="Times New Roman" w:eastAsia="Times New Roman" w:hAnsi="Times New Roman" w:cs="Times New Roman"/>
          <w:spacing w:val="9"/>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одноклассников,</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стараться</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учитывать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8"/>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работе.</w:t>
      </w:r>
    </w:p>
    <w:p w:rsidR="00EE428C" w:rsidRPr="00EE428C" w:rsidRDefault="00EE428C" w:rsidP="00EE428C">
      <w:pPr>
        <w:widowControl w:val="0"/>
        <w:autoSpaceDE w:val="0"/>
        <w:autoSpaceDN w:val="0"/>
        <w:spacing w:after="0" w:line="299" w:lineRule="exact"/>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Совместная</w:t>
      </w:r>
      <w:r w:rsidRPr="00EE428C">
        <w:rPr>
          <w:rFonts w:ascii="Times New Roman" w:eastAsia="Times New Roman" w:hAnsi="Times New Roman" w:cs="Times New Roman"/>
          <w:i/>
          <w:spacing w:val="-3"/>
          <w:sz w:val="26"/>
        </w:rPr>
        <w:t xml:space="preserve"> </w:t>
      </w:r>
      <w:r w:rsidRPr="00EE428C">
        <w:rPr>
          <w:rFonts w:ascii="Times New Roman" w:eastAsia="Times New Roman" w:hAnsi="Times New Roman" w:cs="Times New Roman"/>
          <w:i/>
          <w:sz w:val="26"/>
        </w:rPr>
        <w:t>деятельность:</w:t>
      </w:r>
    </w:p>
    <w:p w:rsidR="00EE428C" w:rsidRPr="00EE428C" w:rsidRDefault="00EE428C" w:rsidP="00EE428C">
      <w:pPr>
        <w:widowControl w:val="0"/>
        <w:numPr>
          <w:ilvl w:val="0"/>
          <w:numId w:val="15"/>
        </w:numPr>
        <w:tabs>
          <w:tab w:val="left" w:pos="498"/>
        </w:tabs>
        <w:autoSpaceDE w:val="0"/>
        <w:autoSpaceDN w:val="0"/>
        <w:spacing w:after="0" w:line="240" w:lineRule="auto"/>
        <w:ind w:right="112"/>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элементарную</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совместную</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деятельность</w:t>
      </w:r>
      <w:r w:rsidRPr="00EE428C">
        <w:rPr>
          <w:rFonts w:ascii="Times New Roman" w:eastAsia="Times New Roman" w:hAnsi="Times New Roman" w:cs="Times New Roman"/>
          <w:spacing w:val="38"/>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0"/>
          <w:sz w:val="26"/>
        </w:rPr>
        <w:t xml:space="preserve"> </w:t>
      </w:r>
      <w:r w:rsidRPr="00EE428C">
        <w:rPr>
          <w:rFonts w:ascii="Times New Roman" w:eastAsia="Times New Roman" w:hAnsi="Times New Roman" w:cs="Times New Roman"/>
          <w:sz w:val="26"/>
        </w:rPr>
        <w:t>процессе</w:t>
      </w:r>
      <w:r w:rsidRPr="00EE428C">
        <w:rPr>
          <w:rFonts w:ascii="Times New Roman" w:eastAsia="Times New Roman" w:hAnsi="Times New Roman" w:cs="Times New Roman"/>
          <w:spacing w:val="41"/>
          <w:sz w:val="26"/>
        </w:rPr>
        <w:t xml:space="preserve"> </w:t>
      </w:r>
      <w:r w:rsidRPr="00EE428C">
        <w:rPr>
          <w:rFonts w:ascii="Times New Roman" w:eastAsia="Times New Roman" w:hAnsi="Times New Roman" w:cs="Times New Roman"/>
          <w:sz w:val="26"/>
        </w:rPr>
        <w:t>изготовления</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взаимопомощь;</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498"/>
        </w:tabs>
        <w:autoSpaceDE w:val="0"/>
        <w:autoSpaceDN w:val="0"/>
        <w:spacing w:before="73"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совместной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справедливо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распределять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договариваться, выполнять ответственно свою часть работы, уважительно относиться 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чужому мнению.</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0"/>
          <w:numId w:val="13"/>
        </w:numPr>
        <w:tabs>
          <w:tab w:val="left" w:pos="408"/>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КЛАСС</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(34</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ч.)</w:t>
      </w:r>
    </w:p>
    <w:p w:rsidR="00EE428C" w:rsidRPr="00EE428C" w:rsidRDefault="00EE428C" w:rsidP="00EE428C">
      <w:pPr>
        <w:widowControl w:val="0"/>
        <w:autoSpaceDE w:val="0"/>
        <w:autoSpaceDN w:val="0"/>
        <w:spacing w:before="6" w:after="0" w:line="240" w:lineRule="auto"/>
        <w:rPr>
          <w:rFonts w:ascii="Times New Roman" w:eastAsia="Times New Roman" w:hAnsi="Times New Roman" w:cs="Times New Roman"/>
          <w:b/>
          <w:sz w:val="18"/>
          <w:szCs w:val="26"/>
        </w:rPr>
      </w:pPr>
    </w:p>
    <w:p w:rsidR="00EE428C" w:rsidRPr="00EE428C" w:rsidRDefault="00EE428C" w:rsidP="00EE428C">
      <w:pPr>
        <w:widowControl w:val="0"/>
        <w:numPr>
          <w:ilvl w:val="0"/>
          <w:numId w:val="10"/>
        </w:numPr>
        <w:tabs>
          <w:tab w:val="left" w:pos="473"/>
        </w:tabs>
        <w:autoSpaceDE w:val="0"/>
        <w:autoSpaceDN w:val="0"/>
        <w:spacing w:before="88" w:after="0" w:line="240" w:lineRule="auto"/>
        <w:jc w:val="both"/>
        <w:rPr>
          <w:rFonts w:ascii="Times New Roman" w:eastAsia="Times New Roman" w:hAnsi="Times New Roman" w:cs="Times New Roman"/>
          <w:b/>
          <w:sz w:val="26"/>
        </w:rPr>
      </w:pPr>
      <w:r w:rsidRPr="00EE428C">
        <w:rPr>
          <w:rFonts w:ascii="Times New Roman" w:eastAsia="Times New Roman" w:hAnsi="Times New Roman" w:cs="Times New Roman"/>
          <w:b/>
          <w:sz w:val="26"/>
        </w:rPr>
        <w:t>Технологии,</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профессии</w:t>
      </w:r>
      <w:r w:rsidRPr="00EE428C">
        <w:rPr>
          <w:rFonts w:ascii="Times New Roman" w:eastAsia="Times New Roman" w:hAnsi="Times New Roman" w:cs="Times New Roman"/>
          <w:b/>
          <w:spacing w:val="-1"/>
          <w:sz w:val="26"/>
        </w:rPr>
        <w:t xml:space="preserve"> </w:t>
      </w:r>
      <w:r w:rsidRPr="00EE428C">
        <w:rPr>
          <w:rFonts w:ascii="Times New Roman" w:eastAsia="Times New Roman" w:hAnsi="Times New Roman" w:cs="Times New Roman"/>
          <w:b/>
          <w:sz w:val="26"/>
        </w:rPr>
        <w:t>и</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производства</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(8</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ч.)</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6"/>
          <w:szCs w:val="26"/>
        </w:rPr>
      </w:pPr>
    </w:p>
    <w:p w:rsidR="00EE428C" w:rsidRPr="00EE428C" w:rsidRDefault="00EE428C" w:rsidP="00EE428C">
      <w:pPr>
        <w:widowControl w:val="0"/>
        <w:autoSpaceDE w:val="0"/>
        <w:autoSpaceDN w:val="0"/>
        <w:spacing w:after="0" w:line="240" w:lineRule="auto"/>
        <w:ind w:left="213" w:right="104" w:firstLine="773"/>
        <w:jc w:val="right"/>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Непрерывность</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процесса</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деятельностного</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освоения</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мира</w:t>
      </w:r>
      <w:r w:rsidRPr="00EE428C">
        <w:rPr>
          <w:rFonts w:ascii="Times New Roman" w:eastAsia="Times New Roman" w:hAnsi="Times New Roman" w:cs="Times New Roman"/>
          <w:spacing w:val="10"/>
          <w:sz w:val="26"/>
          <w:szCs w:val="26"/>
        </w:rPr>
        <w:t xml:space="preserve"> </w:t>
      </w:r>
      <w:r w:rsidRPr="00EE428C">
        <w:rPr>
          <w:rFonts w:ascii="Times New Roman" w:eastAsia="Times New Roman" w:hAnsi="Times New Roman" w:cs="Times New Roman"/>
          <w:sz w:val="26"/>
          <w:szCs w:val="26"/>
        </w:rPr>
        <w:t>человеком</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7"/>
          <w:sz w:val="26"/>
          <w:szCs w:val="26"/>
        </w:rPr>
        <w:t xml:space="preserve"> </w:t>
      </w:r>
      <w:r w:rsidRPr="00EE428C">
        <w:rPr>
          <w:rFonts w:ascii="Times New Roman" w:eastAsia="Times New Roman" w:hAnsi="Times New Roman" w:cs="Times New Roman"/>
          <w:sz w:val="26"/>
          <w:szCs w:val="26"/>
        </w:rPr>
        <w:t>создания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культуры. Материальные и духовные потребности человека как движущие силы прогресса.</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Разнообразие</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творческой</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трудовой</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деятельности</w:t>
      </w:r>
      <w:r w:rsidRPr="00EE428C">
        <w:rPr>
          <w:rFonts w:ascii="Times New Roman" w:eastAsia="Times New Roman" w:hAnsi="Times New Roman" w:cs="Times New Roman"/>
          <w:spacing w:val="6"/>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современных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условиях.</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Разнообразие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предметов</w:t>
      </w:r>
      <w:r w:rsidRPr="00EE428C">
        <w:rPr>
          <w:rFonts w:ascii="Times New Roman" w:eastAsia="Times New Roman" w:hAnsi="Times New Roman" w:cs="Times New Roman"/>
          <w:spacing w:val="29"/>
          <w:sz w:val="26"/>
          <w:szCs w:val="26"/>
        </w:rPr>
        <w:t xml:space="preserve"> </w:t>
      </w:r>
      <w:r w:rsidRPr="00EE428C">
        <w:rPr>
          <w:rFonts w:ascii="Times New Roman" w:eastAsia="Times New Roman" w:hAnsi="Times New Roman" w:cs="Times New Roman"/>
          <w:sz w:val="26"/>
          <w:szCs w:val="26"/>
        </w:rPr>
        <w:t>рукотворного</w:t>
      </w:r>
      <w:r w:rsidRPr="00EE428C">
        <w:rPr>
          <w:rFonts w:ascii="Times New Roman" w:eastAsia="Times New Roman" w:hAnsi="Times New Roman" w:cs="Times New Roman"/>
          <w:spacing w:val="30"/>
          <w:sz w:val="26"/>
          <w:szCs w:val="26"/>
        </w:rPr>
        <w:t xml:space="preserve"> </w:t>
      </w:r>
      <w:r w:rsidRPr="00EE428C">
        <w:rPr>
          <w:rFonts w:ascii="Times New Roman" w:eastAsia="Times New Roman" w:hAnsi="Times New Roman" w:cs="Times New Roman"/>
          <w:sz w:val="26"/>
          <w:szCs w:val="26"/>
        </w:rPr>
        <w:t>мира:</w:t>
      </w:r>
      <w:r w:rsidRPr="00EE428C">
        <w:rPr>
          <w:rFonts w:ascii="Times New Roman" w:eastAsia="Times New Roman" w:hAnsi="Times New Roman" w:cs="Times New Roman"/>
          <w:spacing w:val="31"/>
          <w:sz w:val="26"/>
          <w:szCs w:val="26"/>
        </w:rPr>
        <w:t xml:space="preserve"> </w:t>
      </w:r>
      <w:r w:rsidRPr="00EE428C">
        <w:rPr>
          <w:rFonts w:ascii="Times New Roman" w:eastAsia="Times New Roman" w:hAnsi="Times New Roman" w:cs="Times New Roman"/>
          <w:sz w:val="26"/>
          <w:szCs w:val="26"/>
        </w:rPr>
        <w:t>архитектура,</w:t>
      </w:r>
      <w:r w:rsidRPr="00EE428C">
        <w:rPr>
          <w:rFonts w:ascii="Times New Roman" w:eastAsia="Times New Roman" w:hAnsi="Times New Roman" w:cs="Times New Roman"/>
          <w:spacing w:val="28"/>
          <w:sz w:val="26"/>
          <w:szCs w:val="26"/>
        </w:rPr>
        <w:t xml:space="preserve"> </w:t>
      </w:r>
      <w:r w:rsidRPr="00EE428C">
        <w:rPr>
          <w:rFonts w:ascii="Times New Roman" w:eastAsia="Times New Roman" w:hAnsi="Times New Roman" w:cs="Times New Roman"/>
          <w:sz w:val="26"/>
          <w:szCs w:val="26"/>
        </w:rPr>
        <w:t>техника,</w:t>
      </w:r>
      <w:r w:rsidRPr="00EE428C">
        <w:rPr>
          <w:rFonts w:ascii="Times New Roman" w:eastAsia="Times New Roman" w:hAnsi="Times New Roman" w:cs="Times New Roman"/>
          <w:spacing w:val="28"/>
          <w:sz w:val="26"/>
          <w:szCs w:val="26"/>
        </w:rPr>
        <w:t xml:space="preserve"> </w:t>
      </w:r>
      <w:r w:rsidRPr="00EE428C">
        <w:rPr>
          <w:rFonts w:ascii="Times New Roman" w:eastAsia="Times New Roman" w:hAnsi="Times New Roman" w:cs="Times New Roman"/>
          <w:sz w:val="26"/>
          <w:szCs w:val="26"/>
        </w:rPr>
        <w:t>предметы</w:t>
      </w:r>
      <w:r w:rsidRPr="00EE428C">
        <w:rPr>
          <w:rFonts w:ascii="Times New Roman" w:eastAsia="Times New Roman" w:hAnsi="Times New Roman" w:cs="Times New Roman"/>
          <w:spacing w:val="29"/>
          <w:sz w:val="26"/>
          <w:szCs w:val="26"/>
        </w:rPr>
        <w:t xml:space="preserve"> </w:t>
      </w:r>
      <w:r w:rsidRPr="00EE428C">
        <w:rPr>
          <w:rFonts w:ascii="Times New Roman" w:eastAsia="Times New Roman" w:hAnsi="Times New Roman" w:cs="Times New Roman"/>
          <w:sz w:val="26"/>
          <w:szCs w:val="26"/>
        </w:rPr>
        <w:t>быта</w:t>
      </w:r>
      <w:r w:rsidRPr="00EE428C">
        <w:rPr>
          <w:rFonts w:ascii="Times New Roman" w:eastAsia="Times New Roman" w:hAnsi="Times New Roman" w:cs="Times New Roman"/>
          <w:spacing w:val="28"/>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1"/>
          <w:sz w:val="26"/>
          <w:szCs w:val="26"/>
        </w:rPr>
        <w:t xml:space="preserve"> </w:t>
      </w:r>
      <w:r w:rsidRPr="00EE428C">
        <w:rPr>
          <w:rFonts w:ascii="Times New Roman" w:eastAsia="Times New Roman" w:hAnsi="Times New Roman" w:cs="Times New Roman"/>
          <w:sz w:val="26"/>
          <w:szCs w:val="26"/>
        </w:rPr>
        <w:t>декоративно-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прикладного</w:t>
      </w:r>
      <w:r w:rsidRPr="00EE428C">
        <w:rPr>
          <w:rFonts w:ascii="Times New Roman" w:eastAsia="Times New Roman" w:hAnsi="Times New Roman" w:cs="Times New Roman"/>
          <w:spacing w:val="13"/>
          <w:sz w:val="26"/>
          <w:szCs w:val="26"/>
        </w:rPr>
        <w:t xml:space="preserve"> </w:t>
      </w:r>
      <w:r w:rsidRPr="00EE428C">
        <w:rPr>
          <w:rFonts w:ascii="Times New Roman" w:eastAsia="Times New Roman" w:hAnsi="Times New Roman" w:cs="Times New Roman"/>
          <w:sz w:val="26"/>
          <w:szCs w:val="26"/>
        </w:rPr>
        <w:t>искусства.</w:t>
      </w:r>
      <w:r w:rsidRPr="00EE428C">
        <w:rPr>
          <w:rFonts w:ascii="Times New Roman" w:eastAsia="Times New Roman" w:hAnsi="Times New Roman" w:cs="Times New Roman"/>
          <w:spacing w:val="15"/>
          <w:sz w:val="26"/>
          <w:szCs w:val="26"/>
        </w:rPr>
        <w:t xml:space="preserve"> </w:t>
      </w:r>
      <w:r w:rsidRPr="00EE428C">
        <w:rPr>
          <w:rFonts w:ascii="Times New Roman" w:eastAsia="Times New Roman" w:hAnsi="Times New Roman" w:cs="Times New Roman"/>
          <w:sz w:val="26"/>
          <w:szCs w:val="26"/>
        </w:rPr>
        <w:t>Современные</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производства</w:t>
      </w:r>
      <w:r w:rsidRPr="00EE428C">
        <w:rPr>
          <w:rFonts w:ascii="Times New Roman" w:eastAsia="Times New Roman" w:hAnsi="Times New Roman" w:cs="Times New Roman"/>
          <w:spacing w:val="14"/>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8"/>
          <w:sz w:val="26"/>
          <w:szCs w:val="26"/>
        </w:rPr>
        <w:t xml:space="preserve"> </w:t>
      </w:r>
      <w:r w:rsidRPr="00EE428C">
        <w:rPr>
          <w:rFonts w:ascii="Times New Roman" w:eastAsia="Times New Roman" w:hAnsi="Times New Roman" w:cs="Times New Roman"/>
          <w:sz w:val="26"/>
          <w:szCs w:val="26"/>
        </w:rPr>
        <w:t>профессии,</w:t>
      </w:r>
      <w:r w:rsidRPr="00EE428C">
        <w:rPr>
          <w:rFonts w:ascii="Times New Roman" w:eastAsia="Times New Roman" w:hAnsi="Times New Roman" w:cs="Times New Roman"/>
          <w:spacing w:val="14"/>
          <w:sz w:val="26"/>
          <w:szCs w:val="26"/>
        </w:rPr>
        <w:t xml:space="preserve"> </w:t>
      </w:r>
      <w:r w:rsidRPr="00EE428C">
        <w:rPr>
          <w:rFonts w:ascii="Times New Roman" w:eastAsia="Times New Roman" w:hAnsi="Times New Roman" w:cs="Times New Roman"/>
          <w:sz w:val="26"/>
          <w:szCs w:val="26"/>
        </w:rPr>
        <w:t>связанные</w:t>
      </w:r>
      <w:r w:rsidRPr="00EE428C">
        <w:rPr>
          <w:rFonts w:ascii="Times New Roman" w:eastAsia="Times New Roman" w:hAnsi="Times New Roman" w:cs="Times New Roman"/>
          <w:spacing w:val="16"/>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обработкой</w:t>
      </w:r>
    </w:p>
    <w:p w:rsidR="00EE428C" w:rsidRPr="00EE428C" w:rsidRDefault="00EE428C" w:rsidP="00EE428C">
      <w:pPr>
        <w:widowControl w:val="0"/>
        <w:autoSpaceDE w:val="0"/>
        <w:autoSpaceDN w:val="0"/>
        <w:spacing w:after="0" w:line="298" w:lineRule="exact"/>
        <w:ind w:left="21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аналогичных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используемым</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уроках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технологии.</w:t>
      </w:r>
    </w:p>
    <w:p w:rsidR="00EE428C" w:rsidRPr="00EE428C" w:rsidRDefault="00EE428C" w:rsidP="00EE428C">
      <w:pPr>
        <w:widowControl w:val="0"/>
        <w:autoSpaceDE w:val="0"/>
        <w:autoSpaceDN w:val="0"/>
        <w:spacing w:after="0" w:line="240" w:lineRule="auto"/>
        <w:ind w:left="213" w:right="105" w:firstLine="194"/>
        <w:jc w:val="right"/>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Общие</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правила</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создания</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предметов</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рукотворного</w:t>
      </w:r>
      <w:r w:rsidRPr="00EE428C">
        <w:rPr>
          <w:rFonts w:ascii="Times New Roman" w:eastAsia="Times New Roman" w:hAnsi="Times New Roman" w:cs="Times New Roman"/>
          <w:spacing w:val="16"/>
          <w:sz w:val="26"/>
          <w:szCs w:val="26"/>
        </w:rPr>
        <w:t xml:space="preserve"> </w:t>
      </w:r>
      <w:r w:rsidRPr="00EE428C">
        <w:rPr>
          <w:rFonts w:ascii="Times New Roman" w:eastAsia="Times New Roman" w:hAnsi="Times New Roman" w:cs="Times New Roman"/>
          <w:sz w:val="26"/>
          <w:szCs w:val="26"/>
        </w:rPr>
        <w:t>мира:</w:t>
      </w:r>
      <w:r w:rsidRPr="00EE428C">
        <w:rPr>
          <w:rFonts w:ascii="Times New Roman" w:eastAsia="Times New Roman" w:hAnsi="Times New Roman" w:cs="Times New Roman"/>
          <w:spacing w:val="17"/>
          <w:sz w:val="26"/>
          <w:szCs w:val="26"/>
        </w:rPr>
        <w:t xml:space="preserve"> </w:t>
      </w:r>
      <w:r w:rsidRPr="00EE428C">
        <w:rPr>
          <w:rFonts w:ascii="Times New Roman" w:eastAsia="Times New Roman" w:hAnsi="Times New Roman" w:cs="Times New Roman"/>
          <w:sz w:val="26"/>
          <w:szCs w:val="26"/>
        </w:rPr>
        <w:t>соответствие</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формы,</w:t>
      </w:r>
      <w:r w:rsidRPr="00EE428C">
        <w:rPr>
          <w:rFonts w:ascii="Times New Roman" w:eastAsia="Times New Roman" w:hAnsi="Times New Roman" w:cs="Times New Roman"/>
          <w:spacing w:val="19"/>
          <w:sz w:val="26"/>
          <w:szCs w:val="26"/>
        </w:rPr>
        <w:t xml:space="preserve"> </w:t>
      </w:r>
      <w:r w:rsidRPr="00EE428C">
        <w:rPr>
          <w:rFonts w:ascii="Times New Roman" w:eastAsia="Times New Roman" w:hAnsi="Times New Roman" w:cs="Times New Roman"/>
          <w:sz w:val="26"/>
          <w:szCs w:val="26"/>
        </w:rPr>
        <w:t>размеров,</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материала</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внешнего</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оформления</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его</w:t>
      </w:r>
      <w:r w:rsidRPr="00EE428C">
        <w:rPr>
          <w:rFonts w:ascii="Times New Roman" w:eastAsia="Times New Roman" w:hAnsi="Times New Roman" w:cs="Times New Roman"/>
          <w:spacing w:val="54"/>
          <w:sz w:val="26"/>
          <w:szCs w:val="26"/>
        </w:rPr>
        <w:t xml:space="preserve"> </w:t>
      </w:r>
      <w:r w:rsidRPr="00EE428C">
        <w:rPr>
          <w:rFonts w:ascii="Times New Roman" w:eastAsia="Times New Roman" w:hAnsi="Times New Roman" w:cs="Times New Roman"/>
          <w:sz w:val="26"/>
          <w:szCs w:val="26"/>
        </w:rPr>
        <w:t>назначению.</w:t>
      </w:r>
      <w:r w:rsidRPr="00EE428C">
        <w:rPr>
          <w:rFonts w:ascii="Times New Roman" w:eastAsia="Times New Roman" w:hAnsi="Times New Roman" w:cs="Times New Roman"/>
          <w:spacing w:val="52"/>
          <w:sz w:val="26"/>
          <w:szCs w:val="26"/>
        </w:rPr>
        <w:t xml:space="preserve"> </w:t>
      </w:r>
      <w:r w:rsidRPr="00EE428C">
        <w:rPr>
          <w:rFonts w:ascii="Times New Roman" w:eastAsia="Times New Roman" w:hAnsi="Times New Roman" w:cs="Times New Roman"/>
          <w:sz w:val="26"/>
          <w:szCs w:val="26"/>
        </w:rPr>
        <w:t>Стилевая</w:t>
      </w:r>
      <w:r w:rsidRPr="00EE428C">
        <w:rPr>
          <w:rFonts w:ascii="Times New Roman" w:eastAsia="Times New Roman" w:hAnsi="Times New Roman" w:cs="Times New Roman"/>
          <w:spacing w:val="55"/>
          <w:sz w:val="26"/>
          <w:szCs w:val="26"/>
        </w:rPr>
        <w:t xml:space="preserve"> </w:t>
      </w:r>
      <w:r w:rsidRPr="00EE428C">
        <w:rPr>
          <w:rFonts w:ascii="Times New Roman" w:eastAsia="Times New Roman" w:hAnsi="Times New Roman" w:cs="Times New Roman"/>
          <w:sz w:val="26"/>
          <w:szCs w:val="26"/>
        </w:rPr>
        <w:t>гармония</w:t>
      </w:r>
      <w:r w:rsidRPr="00EE428C">
        <w:rPr>
          <w:rFonts w:ascii="Times New Roman" w:eastAsia="Times New Roman" w:hAnsi="Times New Roman" w:cs="Times New Roman"/>
          <w:spacing w:val="53"/>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предметном</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ансамбле;</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гармония</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предметной</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окружающей</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среды</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(общее</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представление).</w:t>
      </w:r>
    </w:p>
    <w:p w:rsidR="00EE428C" w:rsidRPr="00EE428C" w:rsidRDefault="00EE428C" w:rsidP="00EE428C">
      <w:pPr>
        <w:widowControl w:val="0"/>
        <w:autoSpaceDE w:val="0"/>
        <w:autoSpaceDN w:val="0"/>
        <w:spacing w:before="1" w:after="0" w:line="240" w:lineRule="auto"/>
        <w:ind w:left="213" w:right="105"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Мир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современной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техники.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Информационно-коммуникационные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жизни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современного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человека.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Решение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человеком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инженерных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задач</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природных законов — жёсткость конструкции (трубчатые сооружения, треугольник как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устойчивая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геометрическая форма</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w:t>
      </w:r>
    </w:p>
    <w:p w:rsidR="00EE428C" w:rsidRPr="00EE428C" w:rsidRDefault="00EE428C" w:rsidP="00EE428C">
      <w:pPr>
        <w:widowControl w:val="0"/>
        <w:autoSpaceDE w:val="0"/>
        <w:autoSpaceDN w:val="0"/>
        <w:spacing w:after="0" w:line="240" w:lineRule="auto"/>
        <w:ind w:left="213" w:right="108"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Бережное и внимательное отношение к природе как источнику сырьевых ресурсов и идей</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будущего.</w:t>
      </w:r>
    </w:p>
    <w:p w:rsidR="00EE428C" w:rsidRPr="00EE428C" w:rsidRDefault="00EE428C" w:rsidP="00EE428C">
      <w:pPr>
        <w:widowControl w:val="0"/>
        <w:autoSpaceDE w:val="0"/>
        <w:autoSpaceDN w:val="0"/>
        <w:spacing w:after="0" w:line="240" w:lineRule="auto"/>
        <w:ind w:left="213" w:right="106"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Элементарная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творческая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Коллективные,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групповые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индивидуальные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рамках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изучаемой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тематики.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Совместная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малых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группах, осуществление сотрудничества; распределение работы, выполнение социальных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ролей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(руководитель/лидер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подчинённый).</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0"/>
          <w:numId w:val="10"/>
        </w:numPr>
        <w:tabs>
          <w:tab w:val="left" w:pos="473"/>
        </w:tabs>
        <w:autoSpaceDE w:val="0"/>
        <w:autoSpaceDN w:val="0"/>
        <w:spacing w:after="0" w:line="240" w:lineRule="auto"/>
        <w:jc w:val="both"/>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ручной</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обработки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материалов</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(10</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 w:after="0" w:line="240" w:lineRule="auto"/>
        <w:ind w:left="213" w:right="105" w:firstLine="32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Некоторые (доступные в обработке) виды искусственных и синтетических 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Разнообразие технологий и способов обработки материалов в различных видах 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сравнительный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анализ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иного</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материала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(например,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аппликация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ткани,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коллаж</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Выбор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декоративно-художественным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технологическим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свойствам,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соответствующих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способов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зависимости от</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назначения</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изделия.</w:t>
      </w:r>
    </w:p>
    <w:p w:rsidR="00EE428C" w:rsidRPr="00EE428C" w:rsidRDefault="00EE428C" w:rsidP="00EE428C">
      <w:pPr>
        <w:widowControl w:val="0"/>
        <w:autoSpaceDE w:val="0"/>
        <w:autoSpaceDN w:val="0"/>
        <w:spacing w:after="0" w:line="240" w:lineRule="auto"/>
        <w:ind w:left="213" w:right="112" w:firstLine="32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Инструменты и приспособления (циркуль, угольник, канцелярский нож, шило и др.);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называние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выполнение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приёмов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рационального</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 безопасного</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использования.</w:t>
      </w:r>
    </w:p>
    <w:p w:rsidR="00EE428C" w:rsidRPr="00EE428C" w:rsidRDefault="00EE428C" w:rsidP="00EE428C">
      <w:pPr>
        <w:widowControl w:val="0"/>
        <w:autoSpaceDE w:val="0"/>
        <w:autoSpaceDN w:val="0"/>
        <w:spacing w:after="0" w:line="240" w:lineRule="auto"/>
        <w:ind w:left="213" w:right="104"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Углубление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общих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представлений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процессе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(анализ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устройства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назначения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выстраивание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последовательности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практических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операций;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подбор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инструментов;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экономная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целью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получения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сборка,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проверка</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внесение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необходимых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дополнений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изменений).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Рицовка.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Изготовление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объёмных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развёрток.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Преобразование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развёрток</w:t>
      </w:r>
      <w:r w:rsidRPr="00EE428C">
        <w:rPr>
          <w:rFonts w:ascii="Times New Roman" w:eastAsia="Times New Roman" w:hAnsi="Times New Roman" w:cs="Times New Roman"/>
          <w:spacing w:val="65"/>
          <w:sz w:val="26"/>
          <w:szCs w:val="26"/>
        </w:rPr>
        <w:t xml:space="preserve"> </w:t>
      </w:r>
      <w:r w:rsidRPr="00EE428C">
        <w:rPr>
          <w:rFonts w:ascii="Times New Roman" w:eastAsia="Times New Roman" w:hAnsi="Times New Roman" w:cs="Times New Roman"/>
          <w:sz w:val="26"/>
          <w:szCs w:val="26"/>
        </w:rPr>
        <w:t>несложных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форм.</w:t>
      </w:r>
    </w:p>
    <w:p w:rsidR="00EE428C" w:rsidRPr="00EE428C" w:rsidRDefault="00EE428C" w:rsidP="00EE428C">
      <w:pPr>
        <w:widowControl w:val="0"/>
        <w:autoSpaceDE w:val="0"/>
        <w:autoSpaceDN w:val="0"/>
        <w:spacing w:after="0" w:line="240" w:lineRule="auto"/>
        <w:ind w:left="213" w:right="111"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картона.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Виды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картона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(гофрированный,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толстый,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тонкий, цветной и др.). Чтение и построение простого чертежа/эскиза развёртки 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опорой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простейший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чертёж,</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эскиз.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Решение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задач</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внесение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необходимых дополнений и изменений в схему, чертёж, эскиз. Выполнение измерений,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расчётов,</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несложных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построений.</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213" w:right="109" w:firstLine="32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Выполнение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рицовки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картоне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помощью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канцелярского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ножа,</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выполнение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отверстий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шилом.</w:t>
      </w:r>
    </w:p>
    <w:p w:rsidR="00EE428C" w:rsidRPr="00EE428C" w:rsidRDefault="00EE428C" w:rsidP="00EE428C">
      <w:pPr>
        <w:widowControl w:val="0"/>
        <w:autoSpaceDE w:val="0"/>
        <w:autoSpaceDN w:val="0"/>
        <w:spacing w:after="0" w:line="240" w:lineRule="auto"/>
        <w:ind w:left="213" w:right="102"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Технология обработки текстильных материалов. Использование трикотажа и нетканых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 для изготовления изделий. Использование вариантов строчки косого стежка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(крестик, стебельчатая и др.) и/или петельной строчки для соединения деталей изделия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отделки. Пришивание пуговиц (с двумя-четырьмя отверстиями). Изготовление швейных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из нескольких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p>
    <w:p w:rsidR="00EE428C" w:rsidRPr="00EE428C" w:rsidRDefault="00EE428C" w:rsidP="00EE428C">
      <w:pPr>
        <w:widowControl w:val="0"/>
        <w:autoSpaceDE w:val="0"/>
        <w:autoSpaceDN w:val="0"/>
        <w:spacing w:after="0" w:line="240" w:lineRule="auto"/>
        <w:ind w:left="213" w:right="108"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дополнительных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Комбинирование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одном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изделии.</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0"/>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Конструирование</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моделирование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(12</w:t>
      </w:r>
      <w:r w:rsidRPr="00EE428C">
        <w:rPr>
          <w:rFonts w:ascii="Times New Roman" w:eastAsia="Times New Roman" w:hAnsi="Times New Roman" w:cs="Times New Roman"/>
          <w:b/>
          <w:bCs/>
          <w:spacing w:val="-2"/>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ight="102"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Конструирование и моделирование изделий из различных материалов, в том числе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наборов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«Конструктор»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заданным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условиям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(технико-технологическим,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функциональным, декоративно-художественным). Способы подвижного и неподвижного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соединения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набора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«Конструктор»,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жёсткость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устойчивость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Создание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макетов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моделей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архитектурных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сооружений,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устройств,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бытовых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Выполнение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доработку конструкций (отдельных узлов, соединений) с учётом дополнительных условий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(требований). Использование измерений и построений для решения практических задач.</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Решение задач на мысленную трансформацию трёхмерной конструкции в развёртку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наоборот).</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0"/>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Информационно-коммуникативные</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(4</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ight="104"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Информационная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среда,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источники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(органы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восприятия)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получаемой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человеком.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Сохранение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передача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Информационные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технологии. Источники информации, используемые человеком в быту: телевидение, радио,</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печатные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персональный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компьютер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w:t>
      </w:r>
    </w:p>
    <w:p w:rsidR="00EE428C" w:rsidRPr="00EE428C" w:rsidRDefault="00EE428C" w:rsidP="00EE428C">
      <w:pPr>
        <w:widowControl w:val="0"/>
        <w:autoSpaceDE w:val="0"/>
        <w:autoSpaceDN w:val="0"/>
        <w:spacing w:before="2" w:after="0" w:line="240" w:lineRule="auto"/>
        <w:ind w:left="213" w:right="101"/>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Современный информационный мир. Персональный компьютер (ПК) и его назначение.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Правила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пользования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сохранения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здоровья.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Назначение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основных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устройств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компьютера для ввода, вывода и обработки информации. Работа с доступной информацией</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(книги, музеи, беседы (мастер-классы) с мастерами, Интернет1, видео, DVD). Работа 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текстовым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редактором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Microsoft</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Word</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другим.</w:t>
      </w:r>
    </w:p>
    <w:p w:rsidR="00EE428C" w:rsidRPr="00EE428C" w:rsidRDefault="00EE428C" w:rsidP="00EE428C">
      <w:pPr>
        <w:widowControl w:val="0"/>
        <w:autoSpaceDE w:val="0"/>
        <w:autoSpaceDN w:val="0"/>
        <w:spacing w:before="1" w:after="0" w:line="298" w:lineRule="exact"/>
        <w:ind w:left="213"/>
        <w:jc w:val="both"/>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Универсальные</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учебные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действия</w:t>
      </w:r>
    </w:p>
    <w:p w:rsidR="00EE428C" w:rsidRPr="00EE428C" w:rsidRDefault="00EE428C" w:rsidP="00EE428C">
      <w:pPr>
        <w:widowControl w:val="0"/>
        <w:autoSpaceDE w:val="0"/>
        <w:autoSpaceDN w:val="0"/>
        <w:spacing w:after="0" w:line="298" w:lineRule="exact"/>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Познавательные</w:t>
      </w:r>
      <w:r w:rsidRPr="00EE428C">
        <w:rPr>
          <w:rFonts w:ascii="Times New Roman" w:eastAsia="Times New Roman" w:hAnsi="Times New Roman" w:cs="Times New Roman"/>
          <w:i/>
          <w:spacing w:val="-6"/>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4"/>
        <w:rPr>
          <w:rFonts w:ascii="Times New Roman" w:eastAsia="Times New Roman" w:hAnsi="Times New Roman" w:cs="Times New Roman"/>
          <w:sz w:val="26"/>
        </w:rPr>
      </w:pPr>
      <w:r w:rsidRPr="00EE428C">
        <w:rPr>
          <w:rFonts w:ascii="Times New Roman" w:eastAsia="Times New Roman" w:hAnsi="Times New Roman" w:cs="Times New Roman"/>
          <w:sz w:val="26"/>
        </w:rPr>
        <w:t>ориентироваться</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терминах,</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используемых</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ответах</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вопросы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высказываниях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пределах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изученного);</w:t>
      </w:r>
    </w:p>
    <w:p w:rsidR="00EE428C" w:rsidRPr="00EE428C" w:rsidRDefault="00EE428C" w:rsidP="00EE428C">
      <w:pPr>
        <w:widowControl w:val="0"/>
        <w:numPr>
          <w:ilvl w:val="0"/>
          <w:numId w:val="15"/>
        </w:numPr>
        <w:tabs>
          <w:tab w:val="left" w:pos="498"/>
          <w:tab w:val="left" w:pos="2274"/>
          <w:tab w:val="left" w:pos="3271"/>
          <w:tab w:val="left" w:pos="5181"/>
          <w:tab w:val="left" w:pos="6438"/>
          <w:tab w:val="left" w:pos="6808"/>
          <w:tab w:val="left" w:pos="8413"/>
          <w:tab w:val="left" w:pos="10279"/>
        </w:tabs>
        <w:autoSpaceDE w:val="0"/>
        <w:autoSpaceDN w:val="0"/>
        <w:spacing w:after="0" w:line="240" w:lineRule="auto"/>
        <w:ind w:right="105"/>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z w:val="26"/>
        </w:rPr>
        <w:tab/>
        <w:t>анализ</w:t>
      </w:r>
      <w:r w:rsidRPr="00EE428C">
        <w:rPr>
          <w:rFonts w:ascii="Times New Roman" w:eastAsia="Times New Roman" w:hAnsi="Times New Roman" w:cs="Times New Roman"/>
          <w:sz w:val="26"/>
        </w:rPr>
        <w:tab/>
        <w:t>предложенных</w:t>
      </w:r>
      <w:r w:rsidRPr="00EE428C">
        <w:rPr>
          <w:rFonts w:ascii="Times New Roman" w:eastAsia="Times New Roman" w:hAnsi="Times New Roman" w:cs="Times New Roman"/>
          <w:sz w:val="26"/>
        </w:rPr>
        <w:tab/>
        <w:t>образцов</w:t>
      </w:r>
      <w:r w:rsidRPr="00EE428C">
        <w:rPr>
          <w:rFonts w:ascii="Times New Roman" w:eastAsia="Times New Roman" w:hAnsi="Times New Roman" w:cs="Times New Roman"/>
          <w:sz w:val="26"/>
        </w:rPr>
        <w:tab/>
        <w:t>с</w:t>
      </w:r>
      <w:r w:rsidRPr="00EE428C">
        <w:rPr>
          <w:rFonts w:ascii="Times New Roman" w:eastAsia="Times New Roman" w:hAnsi="Times New Roman" w:cs="Times New Roman"/>
          <w:sz w:val="26"/>
        </w:rPr>
        <w:tab/>
        <w:t>выделением</w:t>
      </w:r>
      <w:r w:rsidRPr="00EE428C">
        <w:rPr>
          <w:rFonts w:ascii="Times New Roman" w:eastAsia="Times New Roman" w:hAnsi="Times New Roman" w:cs="Times New Roman"/>
          <w:sz w:val="26"/>
        </w:rPr>
        <w:tab/>
        <w:t>существенных</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2"/>
          <w:sz w:val="26"/>
        </w:rPr>
        <w:t>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несущественных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признаков;</w:t>
      </w:r>
    </w:p>
    <w:p w:rsidR="00EE428C" w:rsidRPr="00EE428C" w:rsidRDefault="00EE428C" w:rsidP="00EE428C">
      <w:pPr>
        <w:widowControl w:val="0"/>
        <w:numPr>
          <w:ilvl w:val="0"/>
          <w:numId w:val="15"/>
        </w:numPr>
        <w:tabs>
          <w:tab w:val="left" w:pos="498"/>
        </w:tabs>
        <w:autoSpaceDE w:val="0"/>
        <w:autoSpaceDN w:val="0"/>
        <w:spacing w:after="0" w:line="240" w:lineRule="auto"/>
        <w:ind w:right="103"/>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инструкцией,</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устной</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письменной,</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а</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также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графически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представленной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схеме, таблице;</w:t>
      </w:r>
    </w:p>
    <w:p w:rsidR="00EE428C" w:rsidRPr="00EE428C" w:rsidRDefault="00EE428C" w:rsidP="00EE428C">
      <w:pPr>
        <w:widowControl w:val="0"/>
        <w:numPr>
          <w:ilvl w:val="0"/>
          <w:numId w:val="15"/>
        </w:numPr>
        <w:tabs>
          <w:tab w:val="left" w:pos="498"/>
        </w:tabs>
        <w:autoSpaceDE w:val="0"/>
        <w:autoSpaceDN w:val="0"/>
        <w:spacing w:after="0" w:line="240" w:lineRule="auto"/>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определять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способы</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доработки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конструкций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учётом</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предложенных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условий;</w:t>
      </w:r>
    </w:p>
    <w:p w:rsidR="00EE428C" w:rsidRPr="00EE428C" w:rsidRDefault="00EE428C" w:rsidP="00EE428C">
      <w:pPr>
        <w:widowControl w:val="0"/>
        <w:numPr>
          <w:ilvl w:val="0"/>
          <w:numId w:val="15"/>
        </w:numPr>
        <w:tabs>
          <w:tab w:val="left" w:pos="498"/>
        </w:tabs>
        <w:autoSpaceDE w:val="0"/>
        <w:autoSpaceDN w:val="0"/>
        <w:spacing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классифицировать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предложенному</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существенному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признаку</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(используемый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форма,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назначение,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сборки);</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читать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воспроизводить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простой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чертёж/эскиз</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развёртки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изделия;</w:t>
      </w:r>
    </w:p>
    <w:p w:rsidR="00EE428C" w:rsidRPr="00EE428C" w:rsidRDefault="00EE428C" w:rsidP="00EE428C">
      <w:pPr>
        <w:widowControl w:val="0"/>
        <w:numPr>
          <w:ilvl w:val="0"/>
          <w:numId w:val="15"/>
        </w:numPr>
        <w:tabs>
          <w:tab w:val="left" w:pos="498"/>
        </w:tabs>
        <w:autoSpaceDE w:val="0"/>
        <w:autoSpaceDN w:val="0"/>
        <w:spacing w:before="1" w:after="0" w:line="240" w:lineRule="auto"/>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восстанавливать</w:t>
      </w:r>
      <w:r w:rsidRPr="00EE428C">
        <w:rPr>
          <w:rFonts w:ascii="Times New Roman" w:eastAsia="Times New Roman" w:hAnsi="Times New Roman" w:cs="Times New Roman"/>
          <w:spacing w:val="-9"/>
          <w:sz w:val="26"/>
        </w:rPr>
        <w:t xml:space="preserve"> </w:t>
      </w:r>
      <w:r w:rsidRPr="00EE428C">
        <w:rPr>
          <w:rFonts w:ascii="Times New Roman" w:eastAsia="Times New Roman" w:hAnsi="Times New Roman" w:cs="Times New Roman"/>
          <w:sz w:val="26"/>
        </w:rPr>
        <w:t>нарушенную</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последовательность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выполнения</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изделия.</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Работа</w:t>
      </w:r>
      <w:r w:rsidRPr="00EE428C">
        <w:rPr>
          <w:rFonts w:ascii="Times New Roman" w:eastAsia="Times New Roman" w:hAnsi="Times New Roman" w:cs="Times New Roman"/>
          <w:i/>
          <w:spacing w:val="-1"/>
          <w:sz w:val="26"/>
        </w:rPr>
        <w:t xml:space="preserve"> </w:t>
      </w:r>
      <w:r w:rsidRPr="00EE428C">
        <w:rPr>
          <w:rFonts w:ascii="Times New Roman" w:eastAsia="Times New Roman" w:hAnsi="Times New Roman" w:cs="Times New Roman"/>
          <w:i/>
          <w:sz w:val="26"/>
        </w:rPr>
        <w:t>с</w:t>
      </w:r>
      <w:r w:rsidRPr="00EE428C">
        <w:rPr>
          <w:rFonts w:ascii="Times New Roman" w:eastAsia="Times New Roman" w:hAnsi="Times New Roman" w:cs="Times New Roman"/>
          <w:i/>
          <w:spacing w:val="-2"/>
          <w:sz w:val="26"/>
        </w:rPr>
        <w:t xml:space="preserve"> </w:t>
      </w:r>
      <w:r w:rsidRPr="00EE428C">
        <w:rPr>
          <w:rFonts w:ascii="Times New Roman" w:eastAsia="Times New Roman" w:hAnsi="Times New Roman" w:cs="Times New Roman"/>
          <w:i/>
          <w:sz w:val="26"/>
        </w:rPr>
        <w:t>информацией:</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498"/>
          <w:tab w:val="left" w:pos="2399"/>
          <w:tab w:val="left" w:pos="2835"/>
          <w:tab w:val="left" w:pos="4603"/>
          <w:tab w:val="left" w:pos="7536"/>
          <w:tab w:val="left" w:pos="8791"/>
        </w:tabs>
        <w:autoSpaceDE w:val="0"/>
        <w:autoSpaceDN w:val="0"/>
        <w:spacing w:before="73" w:after="0" w:line="240" w:lineRule="auto"/>
        <w:ind w:right="105"/>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анализировать</w:t>
      </w:r>
      <w:r w:rsidRPr="00EE428C">
        <w:rPr>
          <w:rFonts w:ascii="Times New Roman" w:eastAsia="Times New Roman" w:hAnsi="Times New Roman" w:cs="Times New Roman"/>
          <w:sz w:val="26"/>
        </w:rPr>
        <w:tab/>
        <w:t>и</w:t>
      </w:r>
      <w:r w:rsidRPr="00EE428C">
        <w:rPr>
          <w:rFonts w:ascii="Times New Roman" w:eastAsia="Times New Roman" w:hAnsi="Times New Roman" w:cs="Times New Roman"/>
          <w:sz w:val="26"/>
        </w:rPr>
        <w:tab/>
        <w:t>использовать</w:t>
      </w:r>
      <w:r w:rsidRPr="00EE428C">
        <w:rPr>
          <w:rFonts w:ascii="Times New Roman" w:eastAsia="Times New Roman" w:hAnsi="Times New Roman" w:cs="Times New Roman"/>
          <w:sz w:val="26"/>
        </w:rPr>
        <w:tab/>
        <w:t>знаково-символические</w:t>
      </w:r>
      <w:r w:rsidRPr="00EE428C">
        <w:rPr>
          <w:rFonts w:ascii="Times New Roman" w:eastAsia="Times New Roman" w:hAnsi="Times New Roman" w:cs="Times New Roman"/>
          <w:sz w:val="26"/>
        </w:rPr>
        <w:tab/>
        <w:t>средства</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представления</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создания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моделей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макетов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изучаемых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объектов;</w:t>
      </w:r>
    </w:p>
    <w:p w:rsidR="00EE428C" w:rsidRPr="00EE428C" w:rsidRDefault="00EE428C" w:rsidP="00EE428C">
      <w:pPr>
        <w:widowControl w:val="0"/>
        <w:numPr>
          <w:ilvl w:val="0"/>
          <w:numId w:val="15"/>
        </w:numPr>
        <w:tabs>
          <w:tab w:val="left" w:pos="498"/>
        </w:tabs>
        <w:autoSpaceDE w:val="0"/>
        <w:autoSpaceDN w:val="0"/>
        <w:spacing w:after="0" w:line="240" w:lineRule="auto"/>
        <w:ind w:right="112"/>
        <w:rPr>
          <w:rFonts w:ascii="Times New Roman" w:eastAsia="Times New Roman" w:hAnsi="Times New Roman" w:cs="Times New Roman"/>
          <w:sz w:val="26"/>
        </w:rPr>
      </w:pP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59"/>
          <w:sz w:val="26"/>
        </w:rPr>
        <w:t xml:space="preserve"> </w:t>
      </w:r>
      <w:r w:rsidRPr="00EE428C">
        <w:rPr>
          <w:rFonts w:ascii="Times New Roman" w:eastAsia="Times New Roman" w:hAnsi="Times New Roman" w:cs="Times New Roman"/>
          <w:sz w:val="26"/>
        </w:rPr>
        <w:t>анализа</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60"/>
          <w:sz w:val="26"/>
        </w:rPr>
        <w:t xml:space="preserve"> </w:t>
      </w:r>
      <w:r w:rsidRPr="00EE428C">
        <w:rPr>
          <w:rFonts w:ascii="Times New Roman" w:eastAsia="Times New Roman" w:hAnsi="Times New Roman" w:cs="Times New Roman"/>
          <w:sz w:val="26"/>
        </w:rPr>
        <w:t>производить</w:t>
      </w:r>
      <w:r w:rsidRPr="00EE428C">
        <w:rPr>
          <w:rFonts w:ascii="Times New Roman" w:eastAsia="Times New Roman" w:hAnsi="Times New Roman" w:cs="Times New Roman"/>
          <w:spacing w:val="57"/>
          <w:sz w:val="26"/>
        </w:rPr>
        <w:t xml:space="preserve"> </w:t>
      </w:r>
      <w:r w:rsidRPr="00EE428C">
        <w:rPr>
          <w:rFonts w:ascii="Times New Roman" w:eastAsia="Times New Roman" w:hAnsi="Times New Roman" w:cs="Times New Roman"/>
          <w:sz w:val="26"/>
        </w:rPr>
        <w:t>выбор</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наиболее</w:t>
      </w:r>
      <w:r w:rsidRPr="00EE428C">
        <w:rPr>
          <w:rFonts w:ascii="Times New Roman" w:eastAsia="Times New Roman" w:hAnsi="Times New Roman" w:cs="Times New Roman"/>
          <w:spacing w:val="60"/>
          <w:sz w:val="26"/>
        </w:rPr>
        <w:t xml:space="preserve"> </w:t>
      </w:r>
      <w:r w:rsidRPr="00EE428C">
        <w:rPr>
          <w:rFonts w:ascii="Times New Roman" w:eastAsia="Times New Roman" w:hAnsi="Times New Roman" w:cs="Times New Roman"/>
          <w:sz w:val="26"/>
        </w:rPr>
        <w:t>эффективных</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способов</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numPr>
          <w:ilvl w:val="0"/>
          <w:numId w:val="15"/>
        </w:numPr>
        <w:tabs>
          <w:tab w:val="left" w:pos="498"/>
        </w:tabs>
        <w:autoSpaceDE w:val="0"/>
        <w:autoSpaceDN w:val="0"/>
        <w:spacing w:after="0" w:line="240" w:lineRule="auto"/>
        <w:ind w:right="110"/>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поиск</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необходимой</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выполнения</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учебных</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заданий</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использованием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учебной литературы;</w:t>
      </w:r>
    </w:p>
    <w:p w:rsidR="00EE428C" w:rsidRPr="00EE428C" w:rsidRDefault="00EE428C" w:rsidP="00EE428C">
      <w:pPr>
        <w:widowControl w:val="0"/>
        <w:numPr>
          <w:ilvl w:val="0"/>
          <w:numId w:val="15"/>
        </w:numPr>
        <w:tabs>
          <w:tab w:val="left" w:pos="498"/>
        </w:tabs>
        <w:autoSpaceDE w:val="0"/>
        <w:autoSpaceDN w:val="0"/>
        <w:spacing w:before="2" w:after="0" w:line="240" w:lineRule="auto"/>
        <w:ind w:right="105"/>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средства</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информационно-коммуникационных</w:t>
      </w:r>
      <w:r w:rsidRPr="00EE428C">
        <w:rPr>
          <w:rFonts w:ascii="Times New Roman" w:eastAsia="Times New Roman" w:hAnsi="Times New Roman" w:cs="Times New Roman"/>
          <w:spacing w:val="20"/>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решения</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учебных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практических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том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числе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Интернет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руководством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учителя.</w:t>
      </w:r>
    </w:p>
    <w:p w:rsidR="00EE428C" w:rsidRPr="00EE428C" w:rsidRDefault="00EE428C" w:rsidP="00EE428C">
      <w:pPr>
        <w:widowControl w:val="0"/>
        <w:autoSpaceDE w:val="0"/>
        <w:autoSpaceDN w:val="0"/>
        <w:spacing w:before="9" w:after="0" w:line="240" w:lineRule="auto"/>
        <w:rPr>
          <w:rFonts w:ascii="Times New Roman" w:eastAsia="Times New Roman" w:hAnsi="Times New Roman" w:cs="Times New Roman"/>
          <w:sz w:val="25"/>
          <w:szCs w:val="26"/>
        </w:rPr>
      </w:pP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Коммуникативные</w:t>
      </w:r>
      <w:r w:rsidRPr="00EE428C">
        <w:rPr>
          <w:rFonts w:ascii="Times New Roman" w:eastAsia="Times New Roman" w:hAnsi="Times New Roman" w:cs="Times New Roman"/>
          <w:i/>
          <w:spacing w:val="-5"/>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641"/>
          <w:tab w:val="left" w:pos="642"/>
        </w:tabs>
        <w:autoSpaceDE w:val="0"/>
        <w:autoSpaceDN w:val="0"/>
        <w:spacing w:before="2" w:after="0" w:line="298" w:lineRule="exact"/>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монологическое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высказывание,</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владеть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диалогической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формой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коммуникации;</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5"/>
        <w:rPr>
          <w:rFonts w:ascii="Times New Roman" w:eastAsia="Times New Roman" w:hAnsi="Times New Roman" w:cs="Times New Roman"/>
          <w:sz w:val="26"/>
        </w:rPr>
      </w:pP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рассуждения</w:t>
      </w:r>
      <w:r w:rsidRPr="00EE428C">
        <w:rPr>
          <w:rFonts w:ascii="Times New Roman" w:eastAsia="Times New Roman" w:hAnsi="Times New Roman" w:cs="Times New Roman"/>
          <w:spacing w:val="8"/>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форме</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связи</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простых</w:t>
      </w:r>
      <w:r w:rsidRPr="00EE428C">
        <w:rPr>
          <w:rFonts w:ascii="Times New Roman" w:eastAsia="Times New Roman" w:hAnsi="Times New Roman" w:cs="Times New Roman"/>
          <w:spacing w:val="8"/>
          <w:sz w:val="26"/>
        </w:rPr>
        <w:t xml:space="preserve"> </w:t>
      </w:r>
      <w:r w:rsidRPr="00EE428C">
        <w:rPr>
          <w:rFonts w:ascii="Times New Roman" w:eastAsia="Times New Roman" w:hAnsi="Times New Roman" w:cs="Times New Roman"/>
          <w:sz w:val="26"/>
        </w:rPr>
        <w:t>суждений</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об</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объекте,</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его</w:t>
      </w:r>
      <w:r w:rsidRPr="00EE428C">
        <w:rPr>
          <w:rFonts w:ascii="Times New Roman" w:eastAsia="Times New Roman" w:hAnsi="Times New Roman" w:cs="Times New Roman"/>
          <w:spacing w:val="9"/>
          <w:sz w:val="26"/>
        </w:rPr>
        <w:t xml:space="preserve"> </w:t>
      </w:r>
      <w:r w:rsidRPr="00EE428C">
        <w:rPr>
          <w:rFonts w:ascii="Times New Roman" w:eastAsia="Times New Roman" w:hAnsi="Times New Roman" w:cs="Times New Roman"/>
          <w:sz w:val="26"/>
        </w:rPr>
        <w:t>строении,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свойствах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способах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создания;</w:t>
      </w:r>
    </w:p>
    <w:p w:rsidR="00EE428C" w:rsidRPr="00EE428C" w:rsidRDefault="00EE428C" w:rsidP="00EE428C">
      <w:pPr>
        <w:widowControl w:val="0"/>
        <w:numPr>
          <w:ilvl w:val="0"/>
          <w:numId w:val="15"/>
        </w:numPr>
        <w:tabs>
          <w:tab w:val="left" w:pos="641"/>
          <w:tab w:val="left" w:pos="642"/>
        </w:tabs>
        <w:autoSpaceDE w:val="0"/>
        <w:autoSpaceDN w:val="0"/>
        <w:spacing w:before="1" w:after="0" w:line="298" w:lineRule="exact"/>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описывать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предметы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рукотворного</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мира,</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оценивать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достоинства;</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8"/>
        <w:rPr>
          <w:rFonts w:ascii="Times New Roman" w:eastAsia="Times New Roman" w:hAnsi="Times New Roman" w:cs="Times New Roman"/>
          <w:sz w:val="26"/>
        </w:rPr>
      </w:pPr>
      <w:r w:rsidRPr="00EE428C">
        <w:rPr>
          <w:rFonts w:ascii="Times New Roman" w:eastAsia="Times New Roman" w:hAnsi="Times New Roman" w:cs="Times New Roman"/>
          <w:sz w:val="26"/>
        </w:rPr>
        <w:t>формулировать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собственное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мнение,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аргументировать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выбор</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вариантов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способов</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выполнения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задания.</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98" w:lineRule="exact"/>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Регулятивные</w:t>
      </w:r>
      <w:r w:rsidRPr="00EE428C">
        <w:rPr>
          <w:rFonts w:ascii="Times New Roman" w:eastAsia="Times New Roman" w:hAnsi="Times New Roman" w:cs="Times New Roman"/>
          <w:i/>
          <w:spacing w:val="-4"/>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сохранять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учебную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поиск</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средств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решения;</w:t>
      </w:r>
    </w:p>
    <w:p w:rsidR="00EE428C" w:rsidRPr="00EE428C" w:rsidRDefault="00EE428C" w:rsidP="00EE428C">
      <w:pPr>
        <w:widowControl w:val="0"/>
        <w:numPr>
          <w:ilvl w:val="0"/>
          <w:numId w:val="15"/>
        </w:numPr>
        <w:tabs>
          <w:tab w:val="left" w:pos="498"/>
          <w:tab w:val="left" w:pos="2449"/>
          <w:tab w:val="left" w:pos="4160"/>
          <w:tab w:val="left" w:pos="5369"/>
          <w:tab w:val="left" w:pos="5959"/>
          <w:tab w:val="left" w:pos="7339"/>
          <w:tab w:val="left" w:pos="9164"/>
        </w:tabs>
        <w:autoSpaceDE w:val="0"/>
        <w:autoSpaceDN w:val="0"/>
        <w:spacing w:before="1"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прогнозировать</w:t>
      </w:r>
      <w:r w:rsidRPr="00EE428C">
        <w:rPr>
          <w:rFonts w:ascii="Times New Roman" w:eastAsia="Times New Roman" w:hAnsi="Times New Roman" w:cs="Times New Roman"/>
          <w:sz w:val="26"/>
        </w:rPr>
        <w:tab/>
        <w:t>необходимые</w:t>
      </w:r>
      <w:r w:rsidRPr="00EE428C">
        <w:rPr>
          <w:rFonts w:ascii="Times New Roman" w:eastAsia="Times New Roman" w:hAnsi="Times New Roman" w:cs="Times New Roman"/>
          <w:sz w:val="26"/>
        </w:rPr>
        <w:tab/>
        <w:t>действия</w:t>
      </w:r>
      <w:r w:rsidRPr="00EE428C">
        <w:rPr>
          <w:rFonts w:ascii="Times New Roman" w:eastAsia="Times New Roman" w:hAnsi="Times New Roman" w:cs="Times New Roman"/>
          <w:sz w:val="26"/>
        </w:rPr>
        <w:tab/>
        <w:t>для</w:t>
      </w:r>
      <w:r w:rsidRPr="00EE428C">
        <w:rPr>
          <w:rFonts w:ascii="Times New Roman" w:eastAsia="Times New Roman" w:hAnsi="Times New Roman" w:cs="Times New Roman"/>
          <w:sz w:val="26"/>
        </w:rPr>
        <w:tab/>
        <w:t>получения</w:t>
      </w:r>
      <w:r w:rsidRPr="00EE428C">
        <w:rPr>
          <w:rFonts w:ascii="Times New Roman" w:eastAsia="Times New Roman" w:hAnsi="Times New Roman" w:cs="Times New Roman"/>
          <w:sz w:val="26"/>
        </w:rPr>
        <w:tab/>
        <w:t>практического</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результата,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предлагать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план</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действий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поставленной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задачей,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действовать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плану;</w:t>
      </w:r>
    </w:p>
    <w:p w:rsidR="00EE428C" w:rsidRPr="00EE428C" w:rsidRDefault="00EE428C" w:rsidP="00EE428C">
      <w:pPr>
        <w:widowControl w:val="0"/>
        <w:numPr>
          <w:ilvl w:val="0"/>
          <w:numId w:val="15"/>
        </w:numPr>
        <w:tabs>
          <w:tab w:val="left" w:pos="498"/>
        </w:tabs>
        <w:autoSpaceDE w:val="0"/>
        <w:autoSpaceDN w:val="0"/>
        <w:spacing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32"/>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36"/>
          <w:sz w:val="26"/>
        </w:rPr>
        <w:t xml:space="preserve"> </w:t>
      </w:r>
      <w:r w:rsidRPr="00EE428C">
        <w:rPr>
          <w:rFonts w:ascii="Times New Roman" w:eastAsia="Times New Roman" w:hAnsi="Times New Roman" w:cs="Times New Roman"/>
          <w:sz w:val="26"/>
        </w:rPr>
        <w:t>контроля</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6"/>
          <w:sz w:val="26"/>
        </w:rPr>
        <w:t xml:space="preserve"> </w:t>
      </w:r>
      <w:r w:rsidRPr="00EE428C">
        <w:rPr>
          <w:rFonts w:ascii="Times New Roman" w:eastAsia="Times New Roman" w:hAnsi="Times New Roman" w:cs="Times New Roman"/>
          <w:sz w:val="26"/>
        </w:rPr>
        <w:t>оценки;</w:t>
      </w:r>
      <w:r w:rsidRPr="00EE428C">
        <w:rPr>
          <w:rFonts w:ascii="Times New Roman" w:eastAsia="Times New Roman" w:hAnsi="Times New Roman" w:cs="Times New Roman"/>
          <w:spacing w:val="35"/>
          <w:sz w:val="26"/>
        </w:rPr>
        <w:t xml:space="preserve"> </w:t>
      </w:r>
      <w:r w:rsidRPr="00EE428C">
        <w:rPr>
          <w:rFonts w:ascii="Times New Roman" w:eastAsia="Times New Roman" w:hAnsi="Times New Roman" w:cs="Times New Roman"/>
          <w:sz w:val="26"/>
        </w:rPr>
        <w:t>выявлять</w:t>
      </w:r>
      <w:r w:rsidRPr="00EE428C">
        <w:rPr>
          <w:rFonts w:ascii="Times New Roman" w:eastAsia="Times New Roman" w:hAnsi="Times New Roman" w:cs="Times New Roman"/>
          <w:spacing w:val="32"/>
          <w:sz w:val="26"/>
        </w:rPr>
        <w:t xml:space="preserve"> </w:t>
      </w:r>
      <w:r w:rsidRPr="00EE428C">
        <w:rPr>
          <w:rFonts w:ascii="Times New Roman" w:eastAsia="Times New Roman" w:hAnsi="Times New Roman" w:cs="Times New Roman"/>
          <w:sz w:val="26"/>
        </w:rPr>
        <w:t>ошибки</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4"/>
          <w:sz w:val="26"/>
        </w:rPr>
        <w:t xml:space="preserve"> </w:t>
      </w:r>
      <w:r w:rsidRPr="00EE428C">
        <w:rPr>
          <w:rFonts w:ascii="Times New Roman" w:eastAsia="Times New Roman" w:hAnsi="Times New Roman" w:cs="Times New Roman"/>
          <w:sz w:val="26"/>
        </w:rPr>
        <w:t>недочёты</w:t>
      </w:r>
      <w:r w:rsidRPr="00EE428C">
        <w:rPr>
          <w:rFonts w:ascii="Times New Roman" w:eastAsia="Times New Roman" w:hAnsi="Times New Roman" w:cs="Times New Roman"/>
          <w:spacing w:val="36"/>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результатам</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устанавливать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причины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искать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способы устранения;</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проявлять</w:t>
      </w:r>
      <w:r w:rsidRPr="00EE428C">
        <w:rPr>
          <w:rFonts w:ascii="Times New Roman" w:eastAsia="Times New Roman" w:hAnsi="Times New Roman" w:cs="Times New Roman"/>
          <w:spacing w:val="-7"/>
          <w:sz w:val="26"/>
        </w:rPr>
        <w:t xml:space="preserve"> </w:t>
      </w:r>
      <w:r w:rsidRPr="00EE428C">
        <w:rPr>
          <w:rFonts w:ascii="Times New Roman" w:eastAsia="Times New Roman" w:hAnsi="Times New Roman" w:cs="Times New Roman"/>
          <w:sz w:val="26"/>
        </w:rPr>
        <w:t>волевую</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саморегуляцию</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выполнении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задания.</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Совместная</w:t>
      </w:r>
      <w:r w:rsidRPr="00EE428C">
        <w:rPr>
          <w:rFonts w:ascii="Times New Roman" w:eastAsia="Times New Roman" w:hAnsi="Times New Roman" w:cs="Times New Roman"/>
          <w:i/>
          <w:spacing w:val="-3"/>
          <w:sz w:val="26"/>
        </w:rPr>
        <w:t xml:space="preserve"> </w:t>
      </w:r>
      <w:r w:rsidRPr="00EE428C">
        <w:rPr>
          <w:rFonts w:ascii="Times New Roman" w:eastAsia="Times New Roman" w:hAnsi="Times New Roman" w:cs="Times New Roman"/>
          <w:i/>
          <w:sz w:val="26"/>
        </w:rPr>
        <w:t>деятельность:</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5"/>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выбирать себе партнёров по совместной деятельности не только по симпатии, но и 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деловым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качествам;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—справедливо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распределять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договариваться,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приходить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общему</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решению,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отвечать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общий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результат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роли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лидера,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подчинённого,</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соблюдать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равноправие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дружелюбие;</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 взаимопомощь, проявлять ответственность при выполнении своей части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13"/>
        </w:numPr>
        <w:tabs>
          <w:tab w:val="left" w:pos="408"/>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КЛАСС</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(34</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ч.)</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numPr>
          <w:ilvl w:val="0"/>
          <w:numId w:val="9"/>
        </w:numPr>
        <w:tabs>
          <w:tab w:val="left" w:pos="473"/>
        </w:tabs>
        <w:autoSpaceDE w:val="0"/>
        <w:autoSpaceDN w:val="0"/>
        <w:spacing w:before="89" w:after="0" w:line="240" w:lineRule="auto"/>
        <w:rPr>
          <w:rFonts w:ascii="Times New Roman" w:eastAsia="Times New Roman" w:hAnsi="Times New Roman" w:cs="Times New Roman"/>
          <w:b/>
          <w:sz w:val="26"/>
        </w:rPr>
      </w:pPr>
      <w:r w:rsidRPr="00EE428C">
        <w:rPr>
          <w:rFonts w:ascii="Times New Roman" w:eastAsia="Times New Roman" w:hAnsi="Times New Roman" w:cs="Times New Roman"/>
          <w:b/>
          <w:sz w:val="26"/>
        </w:rPr>
        <w:t>Технологии,</w:t>
      </w:r>
      <w:r w:rsidRPr="00EE428C">
        <w:rPr>
          <w:rFonts w:ascii="Times New Roman" w:eastAsia="Times New Roman" w:hAnsi="Times New Roman" w:cs="Times New Roman"/>
          <w:b/>
          <w:spacing w:val="-4"/>
          <w:sz w:val="26"/>
        </w:rPr>
        <w:t xml:space="preserve"> </w:t>
      </w:r>
      <w:r w:rsidRPr="00EE428C">
        <w:rPr>
          <w:rFonts w:ascii="Times New Roman" w:eastAsia="Times New Roman" w:hAnsi="Times New Roman" w:cs="Times New Roman"/>
          <w:b/>
          <w:sz w:val="26"/>
        </w:rPr>
        <w:t>профессии</w:t>
      </w:r>
      <w:r w:rsidRPr="00EE428C">
        <w:rPr>
          <w:rFonts w:ascii="Times New Roman" w:eastAsia="Times New Roman" w:hAnsi="Times New Roman" w:cs="Times New Roman"/>
          <w:b/>
          <w:spacing w:val="-1"/>
          <w:sz w:val="26"/>
        </w:rPr>
        <w:t xml:space="preserve"> </w:t>
      </w:r>
      <w:r w:rsidRPr="00EE428C">
        <w:rPr>
          <w:rFonts w:ascii="Times New Roman" w:eastAsia="Times New Roman" w:hAnsi="Times New Roman" w:cs="Times New Roman"/>
          <w:b/>
          <w:sz w:val="26"/>
        </w:rPr>
        <w:t>и</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производства</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(12</w:t>
      </w:r>
      <w:r w:rsidRPr="00EE428C">
        <w:rPr>
          <w:rFonts w:ascii="Times New Roman" w:eastAsia="Times New Roman" w:hAnsi="Times New Roman" w:cs="Times New Roman"/>
          <w:b/>
          <w:spacing w:val="-3"/>
          <w:sz w:val="26"/>
        </w:rPr>
        <w:t xml:space="preserve"> </w:t>
      </w:r>
      <w:r w:rsidRPr="00EE428C">
        <w:rPr>
          <w:rFonts w:ascii="Times New Roman" w:eastAsia="Times New Roman" w:hAnsi="Times New Roman" w:cs="Times New Roman"/>
          <w:b/>
          <w:sz w:val="26"/>
        </w:rPr>
        <w:t>ч.)</w:t>
      </w:r>
    </w:p>
    <w:p w:rsidR="00EE428C" w:rsidRPr="00EE428C" w:rsidRDefault="00EE428C" w:rsidP="00EE428C">
      <w:pPr>
        <w:widowControl w:val="0"/>
        <w:autoSpaceDE w:val="0"/>
        <w:autoSpaceDN w:val="0"/>
        <w:spacing w:before="10"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before="1" w:after="0" w:line="240" w:lineRule="auto"/>
        <w:ind w:left="213" w:right="104"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Профессии и технологии современного мира. Использование достижений науки 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развитии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технического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прогресса.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Изобретение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синтетических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 с определёнными заданными свойствами в различных отраслях и профессиях.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Нефть как универсальное сырьё. Материалы, получаемые из нефти (пластик, стеклоткань,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пенопласт и др.). Профессии, связанные с опасностями (пожарные, космонавты, химики 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 Информационный мир, его место и влияние на жизнь и деятельность людей. Влияние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современных технологий и преобразующей деятельности человека на окружающую среду,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её</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защиты.</w:t>
      </w:r>
    </w:p>
    <w:p w:rsidR="00EE428C" w:rsidRPr="00EE428C" w:rsidRDefault="00EE428C" w:rsidP="00EE428C">
      <w:pPr>
        <w:widowControl w:val="0"/>
        <w:autoSpaceDE w:val="0"/>
        <w:autoSpaceDN w:val="0"/>
        <w:spacing w:before="1" w:after="0" w:line="240" w:lineRule="auto"/>
        <w:ind w:left="213" w:right="10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Сохранение и развитие традиций прошлого в творчестве современных мастеров. Бережное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уважительное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отношение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людей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культурным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традициям.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Изготовление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учётом традиционных правил и современных технологий (лепка, вязание, шитьё, вышивка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др.).</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213" w:right="106"/>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Элементарная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творческая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проектная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деятельность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(реализация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собственного замысла, поиск оптимальных конструктивных и технологических решений).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Коллективные, групповые и индивидуальные проекты на основе содержания материала,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изучаемого в течение учебного года. Использование комбинированных техник создания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конструкций</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заданным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условиям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выполнении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учебных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проектов.</w:t>
      </w:r>
    </w:p>
    <w:p w:rsidR="00EE428C" w:rsidRPr="00EE428C" w:rsidRDefault="00EE428C" w:rsidP="00EE428C">
      <w:pPr>
        <w:widowControl w:val="0"/>
        <w:autoSpaceDE w:val="0"/>
        <w:autoSpaceDN w:val="0"/>
        <w:spacing w:before="2"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9"/>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2"/>
          <w:sz w:val="26"/>
          <w:szCs w:val="26"/>
        </w:rPr>
        <w:t xml:space="preserve"> </w:t>
      </w:r>
      <w:r w:rsidRPr="00EE428C">
        <w:rPr>
          <w:rFonts w:ascii="Times New Roman" w:eastAsia="Times New Roman" w:hAnsi="Times New Roman" w:cs="Times New Roman"/>
          <w:b/>
          <w:bCs/>
          <w:sz w:val="26"/>
          <w:szCs w:val="26"/>
        </w:rPr>
        <w:t>ручной</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обработки</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материалов</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(6</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98" w:lineRule="exact"/>
        <w:ind w:left="922"/>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Синтетические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материалы</w:t>
      </w:r>
      <w:r w:rsidRPr="00EE428C">
        <w:rPr>
          <w:rFonts w:ascii="Times New Roman" w:eastAsia="Times New Roman" w:hAnsi="Times New Roman" w:cs="Times New Roman"/>
          <w:spacing w:val="69"/>
          <w:sz w:val="26"/>
          <w:szCs w:val="26"/>
        </w:rPr>
        <w:t xml:space="preserve"> </w:t>
      </w:r>
      <w:r w:rsidRPr="00EE428C">
        <w:rPr>
          <w:rFonts w:ascii="Times New Roman" w:eastAsia="Times New Roman" w:hAnsi="Times New Roman" w:cs="Times New Roman"/>
          <w:sz w:val="26"/>
          <w:szCs w:val="26"/>
        </w:rPr>
        <w:t>—</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ткани,</w:t>
      </w:r>
      <w:r w:rsidRPr="00EE428C">
        <w:rPr>
          <w:rFonts w:ascii="Times New Roman" w:eastAsia="Times New Roman" w:hAnsi="Times New Roman" w:cs="Times New Roman"/>
          <w:spacing w:val="65"/>
          <w:sz w:val="26"/>
          <w:szCs w:val="26"/>
        </w:rPr>
        <w:t xml:space="preserve"> </w:t>
      </w:r>
      <w:r w:rsidRPr="00EE428C">
        <w:rPr>
          <w:rFonts w:ascii="Times New Roman" w:eastAsia="Times New Roman" w:hAnsi="Times New Roman" w:cs="Times New Roman"/>
          <w:sz w:val="26"/>
          <w:szCs w:val="26"/>
        </w:rPr>
        <w:t>полимеры</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(пластик,</w:t>
      </w:r>
      <w:r w:rsidRPr="00EE428C">
        <w:rPr>
          <w:rFonts w:ascii="Times New Roman" w:eastAsia="Times New Roman" w:hAnsi="Times New Roman" w:cs="Times New Roman"/>
          <w:spacing w:val="65"/>
          <w:sz w:val="26"/>
          <w:szCs w:val="26"/>
        </w:rPr>
        <w:t xml:space="preserve"> </w:t>
      </w:r>
      <w:r w:rsidRPr="00EE428C">
        <w:rPr>
          <w:rFonts w:ascii="Times New Roman" w:eastAsia="Times New Roman" w:hAnsi="Times New Roman" w:cs="Times New Roman"/>
          <w:sz w:val="26"/>
          <w:szCs w:val="26"/>
        </w:rPr>
        <w:t>поролон).</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65"/>
          <w:sz w:val="26"/>
          <w:szCs w:val="26"/>
        </w:rPr>
        <w:t xml:space="preserve"> </w:t>
      </w:r>
      <w:r w:rsidRPr="00EE428C">
        <w:rPr>
          <w:rFonts w:ascii="Times New Roman" w:eastAsia="Times New Roman" w:hAnsi="Times New Roman" w:cs="Times New Roman"/>
          <w:sz w:val="26"/>
          <w:szCs w:val="26"/>
        </w:rPr>
        <w:t>свойства.</w:t>
      </w:r>
    </w:p>
    <w:p w:rsidR="00EE428C" w:rsidRPr="00EE428C" w:rsidRDefault="00EE428C" w:rsidP="00EE428C">
      <w:pPr>
        <w:widowControl w:val="0"/>
        <w:autoSpaceDE w:val="0"/>
        <w:autoSpaceDN w:val="0"/>
        <w:spacing w:after="0" w:line="298" w:lineRule="exact"/>
        <w:ind w:left="21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Создание</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синтетических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заданными</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свойствами.</w:t>
      </w:r>
    </w:p>
    <w:p w:rsidR="00EE428C" w:rsidRPr="00EE428C" w:rsidRDefault="00EE428C" w:rsidP="00EE428C">
      <w:pPr>
        <w:widowControl w:val="0"/>
        <w:autoSpaceDE w:val="0"/>
        <w:autoSpaceDN w:val="0"/>
        <w:spacing w:before="1" w:after="0" w:line="240" w:lineRule="auto"/>
        <w:ind w:left="213" w:right="111" w:firstLine="32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Использование измерений, вычислений и построений для решения практических задач.</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Внесение дополнений и изменений в условные графические изображения в соответствии 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дополнительными/изменёнными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требованиями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изделию.</w:t>
      </w:r>
    </w:p>
    <w:p w:rsidR="00EE428C" w:rsidRPr="00EE428C" w:rsidRDefault="00EE428C" w:rsidP="00EE428C">
      <w:pPr>
        <w:widowControl w:val="0"/>
        <w:autoSpaceDE w:val="0"/>
        <w:autoSpaceDN w:val="0"/>
        <w:spacing w:before="1" w:after="0" w:line="240" w:lineRule="auto"/>
        <w:ind w:left="213" w:right="107"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бумаги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картона.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Подбор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соответствии</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замыслом,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особенностями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Определение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оптимальных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сборки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Выбор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Комбинирование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одном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Совершенствование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умений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выполнять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разметки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помощью</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чертёжных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инструментов.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Освоение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доступных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художественных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техник.</w:t>
      </w:r>
    </w:p>
    <w:p w:rsidR="00EE428C" w:rsidRPr="00EE428C" w:rsidRDefault="00EE428C" w:rsidP="00EE428C">
      <w:pPr>
        <w:widowControl w:val="0"/>
        <w:autoSpaceDE w:val="0"/>
        <w:autoSpaceDN w:val="0"/>
        <w:spacing w:after="0" w:line="240" w:lineRule="auto"/>
        <w:ind w:left="213" w:right="108" w:firstLine="25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текстильных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Обобщённое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представление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видах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тканей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(натуральные,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искусственные,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синтетические),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свойствах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областей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использования. Дизайн одежды в зависимости от её назначения, моды, времени. Подбор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текстильных материалов в соответствии с замыслом, особенностями конструкции изделия.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Раскрой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готовым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лекалам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(выкройкам),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собственным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несложным.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Строчка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петельного стежка и её варианты («тамбур» и др.), её назначение (соединение и отделка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строчки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петлеобразного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крестообразного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стежков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(соединительные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отделочные).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Подбор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ручных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строчек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сшивания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отделки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Простейший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ремонт</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изделий.</w:t>
      </w:r>
    </w:p>
    <w:p w:rsidR="00EE428C" w:rsidRPr="00EE428C" w:rsidRDefault="00EE428C" w:rsidP="00EE428C">
      <w:pPr>
        <w:widowControl w:val="0"/>
        <w:autoSpaceDE w:val="0"/>
        <w:autoSpaceDN w:val="0"/>
        <w:spacing w:after="0" w:line="240" w:lineRule="auto"/>
        <w:ind w:left="213" w:right="105" w:firstLine="19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Технология обработки синтетических материалов. Пластик, поролон, полиэтилен. Общее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знакомство, сравнение свойств. Самостоятельное определение технологий их обработки 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сравнении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освоенными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Комбинированное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разных</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материалов.</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0"/>
          <w:numId w:val="9"/>
        </w:numPr>
        <w:tabs>
          <w:tab w:val="left" w:pos="473"/>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Конструирование</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и</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моделирование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(10</w:t>
      </w:r>
      <w:r w:rsidRPr="00EE428C">
        <w:rPr>
          <w:rFonts w:ascii="Times New Roman" w:eastAsia="Times New Roman" w:hAnsi="Times New Roman" w:cs="Times New Roman"/>
          <w:b/>
          <w:bCs/>
          <w:spacing w:val="-2"/>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right="101"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Современные требования к техническим устройствам (экологичность, безопасность,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эргономичность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моделирование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изделий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различных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материалов,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том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числе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наборов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«Конструктор»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проектному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заданию</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или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собственному замыслу. Поиск оптимальных и доступных новых решений конструкторско-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технологических проблем на всех этапах аналитического и технологического процесса при</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выполнении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индивидуальных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творческих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коллективных</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проектных</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работ.</w:t>
      </w:r>
    </w:p>
    <w:p w:rsidR="00EE428C" w:rsidRPr="00EE428C" w:rsidRDefault="00EE428C" w:rsidP="00EE428C">
      <w:pPr>
        <w:widowControl w:val="0"/>
        <w:autoSpaceDE w:val="0"/>
        <w:autoSpaceDN w:val="0"/>
        <w:spacing w:before="2" w:after="0" w:line="240" w:lineRule="auto"/>
        <w:ind w:left="213" w:right="105" w:firstLine="389"/>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Робототехника. Конструктивные, соединительные элементы и основные узлы робота.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Инструменты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детали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для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создания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робота.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робота.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Составление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алгоритма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робота.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Программирование,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тестирование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робота.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Преобразование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конструкции</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робота.</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Презентация робота.</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1"/>
          <w:numId w:val="9"/>
        </w:numPr>
        <w:tabs>
          <w:tab w:val="left" w:pos="935"/>
        </w:tabs>
        <w:autoSpaceDE w:val="0"/>
        <w:autoSpaceDN w:val="0"/>
        <w:spacing w:after="0" w:line="240" w:lineRule="auto"/>
        <w:ind w:hanging="361"/>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Информационно-коммуникативные</w:t>
      </w:r>
      <w:r w:rsidRPr="00EE428C">
        <w:rPr>
          <w:rFonts w:ascii="Times New Roman" w:eastAsia="Times New Roman" w:hAnsi="Times New Roman" w:cs="Times New Roman"/>
          <w:b/>
          <w:bCs/>
          <w:spacing w:val="-4"/>
          <w:sz w:val="26"/>
          <w:szCs w:val="26"/>
        </w:rPr>
        <w:t xml:space="preserve"> </w:t>
      </w:r>
      <w:r w:rsidRPr="00EE428C">
        <w:rPr>
          <w:rFonts w:ascii="Times New Roman" w:eastAsia="Times New Roman" w:hAnsi="Times New Roman" w:cs="Times New Roman"/>
          <w:b/>
          <w:bCs/>
          <w:sz w:val="26"/>
          <w:szCs w:val="26"/>
        </w:rPr>
        <w:t>технологии</w:t>
      </w:r>
      <w:r w:rsidRPr="00EE428C">
        <w:rPr>
          <w:rFonts w:ascii="Times New Roman" w:eastAsia="Times New Roman" w:hAnsi="Times New Roman" w:cs="Times New Roman"/>
          <w:b/>
          <w:bCs/>
          <w:spacing w:val="-7"/>
          <w:sz w:val="26"/>
          <w:szCs w:val="26"/>
        </w:rPr>
        <w:t xml:space="preserve"> </w:t>
      </w:r>
      <w:r w:rsidRPr="00EE428C">
        <w:rPr>
          <w:rFonts w:ascii="Times New Roman" w:eastAsia="Times New Roman" w:hAnsi="Times New Roman" w:cs="Times New Roman"/>
          <w:b/>
          <w:bCs/>
          <w:sz w:val="26"/>
          <w:szCs w:val="26"/>
        </w:rPr>
        <w:t>(6</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ч.)</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40" w:lineRule="auto"/>
        <w:ind w:left="213" w:right="104" w:firstLine="7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lastRenderedPageBreak/>
        <w:t>Работа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доступной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информацией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Интернет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цифровых</w:t>
      </w:r>
      <w:r w:rsidRPr="00EE428C">
        <w:rPr>
          <w:rFonts w:ascii="Times New Roman" w:eastAsia="Times New Roman" w:hAnsi="Times New Roman" w:cs="Times New Roman"/>
          <w:spacing w:val="66"/>
          <w:sz w:val="26"/>
          <w:szCs w:val="26"/>
        </w:rPr>
        <w:t xml:space="preserve"> </w:t>
      </w:r>
      <w:r w:rsidRPr="00EE428C">
        <w:rPr>
          <w:rFonts w:ascii="Times New Roman" w:eastAsia="Times New Roman" w:hAnsi="Times New Roman" w:cs="Times New Roman"/>
          <w:sz w:val="26"/>
          <w:szCs w:val="26"/>
        </w:rPr>
        <w:t>носителях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информации. Электронные и медиаресурсы в художественно-конструкторской, проектной,</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предметной преобразующей деятельности. Работа с готовыми цифровыми материалами.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Поиск</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дополнительной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информации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тематике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творческих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проектных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работ,</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использование рисунков из ресурса компьютера в оформлении изделий и др. Создание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презентаций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программе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PowerPoint</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или другой.</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jc w:val="both"/>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Универсальные</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учебные</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действия</w:t>
      </w:r>
    </w:p>
    <w:p w:rsidR="00EE428C" w:rsidRPr="00EE428C" w:rsidRDefault="00EE428C" w:rsidP="00EE428C">
      <w:pPr>
        <w:widowControl w:val="0"/>
        <w:autoSpaceDE w:val="0"/>
        <w:autoSpaceDN w:val="0"/>
        <w:spacing w:before="1" w:after="0" w:line="298" w:lineRule="exact"/>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Познавательные</w:t>
      </w:r>
      <w:r w:rsidRPr="00EE428C">
        <w:rPr>
          <w:rFonts w:ascii="Times New Roman" w:eastAsia="Times New Roman" w:hAnsi="Times New Roman" w:cs="Times New Roman"/>
          <w:i/>
          <w:spacing w:val="-6"/>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after="0" w:line="240" w:lineRule="auto"/>
        <w:ind w:right="107"/>
        <w:jc w:val="both"/>
        <w:rPr>
          <w:rFonts w:ascii="Times New Roman" w:eastAsia="Times New Roman" w:hAnsi="Times New Roman" w:cs="Times New Roman"/>
          <w:sz w:val="26"/>
        </w:rPr>
      </w:pPr>
      <w:r w:rsidRPr="00EE428C">
        <w:rPr>
          <w:rFonts w:ascii="Times New Roman" w:eastAsia="Times New Roman" w:hAnsi="Times New Roman" w:cs="Times New Roman"/>
          <w:sz w:val="26"/>
        </w:rPr>
        <w:t>ориентироваться в терминах, используемых в технологии, использовать их в ответах 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вопросы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высказываниях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пределах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изученного);</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конструкции</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предложенных</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образцов</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изделий;</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5"/>
        <w:jc w:val="both"/>
        <w:rPr>
          <w:rFonts w:ascii="Times New Roman" w:eastAsia="Times New Roman" w:hAnsi="Times New Roman" w:cs="Times New Roman"/>
          <w:sz w:val="26"/>
        </w:rPr>
      </w:pPr>
      <w:r w:rsidRPr="00EE428C">
        <w:rPr>
          <w:rFonts w:ascii="Times New Roman" w:eastAsia="Times New Roman" w:hAnsi="Times New Roman" w:cs="Times New Roman"/>
          <w:sz w:val="26"/>
        </w:rPr>
        <w:t>конструировать и моделировать изделия из различных материалов по образцу, рисунку,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простейшему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чертежу,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эскизу,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схеме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использованием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общепринятых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условных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обозначений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 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заданным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условиям;</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выстраивать последовательность практических действий и технологических операций;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подбирать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инструменты;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экономную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сборку,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отделку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p>
    <w:p w:rsidR="00EE428C" w:rsidRPr="00EE428C" w:rsidRDefault="00EE428C" w:rsidP="00EE428C">
      <w:pPr>
        <w:widowControl w:val="0"/>
        <w:numPr>
          <w:ilvl w:val="0"/>
          <w:numId w:val="15"/>
        </w:numPr>
        <w:tabs>
          <w:tab w:val="left" w:pos="498"/>
        </w:tabs>
        <w:autoSpaceDE w:val="0"/>
        <w:autoSpaceDN w:val="0"/>
        <w:spacing w:after="0" w:line="297"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решать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простые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задачи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преобразование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конструкции;</w:t>
      </w:r>
    </w:p>
    <w:p w:rsidR="00EE428C" w:rsidRPr="00EE428C" w:rsidRDefault="00EE428C" w:rsidP="00EE428C">
      <w:pPr>
        <w:widowControl w:val="0"/>
        <w:numPr>
          <w:ilvl w:val="0"/>
          <w:numId w:val="15"/>
        </w:numPr>
        <w:tabs>
          <w:tab w:val="left" w:pos="498"/>
        </w:tabs>
        <w:autoSpaceDE w:val="0"/>
        <w:autoSpaceDN w:val="0"/>
        <w:spacing w:before="1" w:after="0" w:line="240" w:lineRule="auto"/>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инструкцией,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устной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письменной;</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8"/>
        <w:rPr>
          <w:rFonts w:ascii="Times New Roman" w:eastAsia="Times New Roman" w:hAnsi="Times New Roman" w:cs="Times New Roman"/>
          <w:sz w:val="26"/>
        </w:rPr>
      </w:pPr>
      <w:r w:rsidRPr="00EE428C">
        <w:rPr>
          <w:rFonts w:ascii="Times New Roman" w:eastAsia="Times New Roman" w:hAnsi="Times New Roman" w:cs="Times New Roman"/>
          <w:sz w:val="26"/>
        </w:rPr>
        <w:t>соотносить</w:t>
      </w:r>
      <w:r w:rsidRPr="00EE428C">
        <w:rPr>
          <w:rFonts w:ascii="Times New Roman" w:eastAsia="Times New Roman" w:hAnsi="Times New Roman" w:cs="Times New Roman"/>
          <w:spacing w:val="43"/>
          <w:sz w:val="26"/>
        </w:rPr>
        <w:t xml:space="preserve"> </w:t>
      </w:r>
      <w:r w:rsidRPr="00EE428C">
        <w:rPr>
          <w:rFonts w:ascii="Times New Roman" w:eastAsia="Times New Roman" w:hAnsi="Times New Roman" w:cs="Times New Roman"/>
          <w:sz w:val="26"/>
        </w:rPr>
        <w:t>результат</w:t>
      </w:r>
      <w:r w:rsidRPr="00EE428C">
        <w:rPr>
          <w:rFonts w:ascii="Times New Roman" w:eastAsia="Times New Roman" w:hAnsi="Times New Roman" w:cs="Times New Roman"/>
          <w:spacing w:val="47"/>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47"/>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45"/>
          <w:sz w:val="26"/>
        </w:rPr>
        <w:t xml:space="preserve"> </w:t>
      </w:r>
      <w:r w:rsidRPr="00EE428C">
        <w:rPr>
          <w:rFonts w:ascii="Times New Roman" w:eastAsia="Times New Roman" w:hAnsi="Times New Roman" w:cs="Times New Roman"/>
          <w:sz w:val="26"/>
        </w:rPr>
        <w:t>заданным</w:t>
      </w:r>
      <w:r w:rsidRPr="00EE428C">
        <w:rPr>
          <w:rFonts w:ascii="Times New Roman" w:eastAsia="Times New Roman" w:hAnsi="Times New Roman" w:cs="Times New Roman"/>
          <w:spacing w:val="48"/>
          <w:sz w:val="26"/>
        </w:rPr>
        <w:t xml:space="preserve"> </w:t>
      </w:r>
      <w:r w:rsidRPr="00EE428C">
        <w:rPr>
          <w:rFonts w:ascii="Times New Roman" w:eastAsia="Times New Roman" w:hAnsi="Times New Roman" w:cs="Times New Roman"/>
          <w:sz w:val="26"/>
        </w:rPr>
        <w:t>алгоритмом,</w:t>
      </w:r>
      <w:r w:rsidRPr="00EE428C">
        <w:rPr>
          <w:rFonts w:ascii="Times New Roman" w:eastAsia="Times New Roman" w:hAnsi="Times New Roman" w:cs="Times New Roman"/>
          <w:spacing w:val="45"/>
          <w:sz w:val="26"/>
        </w:rPr>
        <w:t xml:space="preserve"> </w:t>
      </w:r>
      <w:r w:rsidRPr="00EE428C">
        <w:rPr>
          <w:rFonts w:ascii="Times New Roman" w:eastAsia="Times New Roman" w:hAnsi="Times New Roman" w:cs="Times New Roman"/>
          <w:sz w:val="26"/>
        </w:rPr>
        <w:t>проверять</w:t>
      </w:r>
      <w:r w:rsidRPr="00EE428C">
        <w:rPr>
          <w:rFonts w:ascii="Times New Roman" w:eastAsia="Times New Roman" w:hAnsi="Times New Roman" w:cs="Times New Roman"/>
          <w:spacing w:val="44"/>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47"/>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5"/>
          <w:sz w:val="26"/>
        </w:rPr>
        <w:t xml:space="preserve"> </w:t>
      </w:r>
      <w:r w:rsidRPr="00EE428C">
        <w:rPr>
          <w:rFonts w:ascii="Times New Roman" w:eastAsia="Times New Roman" w:hAnsi="Times New Roman" w:cs="Times New Roman"/>
          <w:sz w:val="26"/>
        </w:rPr>
        <w:t>действии,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вносить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необходимые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дополнения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изменения;</w:t>
      </w:r>
    </w:p>
    <w:p w:rsidR="00EE428C" w:rsidRPr="00EE428C" w:rsidRDefault="00EE428C" w:rsidP="00EE428C">
      <w:pPr>
        <w:widowControl w:val="0"/>
        <w:numPr>
          <w:ilvl w:val="0"/>
          <w:numId w:val="15"/>
        </w:numPr>
        <w:tabs>
          <w:tab w:val="left" w:pos="498"/>
        </w:tabs>
        <w:autoSpaceDE w:val="0"/>
        <w:autoSpaceDN w:val="0"/>
        <w:spacing w:after="0" w:line="240" w:lineRule="auto"/>
        <w:ind w:right="107"/>
        <w:rPr>
          <w:rFonts w:ascii="Times New Roman" w:eastAsia="Times New Roman" w:hAnsi="Times New Roman" w:cs="Times New Roman"/>
          <w:sz w:val="26"/>
        </w:rPr>
      </w:pPr>
      <w:r w:rsidRPr="00EE428C">
        <w:rPr>
          <w:rFonts w:ascii="Times New Roman" w:eastAsia="Times New Roman" w:hAnsi="Times New Roman" w:cs="Times New Roman"/>
          <w:sz w:val="26"/>
        </w:rPr>
        <w:t>классифицировать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предложенному</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существенному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признаку</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(используемый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форма,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размер,</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назначение,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сборки);</w:t>
      </w:r>
    </w:p>
    <w:p w:rsidR="00EE428C" w:rsidRPr="00EE428C" w:rsidRDefault="00EE428C" w:rsidP="00EE428C">
      <w:pPr>
        <w:widowControl w:val="0"/>
        <w:numPr>
          <w:ilvl w:val="0"/>
          <w:numId w:val="15"/>
        </w:numPr>
        <w:tabs>
          <w:tab w:val="left" w:pos="498"/>
        </w:tabs>
        <w:autoSpaceDE w:val="0"/>
        <w:autoSpaceDN w:val="0"/>
        <w:spacing w:after="0" w:line="240" w:lineRule="auto"/>
        <w:ind w:right="112"/>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анализа</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синтеза,</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сравнения,</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классификации</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предметов/изделий</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учётом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указанных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критериев;</w:t>
      </w:r>
    </w:p>
    <w:p w:rsidR="00EE428C" w:rsidRPr="00EE428C" w:rsidRDefault="00EE428C" w:rsidP="00EE428C">
      <w:pPr>
        <w:widowControl w:val="0"/>
        <w:numPr>
          <w:ilvl w:val="0"/>
          <w:numId w:val="15"/>
        </w:numPr>
        <w:tabs>
          <w:tab w:val="left" w:pos="498"/>
        </w:tabs>
        <w:autoSpaceDE w:val="0"/>
        <w:autoSpaceDN w:val="0"/>
        <w:spacing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22"/>
          <w:sz w:val="26"/>
        </w:rPr>
        <w:t xml:space="preserve"> </w:t>
      </w:r>
      <w:r w:rsidRPr="00EE428C">
        <w:rPr>
          <w:rFonts w:ascii="Times New Roman" w:eastAsia="Times New Roman" w:hAnsi="Times New Roman" w:cs="Times New Roman"/>
          <w:sz w:val="26"/>
        </w:rPr>
        <w:t>устройство</w:t>
      </w:r>
      <w:r w:rsidRPr="00EE428C">
        <w:rPr>
          <w:rFonts w:ascii="Times New Roman" w:eastAsia="Times New Roman" w:hAnsi="Times New Roman" w:cs="Times New Roman"/>
          <w:spacing w:val="22"/>
          <w:sz w:val="26"/>
        </w:rPr>
        <w:t xml:space="preserve"> </w:t>
      </w:r>
      <w:r w:rsidRPr="00EE428C">
        <w:rPr>
          <w:rFonts w:ascii="Times New Roman" w:eastAsia="Times New Roman" w:hAnsi="Times New Roman" w:cs="Times New Roman"/>
          <w:sz w:val="26"/>
        </w:rPr>
        <w:t>простых</w:t>
      </w:r>
      <w:r w:rsidRPr="00EE428C">
        <w:rPr>
          <w:rFonts w:ascii="Times New Roman" w:eastAsia="Times New Roman" w:hAnsi="Times New Roman" w:cs="Times New Roman"/>
          <w:spacing w:val="22"/>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23"/>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23"/>
          <w:sz w:val="26"/>
        </w:rPr>
        <w:t xml:space="preserve"> </w:t>
      </w:r>
      <w:r w:rsidRPr="00EE428C">
        <w:rPr>
          <w:rFonts w:ascii="Times New Roman" w:eastAsia="Times New Roman" w:hAnsi="Times New Roman" w:cs="Times New Roman"/>
          <w:sz w:val="26"/>
        </w:rPr>
        <w:t>образцу,</w:t>
      </w:r>
      <w:r w:rsidRPr="00EE428C">
        <w:rPr>
          <w:rFonts w:ascii="Times New Roman" w:eastAsia="Times New Roman" w:hAnsi="Times New Roman" w:cs="Times New Roman"/>
          <w:spacing w:val="23"/>
          <w:sz w:val="26"/>
        </w:rPr>
        <w:t xml:space="preserve"> </w:t>
      </w:r>
      <w:r w:rsidRPr="00EE428C">
        <w:rPr>
          <w:rFonts w:ascii="Times New Roman" w:eastAsia="Times New Roman" w:hAnsi="Times New Roman" w:cs="Times New Roman"/>
          <w:sz w:val="26"/>
        </w:rPr>
        <w:t>рисунку,</w:t>
      </w:r>
      <w:r w:rsidRPr="00EE428C">
        <w:rPr>
          <w:rFonts w:ascii="Times New Roman" w:eastAsia="Times New Roman" w:hAnsi="Times New Roman" w:cs="Times New Roman"/>
          <w:spacing w:val="22"/>
          <w:sz w:val="26"/>
        </w:rPr>
        <w:t xml:space="preserve"> </w:t>
      </w:r>
      <w:r w:rsidRPr="00EE428C">
        <w:rPr>
          <w:rFonts w:ascii="Times New Roman" w:eastAsia="Times New Roman" w:hAnsi="Times New Roman" w:cs="Times New Roman"/>
          <w:sz w:val="26"/>
        </w:rPr>
        <w:t>выделять</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основные</w:t>
      </w:r>
      <w:r w:rsidRPr="00EE428C">
        <w:rPr>
          <w:rFonts w:ascii="Times New Roman" w:eastAsia="Times New Roman" w:hAnsi="Times New Roman" w:cs="Times New Roman"/>
          <w:spacing w:val="2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второстепенные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составляющие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конструкции.</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98" w:lineRule="exact"/>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Работа</w:t>
      </w:r>
      <w:r w:rsidRPr="00EE428C">
        <w:rPr>
          <w:rFonts w:ascii="Times New Roman" w:eastAsia="Times New Roman" w:hAnsi="Times New Roman" w:cs="Times New Roman"/>
          <w:i/>
          <w:spacing w:val="-1"/>
          <w:sz w:val="26"/>
        </w:rPr>
        <w:t xml:space="preserve"> </w:t>
      </w:r>
      <w:r w:rsidRPr="00EE428C">
        <w:rPr>
          <w:rFonts w:ascii="Times New Roman" w:eastAsia="Times New Roman" w:hAnsi="Times New Roman" w:cs="Times New Roman"/>
          <w:i/>
          <w:sz w:val="26"/>
        </w:rPr>
        <w:t>с</w:t>
      </w:r>
      <w:r w:rsidRPr="00EE428C">
        <w:rPr>
          <w:rFonts w:ascii="Times New Roman" w:eastAsia="Times New Roman" w:hAnsi="Times New Roman" w:cs="Times New Roman"/>
          <w:i/>
          <w:spacing w:val="-2"/>
          <w:sz w:val="26"/>
        </w:rPr>
        <w:t xml:space="preserve"> </w:t>
      </w:r>
      <w:r w:rsidRPr="00EE428C">
        <w:rPr>
          <w:rFonts w:ascii="Times New Roman" w:eastAsia="Times New Roman" w:hAnsi="Times New Roman" w:cs="Times New Roman"/>
          <w:i/>
          <w:sz w:val="26"/>
        </w:rPr>
        <w:t>информацией:</w:t>
      </w:r>
    </w:p>
    <w:p w:rsidR="00EE428C" w:rsidRPr="00EE428C" w:rsidRDefault="00EE428C" w:rsidP="00EE428C">
      <w:pPr>
        <w:widowControl w:val="0"/>
        <w:numPr>
          <w:ilvl w:val="0"/>
          <w:numId w:val="15"/>
        </w:numPr>
        <w:tabs>
          <w:tab w:val="left" w:pos="498"/>
        </w:tabs>
        <w:autoSpaceDE w:val="0"/>
        <w:autoSpaceDN w:val="0"/>
        <w:spacing w:after="0" w:line="240" w:lineRule="auto"/>
        <w:ind w:right="113"/>
        <w:rPr>
          <w:rFonts w:ascii="Times New Roman" w:eastAsia="Times New Roman" w:hAnsi="Times New Roman" w:cs="Times New Roman"/>
          <w:sz w:val="26"/>
        </w:rPr>
      </w:pPr>
      <w:r w:rsidRPr="00EE428C">
        <w:rPr>
          <w:rFonts w:ascii="Times New Roman" w:eastAsia="Times New Roman" w:hAnsi="Times New Roman" w:cs="Times New Roman"/>
          <w:sz w:val="26"/>
        </w:rPr>
        <w:t>находить</w:t>
      </w:r>
      <w:r w:rsidRPr="00EE428C">
        <w:rPr>
          <w:rFonts w:ascii="Times New Roman" w:eastAsia="Times New Roman" w:hAnsi="Times New Roman" w:cs="Times New Roman"/>
          <w:spacing w:val="49"/>
          <w:sz w:val="26"/>
        </w:rPr>
        <w:t xml:space="preserve"> </w:t>
      </w:r>
      <w:r w:rsidRPr="00EE428C">
        <w:rPr>
          <w:rFonts w:ascii="Times New Roman" w:eastAsia="Times New Roman" w:hAnsi="Times New Roman" w:cs="Times New Roman"/>
          <w:sz w:val="26"/>
        </w:rPr>
        <w:t>необходимую</w:t>
      </w:r>
      <w:r w:rsidRPr="00EE428C">
        <w:rPr>
          <w:rFonts w:ascii="Times New Roman" w:eastAsia="Times New Roman" w:hAnsi="Times New Roman" w:cs="Times New Roman"/>
          <w:spacing w:val="49"/>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49"/>
          <w:sz w:val="26"/>
        </w:rPr>
        <w:t xml:space="preserve"> </w:t>
      </w:r>
      <w:r w:rsidRPr="00EE428C">
        <w:rPr>
          <w:rFonts w:ascii="Times New Roman" w:eastAsia="Times New Roman" w:hAnsi="Times New Roman" w:cs="Times New Roman"/>
          <w:sz w:val="26"/>
        </w:rPr>
        <w:t>выполнения</w:t>
      </w:r>
      <w:r w:rsidRPr="00EE428C">
        <w:rPr>
          <w:rFonts w:ascii="Times New Roman" w:eastAsia="Times New Roman" w:hAnsi="Times New Roman" w:cs="Times New Roman"/>
          <w:spacing w:val="53"/>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49"/>
          <w:sz w:val="26"/>
        </w:rPr>
        <w:t xml:space="preserve"> </w:t>
      </w:r>
      <w:r w:rsidRPr="00EE428C">
        <w:rPr>
          <w:rFonts w:ascii="Times New Roman" w:eastAsia="Times New Roman" w:hAnsi="Times New Roman" w:cs="Times New Roman"/>
          <w:sz w:val="26"/>
        </w:rPr>
        <w:t>информацию,</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пользуясь</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различными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источниками, анализировать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отбирать 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решаемой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задачей;</w:t>
      </w:r>
    </w:p>
    <w:p w:rsidR="00EE428C" w:rsidRPr="00EE428C" w:rsidRDefault="00EE428C" w:rsidP="00EE428C">
      <w:pPr>
        <w:widowControl w:val="0"/>
        <w:numPr>
          <w:ilvl w:val="0"/>
          <w:numId w:val="15"/>
        </w:numPr>
        <w:tabs>
          <w:tab w:val="left" w:pos="498"/>
        </w:tabs>
        <w:autoSpaceDE w:val="0"/>
        <w:autoSpaceDN w:val="0"/>
        <w:spacing w:after="0" w:line="240" w:lineRule="auto"/>
        <w:ind w:right="112"/>
        <w:rPr>
          <w:rFonts w:ascii="Times New Roman" w:eastAsia="Times New Roman" w:hAnsi="Times New Roman" w:cs="Times New Roman"/>
          <w:sz w:val="26"/>
        </w:rPr>
      </w:pP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59"/>
          <w:sz w:val="26"/>
        </w:rPr>
        <w:t xml:space="preserve"> </w:t>
      </w:r>
      <w:r w:rsidRPr="00EE428C">
        <w:rPr>
          <w:rFonts w:ascii="Times New Roman" w:eastAsia="Times New Roman" w:hAnsi="Times New Roman" w:cs="Times New Roman"/>
          <w:sz w:val="26"/>
        </w:rPr>
        <w:t>анализа</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60"/>
          <w:sz w:val="26"/>
        </w:rPr>
        <w:t xml:space="preserve"> </w:t>
      </w:r>
      <w:r w:rsidRPr="00EE428C">
        <w:rPr>
          <w:rFonts w:ascii="Times New Roman" w:eastAsia="Times New Roman" w:hAnsi="Times New Roman" w:cs="Times New Roman"/>
          <w:sz w:val="26"/>
        </w:rPr>
        <w:t>производить</w:t>
      </w:r>
      <w:r w:rsidRPr="00EE428C">
        <w:rPr>
          <w:rFonts w:ascii="Times New Roman" w:eastAsia="Times New Roman" w:hAnsi="Times New Roman" w:cs="Times New Roman"/>
          <w:spacing w:val="57"/>
          <w:sz w:val="26"/>
        </w:rPr>
        <w:t xml:space="preserve"> </w:t>
      </w:r>
      <w:r w:rsidRPr="00EE428C">
        <w:rPr>
          <w:rFonts w:ascii="Times New Roman" w:eastAsia="Times New Roman" w:hAnsi="Times New Roman" w:cs="Times New Roman"/>
          <w:sz w:val="26"/>
        </w:rPr>
        <w:t>выбор</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наиболее</w:t>
      </w:r>
      <w:r w:rsidRPr="00EE428C">
        <w:rPr>
          <w:rFonts w:ascii="Times New Roman" w:eastAsia="Times New Roman" w:hAnsi="Times New Roman" w:cs="Times New Roman"/>
          <w:spacing w:val="60"/>
          <w:sz w:val="26"/>
        </w:rPr>
        <w:t xml:space="preserve"> </w:t>
      </w:r>
      <w:r w:rsidRPr="00EE428C">
        <w:rPr>
          <w:rFonts w:ascii="Times New Roman" w:eastAsia="Times New Roman" w:hAnsi="Times New Roman" w:cs="Times New Roman"/>
          <w:sz w:val="26"/>
        </w:rPr>
        <w:t>эффективных</w:t>
      </w:r>
      <w:r w:rsidRPr="00EE428C">
        <w:rPr>
          <w:rFonts w:ascii="Times New Roman" w:eastAsia="Times New Roman" w:hAnsi="Times New Roman" w:cs="Times New Roman"/>
          <w:spacing w:val="58"/>
          <w:sz w:val="26"/>
        </w:rPr>
        <w:t xml:space="preserve"> </w:t>
      </w:r>
      <w:r w:rsidRPr="00EE428C">
        <w:rPr>
          <w:rFonts w:ascii="Times New Roman" w:eastAsia="Times New Roman" w:hAnsi="Times New Roman" w:cs="Times New Roman"/>
          <w:sz w:val="26"/>
        </w:rPr>
        <w:t>способов</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8"/>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знаково-символические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средства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решения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умственной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материализованной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форме,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моделирования,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моделями;</w:t>
      </w:r>
    </w:p>
    <w:p w:rsidR="00EE428C" w:rsidRPr="00EE428C" w:rsidRDefault="00EE428C" w:rsidP="00EE428C">
      <w:pPr>
        <w:widowControl w:val="0"/>
        <w:numPr>
          <w:ilvl w:val="0"/>
          <w:numId w:val="15"/>
        </w:numPr>
        <w:tabs>
          <w:tab w:val="left" w:pos="498"/>
        </w:tabs>
        <w:autoSpaceDE w:val="0"/>
        <w:autoSpaceDN w:val="0"/>
        <w:spacing w:after="0" w:line="240" w:lineRule="auto"/>
        <w:ind w:right="112"/>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поиск</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дополнительной</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тематике</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творческих</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проектных</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работ;</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рисунки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ресурса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компьютера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оформлении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w:t>
      </w:r>
    </w:p>
    <w:p w:rsidR="00EE428C" w:rsidRPr="00EE428C" w:rsidRDefault="00EE428C" w:rsidP="00EE428C">
      <w:pPr>
        <w:widowControl w:val="0"/>
        <w:numPr>
          <w:ilvl w:val="0"/>
          <w:numId w:val="15"/>
        </w:numPr>
        <w:tabs>
          <w:tab w:val="left" w:pos="498"/>
        </w:tabs>
        <w:autoSpaceDE w:val="0"/>
        <w:autoSpaceDN w:val="0"/>
        <w:spacing w:after="0" w:line="240" w:lineRule="auto"/>
        <w:ind w:right="106"/>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средства</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информационно-коммуникационных</w:t>
      </w:r>
      <w:r w:rsidRPr="00EE428C">
        <w:rPr>
          <w:rFonts w:ascii="Times New Roman" w:eastAsia="Times New Roman" w:hAnsi="Times New Roman" w:cs="Times New Roman"/>
          <w:spacing w:val="20"/>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решения</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учебных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практических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том числе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Интернет</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под</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руководством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учителя.</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Коммуникативные</w:t>
      </w:r>
      <w:r w:rsidRPr="00EE428C">
        <w:rPr>
          <w:rFonts w:ascii="Times New Roman" w:eastAsia="Times New Roman" w:hAnsi="Times New Roman" w:cs="Times New Roman"/>
          <w:i/>
          <w:spacing w:val="-5"/>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641"/>
          <w:tab w:val="left" w:pos="642"/>
        </w:tabs>
        <w:autoSpaceDE w:val="0"/>
        <w:autoSpaceDN w:val="0"/>
        <w:spacing w:before="1"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соблюдать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участия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диалоге: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ставить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вопросы,</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аргументировать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доказывать</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свою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точку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зрения,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уважительно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относиться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чужому мнению;</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7"/>
        <w:rPr>
          <w:rFonts w:ascii="Times New Roman" w:eastAsia="Times New Roman" w:hAnsi="Times New Roman" w:cs="Times New Roman"/>
          <w:sz w:val="26"/>
        </w:rPr>
      </w:pPr>
      <w:r w:rsidRPr="00EE428C">
        <w:rPr>
          <w:rFonts w:ascii="Times New Roman" w:eastAsia="Times New Roman" w:hAnsi="Times New Roman" w:cs="Times New Roman"/>
          <w:sz w:val="26"/>
        </w:rPr>
        <w:t>описывать</w:t>
      </w:r>
      <w:r w:rsidRPr="00EE428C">
        <w:rPr>
          <w:rFonts w:ascii="Times New Roman" w:eastAsia="Times New Roman" w:hAnsi="Times New Roman" w:cs="Times New Roman"/>
          <w:spacing w:val="23"/>
          <w:sz w:val="26"/>
        </w:rPr>
        <w:t xml:space="preserve"> </w:t>
      </w:r>
      <w:r w:rsidRPr="00EE428C">
        <w:rPr>
          <w:rFonts w:ascii="Times New Roman" w:eastAsia="Times New Roman" w:hAnsi="Times New Roman" w:cs="Times New Roman"/>
          <w:sz w:val="26"/>
        </w:rPr>
        <w:t>факты</w:t>
      </w:r>
      <w:r w:rsidRPr="00EE428C">
        <w:rPr>
          <w:rFonts w:ascii="Times New Roman" w:eastAsia="Times New Roman" w:hAnsi="Times New Roman" w:cs="Times New Roman"/>
          <w:spacing w:val="25"/>
          <w:sz w:val="26"/>
        </w:rPr>
        <w:t xml:space="preserve"> </w:t>
      </w:r>
      <w:r w:rsidRPr="00EE428C">
        <w:rPr>
          <w:rFonts w:ascii="Times New Roman" w:eastAsia="Times New Roman" w:hAnsi="Times New Roman" w:cs="Times New Roman"/>
          <w:sz w:val="26"/>
        </w:rPr>
        <w:t>из</w:t>
      </w:r>
      <w:r w:rsidRPr="00EE428C">
        <w:rPr>
          <w:rFonts w:ascii="Times New Roman" w:eastAsia="Times New Roman" w:hAnsi="Times New Roman" w:cs="Times New Roman"/>
          <w:spacing w:val="25"/>
          <w:sz w:val="26"/>
        </w:rPr>
        <w:t xml:space="preserve"> </w:t>
      </w:r>
      <w:r w:rsidRPr="00EE428C">
        <w:rPr>
          <w:rFonts w:ascii="Times New Roman" w:eastAsia="Times New Roman" w:hAnsi="Times New Roman" w:cs="Times New Roman"/>
          <w:sz w:val="26"/>
        </w:rPr>
        <w:t>истории</w:t>
      </w:r>
      <w:r w:rsidRPr="00EE428C">
        <w:rPr>
          <w:rFonts w:ascii="Times New Roman" w:eastAsia="Times New Roman" w:hAnsi="Times New Roman" w:cs="Times New Roman"/>
          <w:spacing w:val="28"/>
          <w:sz w:val="26"/>
        </w:rPr>
        <w:t xml:space="preserve"> </w:t>
      </w:r>
      <w:r w:rsidRPr="00EE428C">
        <w:rPr>
          <w:rFonts w:ascii="Times New Roman" w:eastAsia="Times New Roman" w:hAnsi="Times New Roman" w:cs="Times New Roman"/>
          <w:sz w:val="26"/>
        </w:rPr>
        <w:t>развития</w:t>
      </w:r>
      <w:r w:rsidRPr="00EE428C">
        <w:rPr>
          <w:rFonts w:ascii="Times New Roman" w:eastAsia="Times New Roman" w:hAnsi="Times New Roman" w:cs="Times New Roman"/>
          <w:spacing w:val="26"/>
          <w:sz w:val="26"/>
        </w:rPr>
        <w:t xml:space="preserve"> </w:t>
      </w:r>
      <w:r w:rsidRPr="00EE428C">
        <w:rPr>
          <w:rFonts w:ascii="Times New Roman" w:eastAsia="Times New Roman" w:hAnsi="Times New Roman" w:cs="Times New Roman"/>
          <w:sz w:val="26"/>
        </w:rPr>
        <w:t>ремёсел</w:t>
      </w:r>
      <w:r w:rsidRPr="00EE428C">
        <w:rPr>
          <w:rFonts w:ascii="Times New Roman" w:eastAsia="Times New Roman" w:hAnsi="Times New Roman" w:cs="Times New Roman"/>
          <w:spacing w:val="24"/>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26"/>
          <w:sz w:val="26"/>
        </w:rPr>
        <w:t xml:space="preserve"> </w:t>
      </w:r>
      <w:r w:rsidRPr="00EE428C">
        <w:rPr>
          <w:rFonts w:ascii="Times New Roman" w:eastAsia="Times New Roman" w:hAnsi="Times New Roman" w:cs="Times New Roman"/>
          <w:sz w:val="26"/>
        </w:rPr>
        <w:t>Руси</w:t>
      </w:r>
      <w:r w:rsidRPr="00EE428C">
        <w:rPr>
          <w:rFonts w:ascii="Times New Roman" w:eastAsia="Times New Roman" w:hAnsi="Times New Roman" w:cs="Times New Roman"/>
          <w:spacing w:val="2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5"/>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4"/>
          <w:sz w:val="26"/>
        </w:rPr>
        <w:t xml:space="preserve"> </w:t>
      </w:r>
      <w:r w:rsidRPr="00EE428C">
        <w:rPr>
          <w:rFonts w:ascii="Times New Roman" w:eastAsia="Times New Roman" w:hAnsi="Times New Roman" w:cs="Times New Roman"/>
          <w:sz w:val="26"/>
        </w:rPr>
        <w:t>России,</w:t>
      </w:r>
      <w:r w:rsidRPr="00EE428C">
        <w:rPr>
          <w:rFonts w:ascii="Times New Roman" w:eastAsia="Times New Roman" w:hAnsi="Times New Roman" w:cs="Times New Roman"/>
          <w:spacing w:val="25"/>
          <w:sz w:val="26"/>
        </w:rPr>
        <w:t xml:space="preserve"> </w:t>
      </w:r>
      <w:r w:rsidRPr="00EE428C">
        <w:rPr>
          <w:rFonts w:ascii="Times New Roman" w:eastAsia="Times New Roman" w:hAnsi="Times New Roman" w:cs="Times New Roman"/>
          <w:sz w:val="26"/>
        </w:rPr>
        <w:t>высказывать</w:t>
      </w:r>
      <w:r w:rsidRPr="00EE428C">
        <w:rPr>
          <w:rFonts w:ascii="Times New Roman" w:eastAsia="Times New Roman" w:hAnsi="Times New Roman" w:cs="Times New Roman"/>
          <w:spacing w:val="23"/>
          <w:sz w:val="26"/>
        </w:rPr>
        <w:t xml:space="preserve"> </w:t>
      </w:r>
      <w:r w:rsidRPr="00EE428C">
        <w:rPr>
          <w:rFonts w:ascii="Times New Roman" w:eastAsia="Times New Roman" w:hAnsi="Times New Roman" w:cs="Times New Roman"/>
          <w:sz w:val="26"/>
        </w:rPr>
        <w:t>своё</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предметам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декоративно-прикладного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искусства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разных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народов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РФ;</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8"/>
        <w:rPr>
          <w:rFonts w:ascii="Times New Roman" w:eastAsia="Times New Roman" w:hAnsi="Times New Roman" w:cs="Times New Roman"/>
          <w:sz w:val="26"/>
        </w:rPr>
      </w:pPr>
      <w:r w:rsidRPr="00EE428C">
        <w:rPr>
          <w:rFonts w:ascii="Times New Roman" w:eastAsia="Times New Roman" w:hAnsi="Times New Roman" w:cs="Times New Roman"/>
          <w:sz w:val="26"/>
        </w:rPr>
        <w:t>создавать</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тексты-рассуждения:</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раскрывать</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последовательность</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операций</w:t>
      </w:r>
      <w:r w:rsidRPr="00EE428C">
        <w:rPr>
          <w:rFonts w:ascii="Times New Roman" w:eastAsia="Times New Roman" w:hAnsi="Times New Roman" w:cs="Times New Roman"/>
          <w:spacing w:val="13"/>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работе</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разными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материалами;</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641"/>
          <w:tab w:val="left" w:pos="642"/>
        </w:tabs>
        <w:autoSpaceDE w:val="0"/>
        <w:autoSpaceDN w:val="0"/>
        <w:spacing w:before="73" w:after="0" w:line="240" w:lineRule="auto"/>
        <w:ind w:right="108"/>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осознавать</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культурно-исторический</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смысл</w:t>
      </w:r>
      <w:r w:rsidRPr="00EE428C">
        <w:rPr>
          <w:rFonts w:ascii="Times New Roman" w:eastAsia="Times New Roman" w:hAnsi="Times New Roman" w:cs="Times New Roman"/>
          <w:spacing w:val="19"/>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назначение</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праздников,</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роль</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жизни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каждого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человека;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ориентироваться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традициях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организации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 оформления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праздников.</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98" w:lineRule="exact"/>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t>Регулятивные</w:t>
      </w:r>
      <w:r w:rsidRPr="00EE428C">
        <w:rPr>
          <w:rFonts w:ascii="Times New Roman" w:eastAsia="Times New Roman" w:hAnsi="Times New Roman" w:cs="Times New Roman"/>
          <w:i/>
          <w:spacing w:val="-4"/>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after="0" w:line="240" w:lineRule="auto"/>
        <w:ind w:right="104"/>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1"/>
          <w:sz w:val="26"/>
        </w:rPr>
        <w:t xml:space="preserve"> </w:t>
      </w:r>
      <w:r w:rsidRPr="00EE428C">
        <w:rPr>
          <w:rFonts w:ascii="Times New Roman" w:eastAsia="Times New Roman" w:hAnsi="Times New Roman" w:cs="Times New Roman"/>
          <w:sz w:val="26"/>
        </w:rPr>
        <w:t>принимать</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учебную</w:t>
      </w:r>
      <w:r w:rsidRPr="00EE428C">
        <w:rPr>
          <w:rFonts w:ascii="Times New Roman" w:eastAsia="Times New Roman" w:hAnsi="Times New Roman" w:cs="Times New Roman"/>
          <w:spacing w:val="41"/>
          <w:sz w:val="26"/>
        </w:rPr>
        <w:t xml:space="preserve"> </w:t>
      </w:r>
      <w:r w:rsidRPr="00EE428C">
        <w:rPr>
          <w:rFonts w:ascii="Times New Roman" w:eastAsia="Times New Roman" w:hAnsi="Times New Roman" w:cs="Times New Roman"/>
          <w:sz w:val="26"/>
        </w:rPr>
        <w:t>задачу,</w:t>
      </w:r>
      <w:r w:rsidRPr="00EE428C">
        <w:rPr>
          <w:rFonts w:ascii="Times New Roman" w:eastAsia="Times New Roman" w:hAnsi="Times New Roman" w:cs="Times New Roman"/>
          <w:spacing w:val="42"/>
          <w:sz w:val="26"/>
        </w:rPr>
        <w:t xml:space="preserve"> </w:t>
      </w: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40"/>
          <w:sz w:val="26"/>
        </w:rPr>
        <w:t xml:space="preserve"> </w:t>
      </w:r>
      <w:r w:rsidRPr="00EE428C">
        <w:rPr>
          <w:rFonts w:ascii="Times New Roman" w:eastAsia="Times New Roman" w:hAnsi="Times New Roman" w:cs="Times New Roman"/>
          <w:sz w:val="26"/>
        </w:rPr>
        <w:t>определять</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цели</w:t>
      </w:r>
      <w:r w:rsidRPr="00EE428C">
        <w:rPr>
          <w:rFonts w:ascii="Times New Roman" w:eastAsia="Times New Roman" w:hAnsi="Times New Roman" w:cs="Times New Roman"/>
          <w:spacing w:val="41"/>
          <w:sz w:val="26"/>
        </w:rPr>
        <w:t xml:space="preserve"> </w:t>
      </w:r>
      <w:r w:rsidRPr="00EE428C">
        <w:rPr>
          <w:rFonts w:ascii="Times New Roman" w:eastAsia="Times New Roman" w:hAnsi="Times New Roman" w:cs="Times New Roman"/>
          <w:sz w:val="26"/>
        </w:rPr>
        <w:t>учебно-</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познавательной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2"/>
        <w:rPr>
          <w:rFonts w:ascii="Times New Roman" w:eastAsia="Times New Roman" w:hAnsi="Times New Roman" w:cs="Times New Roman"/>
          <w:sz w:val="26"/>
        </w:rPr>
      </w:pPr>
      <w:r w:rsidRPr="00EE428C">
        <w:rPr>
          <w:rFonts w:ascii="Times New Roman" w:eastAsia="Times New Roman" w:hAnsi="Times New Roman" w:cs="Times New Roman"/>
          <w:sz w:val="26"/>
        </w:rPr>
        <w:t>планировать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практическую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поставленной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целью</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соответствии 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планом;</w:t>
      </w:r>
    </w:p>
    <w:p w:rsidR="00EE428C" w:rsidRPr="00EE428C" w:rsidRDefault="00EE428C" w:rsidP="00EE428C">
      <w:pPr>
        <w:widowControl w:val="0"/>
        <w:numPr>
          <w:ilvl w:val="0"/>
          <w:numId w:val="15"/>
        </w:numPr>
        <w:tabs>
          <w:tab w:val="left" w:pos="498"/>
        </w:tabs>
        <w:autoSpaceDE w:val="0"/>
        <w:autoSpaceDN w:val="0"/>
        <w:spacing w:after="0" w:line="240" w:lineRule="auto"/>
        <w:ind w:right="108"/>
        <w:rPr>
          <w:rFonts w:ascii="Times New Roman" w:eastAsia="Times New Roman" w:hAnsi="Times New Roman" w:cs="Times New Roman"/>
          <w:sz w:val="26"/>
        </w:rPr>
      </w:pP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анализа</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причинно-следственных</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связей</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между</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действиями</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0"/>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1"/>
          <w:sz w:val="26"/>
        </w:rPr>
        <w:t xml:space="preserve"> </w:t>
      </w:r>
      <w:r w:rsidRPr="00EE428C">
        <w:rPr>
          <w:rFonts w:ascii="Times New Roman" w:eastAsia="Times New Roman" w:hAnsi="Times New Roman" w:cs="Times New Roman"/>
          <w:sz w:val="26"/>
        </w:rPr>
        <w:t>результатами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прогнозировать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практические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«шаги»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получения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необходимого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результата;</w:t>
      </w:r>
    </w:p>
    <w:p w:rsidR="00EE428C" w:rsidRPr="00EE428C" w:rsidRDefault="00EE428C" w:rsidP="00EE428C">
      <w:pPr>
        <w:widowControl w:val="0"/>
        <w:numPr>
          <w:ilvl w:val="0"/>
          <w:numId w:val="15"/>
        </w:numPr>
        <w:tabs>
          <w:tab w:val="left" w:pos="498"/>
          <w:tab w:val="left" w:pos="1935"/>
          <w:tab w:val="left" w:pos="3187"/>
          <w:tab w:val="left" w:pos="6073"/>
          <w:tab w:val="left" w:pos="6466"/>
          <w:tab w:val="left" w:pos="7582"/>
          <w:tab w:val="left" w:pos="8834"/>
          <w:tab w:val="left" w:pos="9227"/>
        </w:tabs>
        <w:autoSpaceDE w:val="0"/>
        <w:autoSpaceDN w:val="0"/>
        <w:spacing w:after="0" w:line="240" w:lineRule="auto"/>
        <w:ind w:right="111"/>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z w:val="26"/>
        </w:rPr>
        <w:tab/>
        <w:t>действия</w:t>
      </w:r>
      <w:r w:rsidRPr="00EE428C">
        <w:rPr>
          <w:rFonts w:ascii="Times New Roman" w:eastAsia="Times New Roman" w:hAnsi="Times New Roman" w:cs="Times New Roman"/>
          <w:sz w:val="26"/>
        </w:rPr>
        <w:tab/>
        <w:t>контроля/самоконтроля</w:t>
      </w:r>
      <w:r w:rsidRPr="00EE428C">
        <w:rPr>
          <w:rFonts w:ascii="Times New Roman" w:eastAsia="Times New Roman" w:hAnsi="Times New Roman" w:cs="Times New Roman"/>
          <w:sz w:val="26"/>
        </w:rPr>
        <w:tab/>
        <w:t>и</w:t>
      </w:r>
      <w:r w:rsidRPr="00EE428C">
        <w:rPr>
          <w:rFonts w:ascii="Times New Roman" w:eastAsia="Times New Roman" w:hAnsi="Times New Roman" w:cs="Times New Roman"/>
          <w:sz w:val="26"/>
        </w:rPr>
        <w:tab/>
        <w:t>оценки;</w:t>
      </w:r>
      <w:r w:rsidRPr="00EE428C">
        <w:rPr>
          <w:rFonts w:ascii="Times New Roman" w:eastAsia="Times New Roman" w:hAnsi="Times New Roman" w:cs="Times New Roman"/>
          <w:sz w:val="26"/>
        </w:rPr>
        <w:tab/>
        <w:t>процесса</w:t>
      </w:r>
      <w:r w:rsidRPr="00EE428C">
        <w:rPr>
          <w:rFonts w:ascii="Times New Roman" w:eastAsia="Times New Roman" w:hAnsi="Times New Roman" w:cs="Times New Roman"/>
          <w:sz w:val="26"/>
        </w:rPr>
        <w:tab/>
        <w:t>и</w:t>
      </w:r>
      <w:r w:rsidRPr="00EE428C">
        <w:rPr>
          <w:rFonts w:ascii="Times New Roman" w:eastAsia="Times New Roman" w:hAnsi="Times New Roman" w:cs="Times New Roman"/>
          <w:sz w:val="26"/>
        </w:rPr>
        <w:tab/>
      </w:r>
      <w:r w:rsidRPr="00EE428C">
        <w:rPr>
          <w:rFonts w:ascii="Times New Roman" w:eastAsia="Times New Roman" w:hAnsi="Times New Roman" w:cs="Times New Roman"/>
          <w:spacing w:val="-1"/>
          <w:sz w:val="26"/>
        </w:rPr>
        <w:t>результата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необходимости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вносить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коррективы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выполняемые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действия;</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проявлять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волевую</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саморегуляцию</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выполнении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задания.</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autoSpaceDE w:val="0"/>
        <w:autoSpaceDN w:val="0"/>
        <w:spacing w:after="0" w:line="240" w:lineRule="auto"/>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Совместная</w:t>
      </w:r>
      <w:r w:rsidRPr="00EE428C">
        <w:rPr>
          <w:rFonts w:ascii="Times New Roman" w:eastAsia="Times New Roman" w:hAnsi="Times New Roman" w:cs="Times New Roman"/>
          <w:i/>
          <w:spacing w:val="-3"/>
          <w:sz w:val="26"/>
        </w:rPr>
        <w:t xml:space="preserve"> </w:t>
      </w:r>
      <w:r w:rsidRPr="00EE428C">
        <w:rPr>
          <w:rFonts w:ascii="Times New Roman" w:eastAsia="Times New Roman" w:hAnsi="Times New Roman" w:cs="Times New Roman"/>
          <w:i/>
          <w:sz w:val="26"/>
        </w:rPr>
        <w:t>деятельность:</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организовывать под руководством учителя совместную работу в группе: распределять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роли, выполнять функции руководителя или подчинённого, осуществлять продуктивное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сотрудничество, взаимопомощь;</w:t>
      </w:r>
    </w:p>
    <w:p w:rsidR="00EE428C" w:rsidRPr="00EE428C" w:rsidRDefault="00EE428C" w:rsidP="00EE428C">
      <w:pPr>
        <w:widowControl w:val="0"/>
        <w:numPr>
          <w:ilvl w:val="0"/>
          <w:numId w:val="15"/>
        </w:numPr>
        <w:tabs>
          <w:tab w:val="left" w:pos="498"/>
        </w:tabs>
        <w:autoSpaceDE w:val="0"/>
        <w:autoSpaceDN w:val="0"/>
        <w:spacing w:after="0" w:line="240" w:lineRule="auto"/>
        <w:ind w:right="105"/>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проявлять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интерес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своих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товарищей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результатам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доброжелательной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форме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комментировать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оценивать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достижения;</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в процессе анализа и оценки совместной деятельности высказывать свои предложения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пожелания; выслушивать и принимать к сведению мнение одноклассников, их советы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пожелания;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уважением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относиться 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разной оценке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своих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достижений.</w:t>
      </w:r>
    </w:p>
    <w:p w:rsidR="00EE428C" w:rsidRPr="00EE428C" w:rsidRDefault="00EE428C" w:rsidP="00EE428C">
      <w:pPr>
        <w:widowControl w:val="0"/>
        <w:autoSpaceDE w:val="0"/>
        <w:autoSpaceDN w:val="0"/>
        <w:spacing w:before="10"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2"/>
          <w:numId w:val="9"/>
        </w:numPr>
        <w:tabs>
          <w:tab w:val="left" w:pos="1130"/>
        </w:tabs>
        <w:autoSpaceDE w:val="0"/>
        <w:autoSpaceDN w:val="0"/>
        <w:spacing w:before="1" w:after="0" w:line="298" w:lineRule="exact"/>
        <w:outlineLvl w:val="1"/>
        <w:rPr>
          <w:rFonts w:ascii="Times New Roman" w:eastAsia="Times New Roman" w:hAnsi="Times New Roman" w:cs="Times New Roman"/>
          <w:b/>
          <w:bCs/>
          <w:sz w:val="24"/>
          <w:szCs w:val="26"/>
        </w:rPr>
      </w:pPr>
      <w:r w:rsidRPr="00EE428C">
        <w:rPr>
          <w:rFonts w:ascii="Times New Roman" w:eastAsia="Times New Roman" w:hAnsi="Times New Roman" w:cs="Times New Roman"/>
          <w:b/>
          <w:bCs/>
          <w:sz w:val="26"/>
          <w:szCs w:val="26"/>
          <w:u w:val="thick"/>
        </w:rPr>
        <w:t>ПЛАНИРУЕМЫЕ</w:t>
      </w:r>
      <w:r w:rsidRPr="00EE428C">
        <w:rPr>
          <w:rFonts w:ascii="Times New Roman" w:eastAsia="Times New Roman" w:hAnsi="Times New Roman" w:cs="Times New Roman"/>
          <w:b/>
          <w:bCs/>
          <w:spacing w:val="59"/>
          <w:sz w:val="26"/>
          <w:szCs w:val="26"/>
          <w:u w:val="thick"/>
        </w:rPr>
        <w:t xml:space="preserve"> </w:t>
      </w:r>
      <w:r w:rsidRPr="00EE428C">
        <w:rPr>
          <w:rFonts w:ascii="Times New Roman" w:eastAsia="Times New Roman" w:hAnsi="Times New Roman" w:cs="Times New Roman"/>
          <w:b/>
          <w:bCs/>
          <w:sz w:val="26"/>
          <w:szCs w:val="26"/>
          <w:u w:val="thick"/>
        </w:rPr>
        <w:t>РЕЗУЛЬТАТЫ</w:t>
      </w:r>
      <w:r w:rsidRPr="00EE428C">
        <w:rPr>
          <w:rFonts w:ascii="Times New Roman" w:eastAsia="Times New Roman" w:hAnsi="Times New Roman" w:cs="Times New Roman"/>
          <w:b/>
          <w:bCs/>
          <w:spacing w:val="123"/>
          <w:sz w:val="26"/>
          <w:szCs w:val="26"/>
          <w:u w:val="thick"/>
        </w:rPr>
        <w:t xml:space="preserve"> </w:t>
      </w:r>
      <w:r w:rsidRPr="00EE428C">
        <w:rPr>
          <w:rFonts w:ascii="Times New Roman" w:eastAsia="Times New Roman" w:hAnsi="Times New Roman" w:cs="Times New Roman"/>
          <w:b/>
          <w:bCs/>
          <w:sz w:val="26"/>
          <w:szCs w:val="26"/>
          <w:u w:val="thick"/>
        </w:rPr>
        <w:t>ОСВОЕНИЯ</w:t>
      </w:r>
      <w:r w:rsidRPr="00EE428C">
        <w:rPr>
          <w:rFonts w:ascii="Times New Roman" w:eastAsia="Times New Roman" w:hAnsi="Times New Roman" w:cs="Times New Roman"/>
          <w:b/>
          <w:bCs/>
          <w:spacing w:val="121"/>
          <w:sz w:val="26"/>
          <w:szCs w:val="26"/>
          <w:u w:val="thick"/>
        </w:rPr>
        <w:t xml:space="preserve"> </w:t>
      </w:r>
      <w:r w:rsidRPr="00EE428C">
        <w:rPr>
          <w:rFonts w:ascii="Times New Roman" w:eastAsia="Times New Roman" w:hAnsi="Times New Roman" w:cs="Times New Roman"/>
          <w:b/>
          <w:bCs/>
          <w:sz w:val="26"/>
          <w:szCs w:val="26"/>
          <w:u w:val="thick"/>
        </w:rPr>
        <w:t>УЧЕБНОГО</w:t>
      </w:r>
      <w:r w:rsidRPr="00EE428C">
        <w:rPr>
          <w:rFonts w:ascii="Times New Roman" w:eastAsia="Times New Roman" w:hAnsi="Times New Roman" w:cs="Times New Roman"/>
          <w:b/>
          <w:bCs/>
          <w:spacing w:val="123"/>
          <w:sz w:val="26"/>
          <w:szCs w:val="26"/>
          <w:u w:val="thick"/>
        </w:rPr>
        <w:t xml:space="preserve"> </w:t>
      </w:r>
      <w:r w:rsidRPr="00EE428C">
        <w:rPr>
          <w:rFonts w:ascii="Times New Roman" w:eastAsia="Times New Roman" w:hAnsi="Times New Roman" w:cs="Times New Roman"/>
          <w:b/>
          <w:bCs/>
          <w:sz w:val="26"/>
          <w:szCs w:val="26"/>
          <w:u w:val="thick"/>
        </w:rPr>
        <w:t>ПРЕДМЕТА</w:t>
      </w:r>
    </w:p>
    <w:p w:rsidR="00EE428C" w:rsidRPr="00EE428C" w:rsidRDefault="00EE428C" w:rsidP="00EE428C">
      <w:pPr>
        <w:widowControl w:val="0"/>
        <w:autoSpaceDE w:val="0"/>
        <w:autoSpaceDN w:val="0"/>
        <w:spacing w:after="0" w:line="298" w:lineRule="exact"/>
        <w:ind w:left="934"/>
        <w:rPr>
          <w:rFonts w:ascii="Times New Roman" w:eastAsia="Times New Roman" w:hAnsi="Times New Roman" w:cs="Times New Roman"/>
          <w:b/>
          <w:sz w:val="26"/>
        </w:rPr>
      </w:pPr>
      <w:r w:rsidRPr="00EE428C">
        <w:rPr>
          <w:rFonts w:ascii="Times New Roman" w:eastAsia="Times New Roman" w:hAnsi="Times New Roman" w:cs="Times New Roman"/>
          <w:b/>
          <w:sz w:val="26"/>
          <w:u w:val="thick"/>
        </w:rPr>
        <w:t>«ТЕХНОЛОГИЯ»</w:t>
      </w:r>
      <w:r w:rsidRPr="00EE428C">
        <w:rPr>
          <w:rFonts w:ascii="Times New Roman" w:eastAsia="Times New Roman" w:hAnsi="Times New Roman" w:cs="Times New Roman"/>
          <w:b/>
          <w:spacing w:val="-4"/>
          <w:sz w:val="26"/>
          <w:u w:val="thick"/>
        </w:rPr>
        <w:t xml:space="preserve"> </w:t>
      </w:r>
      <w:r w:rsidRPr="00EE428C">
        <w:rPr>
          <w:rFonts w:ascii="Times New Roman" w:eastAsia="Times New Roman" w:hAnsi="Times New Roman" w:cs="Times New Roman"/>
          <w:b/>
          <w:sz w:val="26"/>
          <w:u w:val="thick"/>
        </w:rPr>
        <w:t>НА</w:t>
      </w:r>
      <w:r w:rsidRPr="00EE428C">
        <w:rPr>
          <w:rFonts w:ascii="Times New Roman" w:eastAsia="Times New Roman" w:hAnsi="Times New Roman" w:cs="Times New Roman"/>
          <w:b/>
          <w:spacing w:val="-4"/>
          <w:sz w:val="26"/>
          <w:u w:val="thick"/>
        </w:rPr>
        <w:t xml:space="preserve"> </w:t>
      </w:r>
      <w:r w:rsidRPr="00EE428C">
        <w:rPr>
          <w:rFonts w:ascii="Times New Roman" w:eastAsia="Times New Roman" w:hAnsi="Times New Roman" w:cs="Times New Roman"/>
          <w:b/>
          <w:sz w:val="26"/>
          <w:u w:val="thick"/>
        </w:rPr>
        <w:t>УРОВНЕ</w:t>
      </w:r>
      <w:r w:rsidRPr="00EE428C">
        <w:rPr>
          <w:rFonts w:ascii="Times New Roman" w:eastAsia="Times New Roman" w:hAnsi="Times New Roman" w:cs="Times New Roman"/>
          <w:b/>
          <w:spacing w:val="-4"/>
          <w:sz w:val="26"/>
          <w:u w:val="thick"/>
        </w:rPr>
        <w:t xml:space="preserve"> </w:t>
      </w:r>
      <w:r w:rsidRPr="00EE428C">
        <w:rPr>
          <w:rFonts w:ascii="Times New Roman" w:eastAsia="Times New Roman" w:hAnsi="Times New Roman" w:cs="Times New Roman"/>
          <w:b/>
          <w:sz w:val="26"/>
          <w:u w:val="thick"/>
        </w:rPr>
        <w:t>НАЧАЛЬНОГО</w:t>
      </w:r>
      <w:r w:rsidRPr="00EE428C">
        <w:rPr>
          <w:rFonts w:ascii="Times New Roman" w:eastAsia="Times New Roman" w:hAnsi="Times New Roman" w:cs="Times New Roman"/>
          <w:b/>
          <w:spacing w:val="-1"/>
          <w:sz w:val="26"/>
          <w:u w:val="thick"/>
        </w:rPr>
        <w:t xml:space="preserve"> </w:t>
      </w:r>
      <w:r w:rsidRPr="00EE428C">
        <w:rPr>
          <w:rFonts w:ascii="Times New Roman" w:eastAsia="Times New Roman" w:hAnsi="Times New Roman" w:cs="Times New Roman"/>
          <w:b/>
          <w:sz w:val="26"/>
          <w:u w:val="thick"/>
        </w:rPr>
        <w:t>ОБЩЕГО</w:t>
      </w:r>
      <w:r w:rsidRPr="00EE428C">
        <w:rPr>
          <w:rFonts w:ascii="Times New Roman" w:eastAsia="Times New Roman" w:hAnsi="Times New Roman" w:cs="Times New Roman"/>
          <w:b/>
          <w:spacing w:val="-1"/>
          <w:sz w:val="26"/>
          <w:u w:val="thick"/>
        </w:rPr>
        <w:t xml:space="preserve"> </w:t>
      </w:r>
      <w:r w:rsidRPr="00EE428C">
        <w:rPr>
          <w:rFonts w:ascii="Times New Roman" w:eastAsia="Times New Roman" w:hAnsi="Times New Roman" w:cs="Times New Roman"/>
          <w:b/>
          <w:sz w:val="26"/>
          <w:u w:val="thick"/>
        </w:rPr>
        <w:t>ОБРАЗОВАНИЯ</w:t>
      </w:r>
    </w:p>
    <w:p w:rsidR="00EE428C" w:rsidRPr="00EE428C" w:rsidRDefault="00EE428C" w:rsidP="00EE428C">
      <w:pPr>
        <w:widowControl w:val="0"/>
        <w:autoSpaceDE w:val="0"/>
        <w:autoSpaceDN w:val="0"/>
        <w:spacing w:before="5"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9" w:after="0" w:line="298" w:lineRule="exact"/>
        <w:ind w:left="213"/>
        <w:jc w:val="both"/>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Личностные</w:t>
      </w:r>
      <w:r w:rsidRPr="00EE428C">
        <w:rPr>
          <w:rFonts w:ascii="Times New Roman" w:eastAsia="Times New Roman" w:hAnsi="Times New Roman" w:cs="Times New Roman"/>
          <w:b/>
          <w:bCs/>
          <w:spacing w:val="-3"/>
          <w:sz w:val="26"/>
          <w:szCs w:val="26"/>
        </w:rPr>
        <w:t xml:space="preserve"> </w:t>
      </w:r>
      <w:r w:rsidRPr="00EE428C">
        <w:rPr>
          <w:rFonts w:ascii="Times New Roman" w:eastAsia="Times New Roman" w:hAnsi="Times New Roman" w:cs="Times New Roman"/>
          <w:b/>
          <w:bCs/>
          <w:sz w:val="26"/>
          <w:szCs w:val="26"/>
        </w:rPr>
        <w:t>результаты</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обучающегося</w:t>
      </w:r>
    </w:p>
    <w:p w:rsidR="00EE428C" w:rsidRPr="00EE428C" w:rsidRDefault="00EE428C" w:rsidP="00EE428C">
      <w:pPr>
        <w:widowControl w:val="0"/>
        <w:autoSpaceDE w:val="0"/>
        <w:autoSpaceDN w:val="0"/>
        <w:spacing w:after="0" w:line="240" w:lineRule="auto"/>
        <w:ind w:left="213" w:right="106" w:firstLine="32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результате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изучения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предмета</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начальной</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школе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у</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обучающегося</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будут</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сформированы</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следующие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личностные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новообразования:</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—первоначальные представления о созидательном и нравственном значении труда 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жизни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человека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общества; уважительное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труду 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творчеству мастеров;</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—осознание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роли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человека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используемых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сохранении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гармонического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сосуществования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рукотворного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природы;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ответственное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 сохранению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окружающей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среды;</w:t>
      </w:r>
    </w:p>
    <w:p w:rsidR="00EE428C" w:rsidRPr="00EE428C" w:rsidRDefault="00EE428C" w:rsidP="00EE428C">
      <w:pPr>
        <w:widowControl w:val="0"/>
        <w:numPr>
          <w:ilvl w:val="0"/>
          <w:numId w:val="15"/>
        </w:numPr>
        <w:tabs>
          <w:tab w:val="left" w:pos="498"/>
        </w:tabs>
        <w:autoSpaceDE w:val="0"/>
        <w:autoSpaceDN w:val="0"/>
        <w:spacing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культурно-исторической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ценности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традиций,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отражённых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предметном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чувство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сопричастности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культуре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своего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народа,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уважительное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культурным традициям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других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народов;</w:t>
      </w:r>
    </w:p>
    <w:p w:rsidR="00EE428C" w:rsidRPr="00EE428C" w:rsidRDefault="00EE428C" w:rsidP="00EE428C">
      <w:pPr>
        <w:widowControl w:val="0"/>
        <w:numPr>
          <w:ilvl w:val="0"/>
          <w:numId w:val="15"/>
        </w:numPr>
        <w:tabs>
          <w:tab w:val="left" w:pos="498"/>
        </w:tabs>
        <w:autoSpaceDE w:val="0"/>
        <w:autoSpaceDN w:val="0"/>
        <w:spacing w:after="0" w:line="240" w:lineRule="auto"/>
        <w:ind w:right="102"/>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проявление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эстетической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оценке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окружающей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предметной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среды;</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эстетические чувства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 эмоционально-положительное восприятие и понимание красоты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 и образов природных объектов, образцов мировой и отечественной художественной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культуры;</w:t>
      </w:r>
    </w:p>
    <w:p w:rsidR="00EE428C" w:rsidRPr="00EE428C" w:rsidRDefault="00EE428C" w:rsidP="00EE428C">
      <w:pPr>
        <w:widowControl w:val="0"/>
        <w:numPr>
          <w:ilvl w:val="0"/>
          <w:numId w:val="15"/>
        </w:numPr>
        <w:tabs>
          <w:tab w:val="left" w:pos="498"/>
        </w:tabs>
        <w:autoSpaceDE w:val="0"/>
        <w:autoSpaceDN w:val="0"/>
        <w:spacing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проявление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положительного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интереса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видам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преобразующей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стремление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 творческой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самореализации;</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мотивация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 творческому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труду,</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 результат;</w:t>
      </w:r>
    </w:p>
    <w:p w:rsidR="00EE428C" w:rsidRPr="00EE428C" w:rsidRDefault="00EE428C" w:rsidP="00EE428C">
      <w:pPr>
        <w:widowControl w:val="0"/>
        <w:numPr>
          <w:ilvl w:val="0"/>
          <w:numId w:val="15"/>
        </w:numPr>
        <w:tabs>
          <w:tab w:val="left" w:pos="498"/>
        </w:tabs>
        <w:autoSpaceDE w:val="0"/>
        <w:autoSpaceDN w:val="0"/>
        <w:spacing w:before="1" w:after="0" w:line="240" w:lineRule="auto"/>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способность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различным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видам</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практической</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преобразующей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проявление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устойчивых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волевых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качества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саморегуляции: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организованность,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аккуратность,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трудолюбие,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ответственность,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умение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справляться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доступными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проблемами;</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498"/>
        </w:tabs>
        <w:autoSpaceDE w:val="0"/>
        <w:autoSpaceDN w:val="0"/>
        <w:spacing w:before="73"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готовность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вступать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сотрудничество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другими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людьми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учётом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этики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общения;</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проявление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толерантности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 доброжелательности.</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213"/>
        <w:jc w:val="both"/>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rPr>
        <w:t>Метапредметные</w:t>
      </w:r>
      <w:r w:rsidRPr="00EE428C">
        <w:rPr>
          <w:rFonts w:ascii="Times New Roman" w:eastAsia="Times New Roman" w:hAnsi="Times New Roman" w:cs="Times New Roman"/>
          <w:b/>
          <w:bCs/>
          <w:spacing w:val="-6"/>
          <w:sz w:val="26"/>
          <w:szCs w:val="26"/>
        </w:rPr>
        <w:t xml:space="preserve"> </w:t>
      </w:r>
      <w:r w:rsidRPr="00EE428C">
        <w:rPr>
          <w:rFonts w:ascii="Times New Roman" w:eastAsia="Times New Roman" w:hAnsi="Times New Roman" w:cs="Times New Roman"/>
          <w:b/>
          <w:bCs/>
          <w:sz w:val="26"/>
          <w:szCs w:val="26"/>
        </w:rPr>
        <w:t>результаты</w:t>
      </w:r>
      <w:r w:rsidRPr="00EE428C">
        <w:rPr>
          <w:rFonts w:ascii="Times New Roman" w:eastAsia="Times New Roman" w:hAnsi="Times New Roman" w:cs="Times New Roman"/>
          <w:b/>
          <w:bCs/>
          <w:spacing w:val="-5"/>
          <w:sz w:val="26"/>
          <w:szCs w:val="26"/>
        </w:rPr>
        <w:t xml:space="preserve"> </w:t>
      </w:r>
      <w:r w:rsidRPr="00EE428C">
        <w:rPr>
          <w:rFonts w:ascii="Times New Roman" w:eastAsia="Times New Roman" w:hAnsi="Times New Roman" w:cs="Times New Roman"/>
          <w:b/>
          <w:bCs/>
          <w:sz w:val="26"/>
          <w:szCs w:val="26"/>
        </w:rPr>
        <w:t>обучающегося</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b/>
          <w:sz w:val="25"/>
          <w:szCs w:val="26"/>
        </w:rPr>
      </w:pPr>
    </w:p>
    <w:p w:rsidR="00EE428C" w:rsidRPr="00EE428C" w:rsidRDefault="00EE428C" w:rsidP="00EE428C">
      <w:pPr>
        <w:widowControl w:val="0"/>
        <w:autoSpaceDE w:val="0"/>
        <w:autoSpaceDN w:val="0"/>
        <w:spacing w:after="0" w:line="240" w:lineRule="auto"/>
        <w:ind w:left="213" w:firstLine="773"/>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концу</w:t>
      </w:r>
      <w:r w:rsidRPr="00EE428C">
        <w:rPr>
          <w:rFonts w:ascii="Times New Roman" w:eastAsia="Times New Roman" w:hAnsi="Times New Roman" w:cs="Times New Roman"/>
          <w:spacing w:val="44"/>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начальной</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школе</w:t>
      </w:r>
      <w:r w:rsidRPr="00EE428C">
        <w:rPr>
          <w:rFonts w:ascii="Times New Roman" w:eastAsia="Times New Roman" w:hAnsi="Times New Roman" w:cs="Times New Roman"/>
          <w:spacing w:val="47"/>
          <w:sz w:val="26"/>
          <w:szCs w:val="26"/>
        </w:rPr>
        <w:t xml:space="preserve"> </w:t>
      </w:r>
      <w:r w:rsidRPr="00EE428C">
        <w:rPr>
          <w:rFonts w:ascii="Times New Roman" w:eastAsia="Times New Roman" w:hAnsi="Times New Roman" w:cs="Times New Roman"/>
          <w:sz w:val="26"/>
          <w:szCs w:val="26"/>
        </w:rPr>
        <w:t>у</w:t>
      </w:r>
      <w:r w:rsidRPr="00EE428C">
        <w:rPr>
          <w:rFonts w:ascii="Times New Roman" w:eastAsia="Times New Roman" w:hAnsi="Times New Roman" w:cs="Times New Roman"/>
          <w:spacing w:val="46"/>
          <w:sz w:val="26"/>
          <w:szCs w:val="26"/>
        </w:rPr>
        <w:t xml:space="preserve"> </w:t>
      </w:r>
      <w:r w:rsidRPr="00EE428C">
        <w:rPr>
          <w:rFonts w:ascii="Times New Roman" w:eastAsia="Times New Roman" w:hAnsi="Times New Roman" w:cs="Times New Roman"/>
          <w:sz w:val="26"/>
          <w:szCs w:val="26"/>
        </w:rPr>
        <w:t>обучающегося</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формируются</w:t>
      </w:r>
      <w:r w:rsidRPr="00EE428C">
        <w:rPr>
          <w:rFonts w:ascii="Times New Roman" w:eastAsia="Times New Roman" w:hAnsi="Times New Roman" w:cs="Times New Roman"/>
          <w:spacing w:val="45"/>
          <w:sz w:val="26"/>
          <w:szCs w:val="26"/>
        </w:rPr>
        <w:t xml:space="preserve"> </w:t>
      </w:r>
      <w:r w:rsidRPr="00EE428C">
        <w:rPr>
          <w:rFonts w:ascii="Times New Roman" w:eastAsia="Times New Roman" w:hAnsi="Times New Roman" w:cs="Times New Roman"/>
          <w:sz w:val="26"/>
          <w:szCs w:val="26"/>
        </w:rPr>
        <w:t>следующие</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универсальные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учебные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действия.</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98" w:lineRule="exact"/>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Познавательные</w:t>
      </w:r>
      <w:r w:rsidRPr="00EE428C">
        <w:rPr>
          <w:rFonts w:ascii="Times New Roman" w:eastAsia="Times New Roman" w:hAnsi="Times New Roman" w:cs="Times New Roman"/>
          <w:i/>
          <w:spacing w:val="-6"/>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ориентироваться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терминах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понятиях,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используемых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пределах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терминологию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своих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устных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письменных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высказываниях;</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анализ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объектов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выделением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существенных</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несущественных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признаков;</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сравнивать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группы</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объектов/изделий,</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выделять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них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общее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различия;</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делать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обобщения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(технико-технологического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декоративно-художественного</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характера)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изучаемой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тематике;</w:t>
      </w:r>
    </w:p>
    <w:p w:rsidR="00EE428C" w:rsidRPr="00EE428C" w:rsidRDefault="00EE428C" w:rsidP="00EE428C">
      <w:pPr>
        <w:widowControl w:val="0"/>
        <w:numPr>
          <w:ilvl w:val="0"/>
          <w:numId w:val="15"/>
        </w:numPr>
        <w:tabs>
          <w:tab w:val="left" w:pos="498"/>
        </w:tabs>
        <w:autoSpaceDE w:val="0"/>
        <w:autoSpaceDN w:val="0"/>
        <w:spacing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схемы,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чертежи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собственной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комбинировать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освоенные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при</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1"/>
        <w:jc w:val="both"/>
        <w:rPr>
          <w:rFonts w:ascii="Times New Roman" w:eastAsia="Times New Roman" w:hAnsi="Times New Roman" w:cs="Times New Roman"/>
          <w:sz w:val="26"/>
        </w:rPr>
      </w:pPr>
      <w:r w:rsidRPr="00EE428C">
        <w:rPr>
          <w:rFonts w:ascii="Times New Roman" w:eastAsia="Times New Roman" w:hAnsi="Times New Roman" w:cs="Times New Roman"/>
          <w:sz w:val="26"/>
        </w:rPr>
        <w:t>изготовлении изделий в соответствии с технической, технологической или декоративно-</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художественной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задачей;</w:t>
      </w:r>
    </w:p>
    <w:p w:rsidR="00EE428C" w:rsidRPr="00EE428C" w:rsidRDefault="00EE428C" w:rsidP="00EE428C">
      <w:pPr>
        <w:widowControl w:val="0"/>
        <w:numPr>
          <w:ilvl w:val="0"/>
          <w:numId w:val="15"/>
        </w:numPr>
        <w:tabs>
          <w:tab w:val="left" w:pos="498"/>
        </w:tabs>
        <w:autoSpaceDE w:val="0"/>
        <w:autoSpaceDN w:val="0"/>
        <w:spacing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поиска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новых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объектов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законов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природы,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доступного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исторического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современного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опыта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autoSpaceDE w:val="0"/>
        <w:autoSpaceDN w:val="0"/>
        <w:spacing w:before="10" w:after="0" w:line="240" w:lineRule="auto"/>
        <w:rPr>
          <w:rFonts w:ascii="Times New Roman" w:eastAsia="Times New Roman" w:hAnsi="Times New Roman" w:cs="Times New Roman"/>
          <w:sz w:val="25"/>
          <w:szCs w:val="26"/>
        </w:rPr>
      </w:pPr>
    </w:p>
    <w:p w:rsidR="00EE428C" w:rsidRPr="00EE428C" w:rsidRDefault="00EE428C" w:rsidP="00EE428C">
      <w:pPr>
        <w:widowControl w:val="0"/>
        <w:autoSpaceDE w:val="0"/>
        <w:autoSpaceDN w:val="0"/>
        <w:spacing w:before="1" w:after="0" w:line="240" w:lineRule="auto"/>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Работа</w:t>
      </w:r>
      <w:r w:rsidRPr="00EE428C">
        <w:rPr>
          <w:rFonts w:ascii="Times New Roman" w:eastAsia="Times New Roman" w:hAnsi="Times New Roman" w:cs="Times New Roman"/>
          <w:i/>
          <w:spacing w:val="-1"/>
          <w:sz w:val="26"/>
        </w:rPr>
        <w:t xml:space="preserve"> </w:t>
      </w:r>
      <w:r w:rsidRPr="00EE428C">
        <w:rPr>
          <w:rFonts w:ascii="Times New Roman" w:eastAsia="Times New Roman" w:hAnsi="Times New Roman" w:cs="Times New Roman"/>
          <w:i/>
          <w:sz w:val="26"/>
        </w:rPr>
        <w:t>с</w:t>
      </w:r>
      <w:r w:rsidRPr="00EE428C">
        <w:rPr>
          <w:rFonts w:ascii="Times New Roman" w:eastAsia="Times New Roman" w:hAnsi="Times New Roman" w:cs="Times New Roman"/>
          <w:i/>
          <w:spacing w:val="-2"/>
          <w:sz w:val="26"/>
        </w:rPr>
        <w:t xml:space="preserve"> </w:t>
      </w:r>
      <w:r w:rsidRPr="00EE428C">
        <w:rPr>
          <w:rFonts w:ascii="Times New Roman" w:eastAsia="Times New Roman" w:hAnsi="Times New Roman" w:cs="Times New Roman"/>
          <w:i/>
          <w:sz w:val="26"/>
        </w:rPr>
        <w:t>информацией:</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 поиск необходимой для выполнения работы информации в учебнике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других доступных источниках, анализировать её и отбирать в соответствии с решаемой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задачей;</w:t>
      </w:r>
    </w:p>
    <w:p w:rsidR="00EE428C" w:rsidRPr="00EE428C" w:rsidRDefault="00EE428C" w:rsidP="00EE428C">
      <w:pPr>
        <w:widowControl w:val="0"/>
        <w:numPr>
          <w:ilvl w:val="0"/>
          <w:numId w:val="15"/>
        </w:numPr>
        <w:tabs>
          <w:tab w:val="left" w:pos="498"/>
        </w:tabs>
        <w:autoSpaceDE w:val="0"/>
        <w:autoSpaceDN w:val="0"/>
        <w:spacing w:after="0" w:line="240" w:lineRule="auto"/>
        <w:ind w:right="105"/>
        <w:jc w:val="both"/>
        <w:rPr>
          <w:rFonts w:ascii="Times New Roman" w:eastAsia="Times New Roman" w:hAnsi="Times New Roman" w:cs="Times New Roman"/>
          <w:sz w:val="26"/>
        </w:rPr>
      </w:pP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знаково-символические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средства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представления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информации для решения задач в умственной и материализованной форме; 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моделирования,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моделями;</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средства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информационно-коммуникационных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учебных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числе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Интернет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контролируемым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выходом),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оценивать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объективность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возможности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использования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решения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конкретных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учебных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следовать при выполнении работы инструкциям учителя или представленным в других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информационных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источниках.</w:t>
      </w:r>
    </w:p>
    <w:p w:rsidR="00EE428C" w:rsidRPr="00EE428C" w:rsidRDefault="00EE428C" w:rsidP="00EE428C">
      <w:pPr>
        <w:widowControl w:val="0"/>
        <w:autoSpaceDE w:val="0"/>
        <w:autoSpaceDN w:val="0"/>
        <w:spacing w:before="10" w:after="0" w:line="240" w:lineRule="auto"/>
        <w:rPr>
          <w:rFonts w:ascii="Times New Roman" w:eastAsia="Times New Roman" w:hAnsi="Times New Roman" w:cs="Times New Roman"/>
          <w:sz w:val="25"/>
          <w:szCs w:val="26"/>
        </w:rPr>
      </w:pPr>
    </w:p>
    <w:p w:rsidR="00EE428C" w:rsidRPr="00EE428C" w:rsidRDefault="00EE428C" w:rsidP="00EE428C">
      <w:pPr>
        <w:widowControl w:val="0"/>
        <w:autoSpaceDE w:val="0"/>
        <w:autoSpaceDN w:val="0"/>
        <w:spacing w:after="0" w:line="240" w:lineRule="auto"/>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Коммуникативные</w:t>
      </w:r>
      <w:r w:rsidRPr="00EE428C">
        <w:rPr>
          <w:rFonts w:ascii="Times New Roman" w:eastAsia="Times New Roman" w:hAnsi="Times New Roman" w:cs="Times New Roman"/>
          <w:i/>
          <w:spacing w:val="-5"/>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498"/>
        </w:tabs>
        <w:autoSpaceDE w:val="0"/>
        <w:autoSpaceDN w:val="0"/>
        <w:spacing w:before="2" w:after="0" w:line="240" w:lineRule="auto"/>
        <w:ind w:right="103"/>
        <w:jc w:val="both"/>
        <w:rPr>
          <w:rFonts w:ascii="Times New Roman" w:eastAsia="Times New Roman" w:hAnsi="Times New Roman" w:cs="Times New Roman"/>
          <w:sz w:val="26"/>
        </w:rPr>
      </w:pPr>
      <w:r w:rsidRPr="00EE428C">
        <w:rPr>
          <w:rFonts w:ascii="Times New Roman" w:eastAsia="Times New Roman" w:hAnsi="Times New Roman" w:cs="Times New Roman"/>
          <w:sz w:val="26"/>
        </w:rPr>
        <w:t>вступать в диалог, задавать собеседнику вопросы, использовать реплики-уточнения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дополнения; формулировать собственное мнение и идеи, аргументированно их излагать;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выслушивать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разные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мнения,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учитывать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их 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диалоге;</w:t>
      </w:r>
    </w:p>
    <w:p w:rsidR="00EE428C" w:rsidRPr="00EE428C" w:rsidRDefault="00EE428C" w:rsidP="00EE428C">
      <w:pPr>
        <w:widowControl w:val="0"/>
        <w:numPr>
          <w:ilvl w:val="0"/>
          <w:numId w:val="15"/>
        </w:numPr>
        <w:tabs>
          <w:tab w:val="left" w:pos="498"/>
        </w:tabs>
        <w:autoSpaceDE w:val="0"/>
        <w:autoSpaceDN w:val="0"/>
        <w:spacing w:after="0" w:line="240" w:lineRule="auto"/>
        <w:ind w:right="103"/>
        <w:jc w:val="both"/>
        <w:rPr>
          <w:rFonts w:ascii="Times New Roman" w:eastAsia="Times New Roman" w:hAnsi="Times New Roman" w:cs="Times New Roman"/>
          <w:sz w:val="26"/>
        </w:rPr>
      </w:pPr>
      <w:r w:rsidRPr="00EE428C">
        <w:rPr>
          <w:rFonts w:ascii="Times New Roman" w:eastAsia="Times New Roman" w:hAnsi="Times New Roman" w:cs="Times New Roman"/>
          <w:sz w:val="26"/>
        </w:rPr>
        <w:t>создавать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тексты-описания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наблюдений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(рассматривания)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декоративно-прикладного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искусства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народов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России;</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рассуждения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связях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природного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предметного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суждения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(небольшие тексты)</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об</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объекте,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его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строении,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свойствах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создания;</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объяснять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последовательность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совершаемых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действий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создании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изделия.</w:t>
      </w:r>
    </w:p>
    <w:p w:rsidR="00EE428C" w:rsidRPr="00EE428C" w:rsidRDefault="00EE428C" w:rsidP="00EE428C">
      <w:pPr>
        <w:widowControl w:val="0"/>
        <w:autoSpaceDE w:val="0"/>
        <w:autoSpaceDN w:val="0"/>
        <w:spacing w:after="0" w:line="299" w:lineRule="exact"/>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autoSpaceDE w:val="0"/>
        <w:autoSpaceDN w:val="0"/>
        <w:spacing w:before="73" w:after="0" w:line="298" w:lineRule="exact"/>
        <w:ind w:left="213"/>
        <w:rPr>
          <w:rFonts w:ascii="Times New Roman" w:eastAsia="Times New Roman" w:hAnsi="Times New Roman" w:cs="Times New Roman"/>
          <w:i/>
          <w:sz w:val="26"/>
        </w:rPr>
      </w:pPr>
      <w:r w:rsidRPr="00EE428C">
        <w:rPr>
          <w:rFonts w:ascii="Times New Roman" w:eastAsia="Times New Roman" w:hAnsi="Times New Roman" w:cs="Times New Roman"/>
          <w:i/>
          <w:sz w:val="26"/>
        </w:rPr>
        <w:lastRenderedPageBreak/>
        <w:t>Регулятивные</w:t>
      </w:r>
      <w:r w:rsidRPr="00EE428C">
        <w:rPr>
          <w:rFonts w:ascii="Times New Roman" w:eastAsia="Times New Roman" w:hAnsi="Times New Roman" w:cs="Times New Roman"/>
          <w:i/>
          <w:spacing w:val="-4"/>
          <w:sz w:val="26"/>
        </w:rPr>
        <w:t xml:space="preserve"> </w:t>
      </w:r>
      <w:r w:rsidRPr="00EE428C">
        <w:rPr>
          <w:rFonts w:ascii="Times New Roman" w:eastAsia="Times New Roman" w:hAnsi="Times New Roman" w:cs="Times New Roman"/>
          <w:i/>
          <w:sz w:val="26"/>
        </w:rPr>
        <w:t>УУД:</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рационально</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организовывать</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свою</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5"/>
          <w:sz w:val="26"/>
        </w:rPr>
        <w:t xml:space="preserve"> </w:t>
      </w:r>
      <w:r w:rsidRPr="00EE428C">
        <w:rPr>
          <w:rFonts w:ascii="Times New Roman" w:eastAsia="Times New Roman" w:hAnsi="Times New Roman" w:cs="Times New Roman"/>
          <w:sz w:val="26"/>
        </w:rPr>
        <w:t>(подготовка</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рабочего</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места,</w:t>
      </w:r>
      <w:r w:rsidRPr="00EE428C">
        <w:rPr>
          <w:rFonts w:ascii="Times New Roman" w:eastAsia="Times New Roman" w:hAnsi="Times New Roman" w:cs="Times New Roman"/>
          <w:spacing w:val="12"/>
          <w:sz w:val="26"/>
        </w:rPr>
        <w:t xml:space="preserve"> </w:t>
      </w:r>
      <w:r w:rsidRPr="00EE428C">
        <w:rPr>
          <w:rFonts w:ascii="Times New Roman" w:eastAsia="Times New Roman" w:hAnsi="Times New Roman" w:cs="Times New Roman"/>
          <w:sz w:val="26"/>
        </w:rPr>
        <w:t>поддержание</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наведение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порядка,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уборка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после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безопасности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труда</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выполнении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планировать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соотносить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свои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поставленной</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целью;</w:t>
      </w:r>
    </w:p>
    <w:p w:rsidR="00EE428C" w:rsidRPr="00EE428C" w:rsidRDefault="00EE428C" w:rsidP="00EE428C">
      <w:pPr>
        <w:widowControl w:val="0"/>
        <w:numPr>
          <w:ilvl w:val="0"/>
          <w:numId w:val="15"/>
        </w:numPr>
        <w:tabs>
          <w:tab w:val="left" w:pos="641"/>
          <w:tab w:val="left" w:pos="642"/>
        </w:tabs>
        <w:autoSpaceDE w:val="0"/>
        <w:autoSpaceDN w:val="0"/>
        <w:spacing w:before="1" w:after="0" w:line="240" w:lineRule="auto"/>
        <w:ind w:right="105"/>
        <w:rPr>
          <w:rFonts w:ascii="Times New Roman" w:eastAsia="Times New Roman" w:hAnsi="Times New Roman" w:cs="Times New Roman"/>
          <w:sz w:val="26"/>
        </w:rPr>
      </w:pPr>
      <w:r w:rsidRPr="00EE428C">
        <w:rPr>
          <w:rFonts w:ascii="Times New Roman" w:eastAsia="Times New Roman" w:hAnsi="Times New Roman" w:cs="Times New Roman"/>
          <w:sz w:val="26"/>
        </w:rPr>
        <w:t>устанавливать</w:t>
      </w:r>
      <w:r w:rsidRPr="00EE428C">
        <w:rPr>
          <w:rFonts w:ascii="Times New Roman" w:eastAsia="Times New Roman" w:hAnsi="Times New Roman" w:cs="Times New Roman"/>
          <w:spacing w:val="35"/>
          <w:sz w:val="26"/>
        </w:rPr>
        <w:t xml:space="preserve"> </w:t>
      </w:r>
      <w:r w:rsidRPr="00EE428C">
        <w:rPr>
          <w:rFonts w:ascii="Times New Roman" w:eastAsia="Times New Roman" w:hAnsi="Times New Roman" w:cs="Times New Roman"/>
          <w:sz w:val="26"/>
        </w:rPr>
        <w:t>причинно-следственные</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связи</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между</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выполняемыми</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действиями</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0"/>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результатами,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прогнозировать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получения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результатов;</w:t>
      </w:r>
    </w:p>
    <w:p w:rsidR="00EE428C" w:rsidRPr="00EE428C" w:rsidRDefault="00EE428C" w:rsidP="00EE428C">
      <w:pPr>
        <w:widowControl w:val="0"/>
        <w:numPr>
          <w:ilvl w:val="0"/>
          <w:numId w:val="15"/>
        </w:numPr>
        <w:tabs>
          <w:tab w:val="left" w:pos="641"/>
          <w:tab w:val="left" w:pos="642"/>
        </w:tabs>
        <w:autoSpaceDE w:val="0"/>
        <w:autoSpaceDN w:val="0"/>
        <w:spacing w:after="0" w:line="240" w:lineRule="auto"/>
        <w:ind w:right="102"/>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действия</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контроля</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оценки;</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вносить</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необходимые</w:t>
      </w:r>
      <w:r w:rsidRPr="00EE428C">
        <w:rPr>
          <w:rFonts w:ascii="Times New Roman" w:eastAsia="Times New Roman" w:hAnsi="Times New Roman" w:cs="Times New Roman"/>
          <w:spacing w:val="20"/>
          <w:sz w:val="26"/>
        </w:rPr>
        <w:t xml:space="preserve"> </w:t>
      </w:r>
      <w:r w:rsidRPr="00EE428C">
        <w:rPr>
          <w:rFonts w:ascii="Times New Roman" w:eastAsia="Times New Roman" w:hAnsi="Times New Roman" w:cs="Times New Roman"/>
          <w:sz w:val="26"/>
        </w:rPr>
        <w:t>коррективы</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8"/>
          <w:sz w:val="26"/>
        </w:rPr>
        <w:t xml:space="preserve"> </w:t>
      </w:r>
      <w:r w:rsidRPr="00EE428C">
        <w:rPr>
          <w:rFonts w:ascii="Times New Roman" w:eastAsia="Times New Roman" w:hAnsi="Times New Roman" w:cs="Times New Roman"/>
          <w:sz w:val="26"/>
        </w:rPr>
        <w:t>действие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после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его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завершения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его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оценки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учёта характера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сделанных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ошибок;</w:t>
      </w:r>
    </w:p>
    <w:p w:rsidR="00EE428C" w:rsidRPr="00EE428C" w:rsidRDefault="00EE428C" w:rsidP="00EE428C">
      <w:pPr>
        <w:widowControl w:val="0"/>
        <w:numPr>
          <w:ilvl w:val="0"/>
          <w:numId w:val="15"/>
        </w:numPr>
        <w:tabs>
          <w:tab w:val="left" w:pos="641"/>
          <w:tab w:val="left" w:pos="642"/>
        </w:tabs>
        <w:autoSpaceDE w:val="0"/>
        <w:autoSpaceDN w:val="0"/>
        <w:spacing w:after="0" w:line="299" w:lineRule="exact"/>
        <w:ind w:left="641" w:hanging="429"/>
        <w:rPr>
          <w:rFonts w:ascii="Times New Roman" w:eastAsia="Times New Roman" w:hAnsi="Times New Roman" w:cs="Times New Roman"/>
          <w:sz w:val="26"/>
        </w:rPr>
      </w:pPr>
      <w:r w:rsidRPr="00EE428C">
        <w:rPr>
          <w:rFonts w:ascii="Times New Roman" w:eastAsia="Times New Roman" w:hAnsi="Times New Roman" w:cs="Times New Roman"/>
          <w:sz w:val="26"/>
        </w:rPr>
        <w:t>проявлять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волевую</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саморегуляцию</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выполнении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работы.</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autoSpaceDE w:val="0"/>
        <w:autoSpaceDN w:val="0"/>
        <w:spacing w:after="0" w:line="240" w:lineRule="auto"/>
        <w:ind w:left="213"/>
        <w:jc w:val="both"/>
        <w:rPr>
          <w:rFonts w:ascii="Times New Roman" w:eastAsia="Times New Roman" w:hAnsi="Times New Roman" w:cs="Times New Roman"/>
          <w:i/>
          <w:sz w:val="26"/>
        </w:rPr>
      </w:pPr>
      <w:r w:rsidRPr="00EE428C">
        <w:rPr>
          <w:rFonts w:ascii="Times New Roman" w:eastAsia="Times New Roman" w:hAnsi="Times New Roman" w:cs="Times New Roman"/>
          <w:i/>
          <w:sz w:val="26"/>
        </w:rPr>
        <w:t>Совместная</w:t>
      </w:r>
      <w:r w:rsidRPr="00EE428C">
        <w:rPr>
          <w:rFonts w:ascii="Times New Roman" w:eastAsia="Times New Roman" w:hAnsi="Times New Roman" w:cs="Times New Roman"/>
          <w:i/>
          <w:spacing w:val="-3"/>
          <w:sz w:val="26"/>
        </w:rPr>
        <w:t xml:space="preserve"> </w:t>
      </w:r>
      <w:r w:rsidRPr="00EE428C">
        <w:rPr>
          <w:rFonts w:ascii="Times New Roman" w:eastAsia="Times New Roman" w:hAnsi="Times New Roman" w:cs="Times New Roman"/>
          <w:i/>
          <w:sz w:val="26"/>
        </w:rPr>
        <w:t>деятельность:</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организовывать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руководством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учителя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совместную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группе: обсуждать задачу, распределять роли, выполнять функции руководителя/лидера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подчинённого;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продуктивное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сотрудничество;</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проявлять интерес к работе товарищей; в доброжелательной форме комментировать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оценивать их достижения, высказывать свои предложения и пожелания; оказывать при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необходимости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помощь;</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 особенности проектной деятельности, выдвигать несложные идеи решений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предлагаемых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проектных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мысленно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создавать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конструктивный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замысел,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осуществлять выбор средств и способов для его практического воплощения; предъявлять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аргументы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 защиты продукта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проектной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6"/>
          <w:szCs w:val="26"/>
        </w:rPr>
      </w:pPr>
    </w:p>
    <w:p w:rsidR="00EE428C" w:rsidRPr="00EE428C" w:rsidRDefault="00EE428C" w:rsidP="00EE428C">
      <w:pPr>
        <w:widowControl w:val="0"/>
        <w:autoSpaceDE w:val="0"/>
        <w:autoSpaceDN w:val="0"/>
        <w:spacing w:after="0" w:line="240" w:lineRule="auto"/>
        <w:ind w:left="1013"/>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ПРЕДМЕТНЫЕ</w:t>
      </w:r>
      <w:r w:rsidRPr="00EE428C">
        <w:rPr>
          <w:rFonts w:ascii="Times New Roman" w:eastAsia="Times New Roman" w:hAnsi="Times New Roman" w:cs="Times New Roman"/>
          <w:b/>
          <w:bCs/>
          <w:spacing w:val="-5"/>
          <w:sz w:val="26"/>
          <w:szCs w:val="26"/>
          <w:u w:val="thick"/>
        </w:rPr>
        <w:t xml:space="preserve"> </w:t>
      </w:r>
      <w:r w:rsidRPr="00EE428C">
        <w:rPr>
          <w:rFonts w:ascii="Times New Roman" w:eastAsia="Times New Roman" w:hAnsi="Times New Roman" w:cs="Times New Roman"/>
          <w:b/>
          <w:bCs/>
          <w:sz w:val="26"/>
          <w:szCs w:val="26"/>
          <w:u w:val="thick"/>
        </w:rPr>
        <w:t>РЕЗУЛЬТАТЫ</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ОСВОЕНИЯ</w:t>
      </w:r>
      <w:r w:rsidRPr="00EE428C">
        <w:rPr>
          <w:rFonts w:ascii="Times New Roman" w:eastAsia="Times New Roman" w:hAnsi="Times New Roman" w:cs="Times New Roman"/>
          <w:b/>
          <w:bCs/>
          <w:spacing w:val="-3"/>
          <w:sz w:val="26"/>
          <w:szCs w:val="26"/>
          <w:u w:val="thick"/>
        </w:rPr>
        <w:t xml:space="preserve"> </w:t>
      </w:r>
      <w:r w:rsidRPr="00EE428C">
        <w:rPr>
          <w:rFonts w:ascii="Times New Roman" w:eastAsia="Times New Roman" w:hAnsi="Times New Roman" w:cs="Times New Roman"/>
          <w:b/>
          <w:bCs/>
          <w:sz w:val="26"/>
          <w:szCs w:val="26"/>
          <w:u w:val="thick"/>
        </w:rPr>
        <w:t>КУРСА</w:t>
      </w:r>
      <w:r w:rsidRPr="00EE428C">
        <w:rPr>
          <w:rFonts w:ascii="Times New Roman" w:eastAsia="Times New Roman" w:hAnsi="Times New Roman" w:cs="Times New Roman"/>
          <w:b/>
          <w:bCs/>
          <w:spacing w:val="-5"/>
          <w:sz w:val="26"/>
          <w:szCs w:val="26"/>
          <w:u w:val="thick"/>
        </w:rPr>
        <w:t xml:space="preserve"> </w:t>
      </w:r>
      <w:r w:rsidRPr="00EE428C">
        <w:rPr>
          <w:rFonts w:ascii="Times New Roman" w:eastAsia="Times New Roman" w:hAnsi="Times New Roman" w:cs="Times New Roman"/>
          <w:b/>
          <w:bCs/>
          <w:sz w:val="26"/>
          <w:szCs w:val="26"/>
          <w:u w:val="thick"/>
        </w:rPr>
        <w:t>«ТЕХНОЛОГИЯ»</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numPr>
          <w:ilvl w:val="0"/>
          <w:numId w:val="8"/>
        </w:numPr>
        <w:tabs>
          <w:tab w:val="left" w:pos="408"/>
        </w:tabs>
        <w:autoSpaceDE w:val="0"/>
        <w:autoSpaceDN w:val="0"/>
        <w:spacing w:before="89" w:after="0" w:line="240" w:lineRule="auto"/>
        <w:rPr>
          <w:rFonts w:ascii="Times New Roman" w:eastAsia="Times New Roman" w:hAnsi="Times New Roman" w:cs="Times New Roman"/>
          <w:b/>
          <w:sz w:val="26"/>
        </w:rPr>
      </w:pPr>
      <w:r w:rsidRPr="00EE428C">
        <w:rPr>
          <w:rFonts w:ascii="Times New Roman" w:eastAsia="Times New Roman" w:hAnsi="Times New Roman" w:cs="Times New Roman"/>
          <w:b/>
          <w:sz w:val="26"/>
          <w:u w:val="thick"/>
        </w:rPr>
        <w:t>КЛАСС</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9" w:after="0" w:line="240" w:lineRule="auto"/>
        <w:ind w:left="922"/>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концу</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первом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классе обучающийся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научится:</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правильно организовывать свой труд: своевременно подготавливать и убирать рабочее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место,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поддерживать порядок на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нём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процессе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труда;</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применять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безопасной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ножницами,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иглой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аккуратной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клеем;</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действовать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предложенному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образцу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правилами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рациональной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(разметка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изнаночной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стороне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экономия материала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разметке);</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определять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названия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назначение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инструментов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приспособлений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ручного труда (линейка, карандаш, ножницы, игла, шаблон, стека и др.), использовать их 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работе;</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определять наименования отдельных материалов (бумага, картон, фольга, пластилин,</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природные, текстильные материалы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 и способы их обработки (сгибание, отрывание,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сминание, резание, лепка и пр.); выполнять доступные технологические приёмы ручной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обработки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 изготовлении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ориентироваться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наименованиях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операций: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деталей,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выделение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деталей,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сборка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p>
    <w:p w:rsidR="00EE428C" w:rsidRPr="00EE428C" w:rsidRDefault="00EE428C" w:rsidP="00EE428C">
      <w:pPr>
        <w:widowControl w:val="0"/>
        <w:numPr>
          <w:ilvl w:val="0"/>
          <w:numId w:val="15"/>
        </w:numPr>
        <w:tabs>
          <w:tab w:val="left" w:pos="498"/>
        </w:tabs>
        <w:autoSpaceDE w:val="0"/>
        <w:autoSpaceDN w:val="0"/>
        <w:spacing w:after="0" w:line="240" w:lineRule="auto"/>
        <w:ind w:right="107"/>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деталей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сгибанием,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шаблону,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глаз,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руки;</w:t>
      </w:r>
      <w:r w:rsidRPr="00EE428C">
        <w:rPr>
          <w:rFonts w:ascii="Times New Roman" w:eastAsia="Times New Roman" w:hAnsi="Times New Roman" w:cs="Times New Roman"/>
          <w:spacing w:val="65"/>
          <w:sz w:val="26"/>
        </w:rPr>
        <w:t xml:space="preserve"> </w:t>
      </w:r>
      <w:r w:rsidRPr="00EE428C">
        <w:rPr>
          <w:rFonts w:ascii="Times New Roman" w:eastAsia="Times New Roman" w:hAnsi="Times New Roman" w:cs="Times New Roman"/>
          <w:sz w:val="26"/>
        </w:rPr>
        <w:t>выделение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деталей способами обрывания, вырезания и др.; сборку изделий с помощью клея, ниток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оформлять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строчкой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прямого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стежка;</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85"/>
          <w:sz w:val="26"/>
        </w:rPr>
        <w:t xml:space="preserve"> </w:t>
      </w:r>
      <w:r w:rsidRPr="00EE428C">
        <w:rPr>
          <w:rFonts w:ascii="Times New Roman" w:eastAsia="Times New Roman" w:hAnsi="Times New Roman" w:cs="Times New Roman"/>
          <w:sz w:val="26"/>
        </w:rPr>
        <w:t xml:space="preserve">смысл  </w:t>
      </w:r>
      <w:r w:rsidRPr="00EE428C">
        <w:rPr>
          <w:rFonts w:ascii="Times New Roman" w:eastAsia="Times New Roman" w:hAnsi="Times New Roman" w:cs="Times New Roman"/>
          <w:spacing w:val="20"/>
          <w:sz w:val="26"/>
        </w:rPr>
        <w:t xml:space="preserve"> </w:t>
      </w:r>
      <w:r w:rsidRPr="00EE428C">
        <w:rPr>
          <w:rFonts w:ascii="Times New Roman" w:eastAsia="Times New Roman" w:hAnsi="Times New Roman" w:cs="Times New Roman"/>
          <w:sz w:val="26"/>
        </w:rPr>
        <w:t xml:space="preserve">понятий  </w:t>
      </w:r>
      <w:r w:rsidRPr="00EE428C">
        <w:rPr>
          <w:rFonts w:ascii="Times New Roman" w:eastAsia="Times New Roman" w:hAnsi="Times New Roman" w:cs="Times New Roman"/>
          <w:spacing w:val="20"/>
          <w:sz w:val="26"/>
        </w:rPr>
        <w:t xml:space="preserve"> </w:t>
      </w:r>
      <w:r w:rsidRPr="00EE428C">
        <w:rPr>
          <w:rFonts w:ascii="Times New Roman" w:eastAsia="Times New Roman" w:hAnsi="Times New Roman" w:cs="Times New Roman"/>
          <w:sz w:val="26"/>
        </w:rPr>
        <w:t xml:space="preserve">«изделие»,  </w:t>
      </w:r>
      <w:r w:rsidRPr="00EE428C">
        <w:rPr>
          <w:rFonts w:ascii="Times New Roman" w:eastAsia="Times New Roman" w:hAnsi="Times New Roman" w:cs="Times New Roman"/>
          <w:spacing w:val="24"/>
          <w:sz w:val="26"/>
        </w:rPr>
        <w:t xml:space="preserve"> </w:t>
      </w:r>
      <w:r w:rsidRPr="00EE428C">
        <w:rPr>
          <w:rFonts w:ascii="Times New Roman" w:eastAsia="Times New Roman" w:hAnsi="Times New Roman" w:cs="Times New Roman"/>
          <w:sz w:val="26"/>
        </w:rPr>
        <w:t xml:space="preserve">«деталь  </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 xml:space="preserve">изделия»,  </w:t>
      </w:r>
      <w:r w:rsidRPr="00EE428C">
        <w:rPr>
          <w:rFonts w:ascii="Times New Roman" w:eastAsia="Times New Roman" w:hAnsi="Times New Roman" w:cs="Times New Roman"/>
          <w:spacing w:val="25"/>
          <w:sz w:val="26"/>
        </w:rPr>
        <w:t xml:space="preserve"> </w:t>
      </w:r>
      <w:r w:rsidRPr="00EE428C">
        <w:rPr>
          <w:rFonts w:ascii="Times New Roman" w:eastAsia="Times New Roman" w:hAnsi="Times New Roman" w:cs="Times New Roman"/>
          <w:sz w:val="26"/>
        </w:rPr>
        <w:t xml:space="preserve">«образец»,  </w:t>
      </w:r>
      <w:r w:rsidRPr="00EE428C">
        <w:rPr>
          <w:rFonts w:ascii="Times New Roman" w:eastAsia="Times New Roman" w:hAnsi="Times New Roman" w:cs="Times New Roman"/>
          <w:spacing w:val="24"/>
          <w:sz w:val="26"/>
        </w:rPr>
        <w:t xml:space="preserve"> </w:t>
      </w:r>
      <w:r w:rsidRPr="00EE428C">
        <w:rPr>
          <w:rFonts w:ascii="Times New Roman" w:eastAsia="Times New Roman" w:hAnsi="Times New Roman" w:cs="Times New Roman"/>
          <w:sz w:val="26"/>
        </w:rPr>
        <w:t>«заготовка»,</w:t>
      </w:r>
    </w:p>
    <w:p w:rsidR="00EE428C" w:rsidRPr="00EE428C" w:rsidRDefault="00EE428C" w:rsidP="00EE428C">
      <w:pPr>
        <w:widowControl w:val="0"/>
        <w:autoSpaceDE w:val="0"/>
        <w:autoSpaceDN w:val="0"/>
        <w:spacing w:before="1" w:after="0" w:line="240" w:lineRule="auto"/>
        <w:ind w:left="21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«материал»,</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«инструмент»,</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«приспособление»,</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«конструирование»,</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«аппликация»;</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rPr>
        <w:sectPr w:rsidR="00EE428C" w:rsidRPr="00EE428C">
          <w:pgSz w:w="11910" w:h="16840"/>
          <w:pgMar w:top="1060" w:right="600" w:bottom="1200" w:left="780" w:header="0" w:footer="1000" w:gutter="0"/>
          <w:cols w:space="720"/>
        </w:sectPr>
      </w:pPr>
    </w:p>
    <w:p w:rsidR="00EE428C" w:rsidRPr="00EE428C" w:rsidRDefault="00EE428C" w:rsidP="00EE428C">
      <w:pPr>
        <w:widowControl w:val="0"/>
        <w:numPr>
          <w:ilvl w:val="0"/>
          <w:numId w:val="15"/>
        </w:numPr>
        <w:tabs>
          <w:tab w:val="left" w:pos="498"/>
        </w:tabs>
        <w:autoSpaceDE w:val="0"/>
        <w:autoSpaceDN w:val="0"/>
        <w:spacing w:before="73" w:after="0" w:line="240" w:lineRule="auto"/>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задания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опорой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готовый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план;</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обслуживать себя во время работы: соблюдать порядок на рабочем месте, ухаживать за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инструментами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хранить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соблюдать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гигиены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труда;</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рассматривать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образцы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вопросам</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учителя);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анализировать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конструкцию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дополнительные детали, называть их форму, определять взаимное расположение, виды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соединения;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способы</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изготовления;</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распознавать изученные виды материалов (природные, пластические, бумага, тонкий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картон,</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текстильные,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клей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др.),</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свойства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(цвет,</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фактура,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гибкость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w:t>
      </w:r>
    </w:p>
    <w:p w:rsidR="00EE428C" w:rsidRPr="00EE428C" w:rsidRDefault="00EE428C" w:rsidP="00EE428C">
      <w:pPr>
        <w:widowControl w:val="0"/>
        <w:numPr>
          <w:ilvl w:val="0"/>
          <w:numId w:val="15"/>
        </w:numPr>
        <w:tabs>
          <w:tab w:val="left" w:pos="498"/>
        </w:tabs>
        <w:autoSpaceDE w:val="0"/>
        <w:autoSpaceDN w:val="0"/>
        <w:spacing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называть ручные инструменты (ножницы, игла, линейка) и приспособления (шаблон,</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стека,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булавки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 др.),</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безопасно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хранить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ими;</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различать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материалы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инструменты</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назначению;</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называть и выполнять последовательность изготовления несложных изделий: разметка,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резание,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сборка,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отделка;</w:t>
      </w:r>
    </w:p>
    <w:p w:rsidR="00EE428C" w:rsidRPr="00EE428C" w:rsidRDefault="00EE428C" w:rsidP="00EE428C">
      <w:pPr>
        <w:widowControl w:val="0"/>
        <w:numPr>
          <w:ilvl w:val="0"/>
          <w:numId w:val="15"/>
        </w:numPr>
        <w:tabs>
          <w:tab w:val="left" w:pos="498"/>
        </w:tabs>
        <w:autoSpaceDE w:val="0"/>
        <w:autoSpaceDN w:val="0"/>
        <w:spacing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качественно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операции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приёмы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изготовлению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несложных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экономно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разметку деталей на глаз,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руки, 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шаблону,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 линейке (как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направляющему инструменту без откладывания размеров); точно резать ножницами 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линиям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придавать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деталям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сгибанием,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складыванием,</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вытягиванием, отрыванием, сминанием, лепкой и пр.; собирать изделия с помощью клея,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пластических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масс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 эстетично и аккуратно выполнять отделку раскрашиванием,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аппликацией,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строчкой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прямого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стежка;</w:t>
      </w:r>
    </w:p>
    <w:p w:rsidR="00EE428C" w:rsidRPr="00EE428C" w:rsidRDefault="00EE428C" w:rsidP="00EE428C">
      <w:pPr>
        <w:widowControl w:val="0"/>
        <w:numPr>
          <w:ilvl w:val="0"/>
          <w:numId w:val="15"/>
        </w:numPr>
        <w:tabs>
          <w:tab w:val="left" w:pos="498"/>
        </w:tabs>
        <w:autoSpaceDE w:val="0"/>
        <w:autoSpaceDN w:val="0"/>
        <w:spacing w:after="0" w:line="240" w:lineRule="auto"/>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сушки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плоских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пресс;</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помощью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учителя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самоконтроль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опорой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инструкционную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карту,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образец,</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шаблон;</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различать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разборные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неразборные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конструкции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несложных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изделий;</w:t>
      </w:r>
    </w:p>
    <w:p w:rsidR="00EE428C" w:rsidRPr="00EE428C" w:rsidRDefault="00EE428C" w:rsidP="00EE428C">
      <w:pPr>
        <w:widowControl w:val="0"/>
        <w:numPr>
          <w:ilvl w:val="0"/>
          <w:numId w:val="15"/>
        </w:numPr>
        <w:tabs>
          <w:tab w:val="left" w:pos="498"/>
          <w:tab w:val="left" w:pos="1907"/>
          <w:tab w:val="left" w:pos="3598"/>
          <w:tab w:val="left" w:pos="4521"/>
          <w:tab w:val="left" w:pos="6268"/>
          <w:tab w:val="left" w:pos="8211"/>
          <w:tab w:val="left" w:pos="9623"/>
        </w:tabs>
        <w:autoSpaceDE w:val="0"/>
        <w:autoSpaceDN w:val="0"/>
        <w:spacing w:after="0" w:line="240" w:lineRule="auto"/>
        <w:ind w:right="106"/>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z w:val="26"/>
        </w:rPr>
        <w:tab/>
        <w:t>простейшие</w:t>
      </w:r>
      <w:r w:rsidRPr="00EE428C">
        <w:rPr>
          <w:rFonts w:ascii="Times New Roman" w:eastAsia="Times New Roman" w:hAnsi="Times New Roman" w:cs="Times New Roman"/>
          <w:sz w:val="26"/>
        </w:rPr>
        <w:tab/>
        <w:t>виды</w:t>
      </w:r>
      <w:r w:rsidRPr="00EE428C">
        <w:rPr>
          <w:rFonts w:ascii="Times New Roman" w:eastAsia="Times New Roman" w:hAnsi="Times New Roman" w:cs="Times New Roman"/>
          <w:sz w:val="26"/>
        </w:rPr>
        <w:tab/>
        <w:t>технической</w:t>
      </w:r>
      <w:r w:rsidRPr="00EE428C">
        <w:rPr>
          <w:rFonts w:ascii="Times New Roman" w:eastAsia="Times New Roman" w:hAnsi="Times New Roman" w:cs="Times New Roman"/>
          <w:sz w:val="26"/>
        </w:rPr>
        <w:tab/>
        <w:t>документации</w:t>
      </w:r>
      <w:r w:rsidRPr="00EE428C">
        <w:rPr>
          <w:rFonts w:ascii="Times New Roman" w:eastAsia="Times New Roman" w:hAnsi="Times New Roman" w:cs="Times New Roman"/>
          <w:sz w:val="26"/>
        </w:rPr>
        <w:tab/>
        <w:t>(рисунок,</w:t>
      </w:r>
      <w:r w:rsidRPr="00EE428C">
        <w:rPr>
          <w:rFonts w:ascii="Times New Roman" w:eastAsia="Times New Roman" w:hAnsi="Times New Roman" w:cs="Times New Roman"/>
          <w:sz w:val="26"/>
        </w:rPr>
        <w:tab/>
        <w:t>схема),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конструировать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 моделировать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образцу,</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рисунку;</w:t>
      </w:r>
    </w:p>
    <w:p w:rsidR="00EE428C" w:rsidRPr="00EE428C" w:rsidRDefault="00EE428C" w:rsidP="00EE428C">
      <w:pPr>
        <w:widowControl w:val="0"/>
        <w:numPr>
          <w:ilvl w:val="0"/>
          <w:numId w:val="15"/>
        </w:numPr>
        <w:tabs>
          <w:tab w:val="left" w:pos="498"/>
        </w:tabs>
        <w:autoSpaceDE w:val="0"/>
        <w:autoSpaceDN w:val="0"/>
        <w:spacing w:before="2" w:after="0" w:line="240" w:lineRule="auto"/>
        <w:ind w:right="109"/>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41"/>
          <w:sz w:val="26"/>
        </w:rPr>
        <w:t xml:space="preserve"> </w:t>
      </w:r>
      <w:r w:rsidRPr="00EE428C">
        <w:rPr>
          <w:rFonts w:ascii="Times New Roman" w:eastAsia="Times New Roman" w:hAnsi="Times New Roman" w:cs="Times New Roman"/>
          <w:sz w:val="26"/>
        </w:rPr>
        <w:t>элементарное</w:t>
      </w:r>
      <w:r w:rsidRPr="00EE428C">
        <w:rPr>
          <w:rFonts w:ascii="Times New Roman" w:eastAsia="Times New Roman" w:hAnsi="Times New Roman" w:cs="Times New Roman"/>
          <w:spacing w:val="40"/>
          <w:sz w:val="26"/>
        </w:rPr>
        <w:t xml:space="preserve"> </w:t>
      </w:r>
      <w:r w:rsidRPr="00EE428C">
        <w:rPr>
          <w:rFonts w:ascii="Times New Roman" w:eastAsia="Times New Roman" w:hAnsi="Times New Roman" w:cs="Times New Roman"/>
          <w:sz w:val="26"/>
        </w:rPr>
        <w:t>сотрудничество,</w:t>
      </w:r>
      <w:r w:rsidRPr="00EE428C">
        <w:rPr>
          <w:rFonts w:ascii="Times New Roman" w:eastAsia="Times New Roman" w:hAnsi="Times New Roman" w:cs="Times New Roman"/>
          <w:spacing w:val="40"/>
          <w:sz w:val="26"/>
        </w:rPr>
        <w:t xml:space="preserve"> </w:t>
      </w:r>
      <w:r w:rsidRPr="00EE428C">
        <w:rPr>
          <w:rFonts w:ascii="Times New Roman" w:eastAsia="Times New Roman" w:hAnsi="Times New Roman" w:cs="Times New Roman"/>
          <w:sz w:val="26"/>
        </w:rPr>
        <w:t>участвовать</w:t>
      </w:r>
      <w:r w:rsidRPr="00EE428C">
        <w:rPr>
          <w:rFonts w:ascii="Times New Roman" w:eastAsia="Times New Roman" w:hAnsi="Times New Roman" w:cs="Times New Roman"/>
          <w:spacing w:val="4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коллективных</w:t>
      </w:r>
      <w:r w:rsidRPr="00EE428C">
        <w:rPr>
          <w:rFonts w:ascii="Times New Roman" w:eastAsia="Times New Roman" w:hAnsi="Times New Roman" w:cs="Times New Roman"/>
          <w:spacing w:val="40"/>
          <w:sz w:val="26"/>
        </w:rPr>
        <w:t xml:space="preserve"> </w:t>
      </w:r>
      <w:r w:rsidRPr="00EE428C">
        <w:rPr>
          <w:rFonts w:ascii="Times New Roman" w:eastAsia="Times New Roman" w:hAnsi="Times New Roman" w:cs="Times New Roman"/>
          <w:sz w:val="26"/>
        </w:rPr>
        <w:t>работах</w:t>
      </w:r>
      <w:r w:rsidRPr="00EE428C">
        <w:rPr>
          <w:rFonts w:ascii="Times New Roman" w:eastAsia="Times New Roman" w:hAnsi="Times New Roman" w:cs="Times New Roman"/>
          <w:spacing w:val="42"/>
          <w:sz w:val="26"/>
        </w:rPr>
        <w:t xml:space="preserve"> </w:t>
      </w:r>
      <w:r w:rsidRPr="00EE428C">
        <w:rPr>
          <w:rFonts w:ascii="Times New Roman" w:eastAsia="Times New Roman" w:hAnsi="Times New Roman" w:cs="Times New Roman"/>
          <w:sz w:val="26"/>
        </w:rPr>
        <w:t>под</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руководством</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учителя;</w:t>
      </w:r>
    </w:p>
    <w:p w:rsidR="00EE428C" w:rsidRPr="00EE428C" w:rsidRDefault="00EE428C" w:rsidP="00EE428C">
      <w:pPr>
        <w:widowControl w:val="0"/>
        <w:numPr>
          <w:ilvl w:val="0"/>
          <w:numId w:val="15"/>
        </w:numPr>
        <w:tabs>
          <w:tab w:val="left" w:pos="498"/>
        </w:tabs>
        <w:autoSpaceDE w:val="0"/>
        <w:autoSpaceDN w:val="0"/>
        <w:spacing w:after="0" w:line="240" w:lineRule="auto"/>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несложные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коллективные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проектного</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характера.</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0"/>
          <w:numId w:val="8"/>
        </w:numPr>
        <w:tabs>
          <w:tab w:val="left" w:pos="408"/>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КЛАСС</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8" w:after="0" w:line="240" w:lineRule="auto"/>
        <w:ind w:left="21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концу</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во</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втором</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классе</w:t>
      </w:r>
      <w:r w:rsidRPr="00EE428C">
        <w:rPr>
          <w:rFonts w:ascii="Times New Roman" w:eastAsia="Times New Roman" w:hAnsi="Times New Roman" w:cs="Times New Roman"/>
          <w:spacing w:val="-5"/>
          <w:sz w:val="26"/>
          <w:szCs w:val="26"/>
        </w:rPr>
        <w:t xml:space="preserve"> </w:t>
      </w:r>
      <w:r w:rsidRPr="00EE428C">
        <w:rPr>
          <w:rFonts w:ascii="Times New Roman" w:eastAsia="Times New Roman" w:hAnsi="Times New Roman" w:cs="Times New Roman"/>
          <w:sz w:val="26"/>
          <w:szCs w:val="26"/>
        </w:rPr>
        <w:t>обучающийся</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научится:</w:t>
      </w:r>
    </w:p>
    <w:p w:rsidR="00EE428C" w:rsidRPr="00EE428C" w:rsidRDefault="00EE428C" w:rsidP="00EE428C">
      <w:pPr>
        <w:widowControl w:val="0"/>
        <w:numPr>
          <w:ilvl w:val="0"/>
          <w:numId w:val="15"/>
        </w:numPr>
        <w:tabs>
          <w:tab w:val="left" w:pos="498"/>
        </w:tabs>
        <w:autoSpaceDE w:val="0"/>
        <w:autoSpaceDN w:val="0"/>
        <w:spacing w:before="2"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49"/>
          <w:sz w:val="26"/>
        </w:rPr>
        <w:t xml:space="preserve"> </w:t>
      </w:r>
      <w:r w:rsidRPr="00EE428C">
        <w:rPr>
          <w:rFonts w:ascii="Times New Roman" w:eastAsia="Times New Roman" w:hAnsi="Times New Roman" w:cs="Times New Roman"/>
          <w:sz w:val="26"/>
        </w:rPr>
        <w:t>смысл</w:t>
      </w:r>
      <w:r w:rsidRPr="00EE428C">
        <w:rPr>
          <w:rFonts w:ascii="Times New Roman" w:eastAsia="Times New Roman" w:hAnsi="Times New Roman" w:cs="Times New Roman"/>
          <w:spacing w:val="114"/>
          <w:sz w:val="26"/>
        </w:rPr>
        <w:t xml:space="preserve"> </w:t>
      </w:r>
      <w:r w:rsidRPr="00EE428C">
        <w:rPr>
          <w:rFonts w:ascii="Times New Roman" w:eastAsia="Times New Roman" w:hAnsi="Times New Roman" w:cs="Times New Roman"/>
          <w:sz w:val="26"/>
        </w:rPr>
        <w:t>понятий</w:t>
      </w:r>
      <w:r w:rsidRPr="00EE428C">
        <w:rPr>
          <w:rFonts w:ascii="Times New Roman" w:eastAsia="Times New Roman" w:hAnsi="Times New Roman" w:cs="Times New Roman"/>
          <w:spacing w:val="114"/>
          <w:sz w:val="26"/>
        </w:rPr>
        <w:t xml:space="preserve"> </w:t>
      </w:r>
      <w:r w:rsidRPr="00EE428C">
        <w:rPr>
          <w:rFonts w:ascii="Times New Roman" w:eastAsia="Times New Roman" w:hAnsi="Times New Roman" w:cs="Times New Roman"/>
          <w:sz w:val="26"/>
        </w:rPr>
        <w:t>«инструкционная»</w:t>
      </w:r>
      <w:r w:rsidRPr="00EE428C">
        <w:rPr>
          <w:rFonts w:ascii="Times New Roman" w:eastAsia="Times New Roman" w:hAnsi="Times New Roman" w:cs="Times New Roman"/>
          <w:spacing w:val="114"/>
          <w:sz w:val="26"/>
        </w:rPr>
        <w:t xml:space="preserve"> </w:t>
      </w:r>
      <w:r w:rsidRPr="00EE428C">
        <w:rPr>
          <w:rFonts w:ascii="Times New Roman" w:eastAsia="Times New Roman" w:hAnsi="Times New Roman" w:cs="Times New Roman"/>
          <w:sz w:val="26"/>
        </w:rPr>
        <w:t>(«технологическая»)</w:t>
      </w:r>
      <w:r w:rsidRPr="00EE428C">
        <w:rPr>
          <w:rFonts w:ascii="Times New Roman" w:eastAsia="Times New Roman" w:hAnsi="Times New Roman" w:cs="Times New Roman"/>
          <w:spacing w:val="114"/>
          <w:sz w:val="26"/>
        </w:rPr>
        <w:t xml:space="preserve"> </w:t>
      </w:r>
      <w:r w:rsidRPr="00EE428C">
        <w:rPr>
          <w:rFonts w:ascii="Times New Roman" w:eastAsia="Times New Roman" w:hAnsi="Times New Roman" w:cs="Times New Roman"/>
          <w:sz w:val="26"/>
        </w:rPr>
        <w:t>карта,</w:t>
      </w:r>
      <w:r w:rsidRPr="00EE428C">
        <w:rPr>
          <w:rFonts w:ascii="Times New Roman" w:eastAsia="Times New Roman" w:hAnsi="Times New Roman" w:cs="Times New Roman"/>
          <w:spacing w:val="116"/>
          <w:sz w:val="26"/>
        </w:rPr>
        <w:t xml:space="preserve"> </w:t>
      </w:r>
      <w:r w:rsidRPr="00EE428C">
        <w:rPr>
          <w:rFonts w:ascii="Times New Roman" w:eastAsia="Times New Roman" w:hAnsi="Times New Roman" w:cs="Times New Roman"/>
          <w:sz w:val="26"/>
        </w:rPr>
        <w:t>«чертёж»,</w:t>
      </w:r>
    </w:p>
    <w:p w:rsidR="00EE428C" w:rsidRPr="00EE428C" w:rsidRDefault="00EE428C" w:rsidP="00EE428C">
      <w:pPr>
        <w:widowControl w:val="0"/>
        <w:autoSpaceDE w:val="0"/>
        <w:autoSpaceDN w:val="0"/>
        <w:spacing w:after="0" w:line="298" w:lineRule="exact"/>
        <w:ind w:left="21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 xml:space="preserve">«эскиз»,   </w:t>
      </w:r>
      <w:r w:rsidRPr="00EE428C">
        <w:rPr>
          <w:rFonts w:ascii="Times New Roman" w:eastAsia="Times New Roman" w:hAnsi="Times New Roman" w:cs="Times New Roman"/>
          <w:spacing w:val="58"/>
          <w:sz w:val="26"/>
          <w:szCs w:val="26"/>
        </w:rPr>
        <w:t xml:space="preserve"> </w:t>
      </w:r>
      <w:r w:rsidRPr="00EE428C">
        <w:rPr>
          <w:rFonts w:ascii="Times New Roman" w:eastAsia="Times New Roman" w:hAnsi="Times New Roman" w:cs="Times New Roman"/>
          <w:sz w:val="26"/>
          <w:szCs w:val="26"/>
        </w:rPr>
        <w:t xml:space="preserve">«линии    </w:t>
      </w:r>
      <w:r w:rsidRPr="00EE428C">
        <w:rPr>
          <w:rFonts w:ascii="Times New Roman" w:eastAsia="Times New Roman" w:hAnsi="Times New Roman" w:cs="Times New Roman"/>
          <w:spacing w:val="59"/>
          <w:sz w:val="26"/>
          <w:szCs w:val="26"/>
        </w:rPr>
        <w:t xml:space="preserve"> </w:t>
      </w:r>
      <w:r w:rsidRPr="00EE428C">
        <w:rPr>
          <w:rFonts w:ascii="Times New Roman" w:eastAsia="Times New Roman" w:hAnsi="Times New Roman" w:cs="Times New Roman"/>
          <w:sz w:val="26"/>
          <w:szCs w:val="26"/>
        </w:rPr>
        <w:t xml:space="preserve">чертежа»,    </w:t>
      </w:r>
      <w:r w:rsidRPr="00EE428C">
        <w:rPr>
          <w:rFonts w:ascii="Times New Roman" w:eastAsia="Times New Roman" w:hAnsi="Times New Roman" w:cs="Times New Roman"/>
          <w:spacing w:val="57"/>
          <w:sz w:val="26"/>
          <w:szCs w:val="26"/>
        </w:rPr>
        <w:t xml:space="preserve"> </w:t>
      </w:r>
      <w:r w:rsidRPr="00EE428C">
        <w:rPr>
          <w:rFonts w:ascii="Times New Roman" w:eastAsia="Times New Roman" w:hAnsi="Times New Roman" w:cs="Times New Roman"/>
          <w:sz w:val="26"/>
          <w:szCs w:val="26"/>
        </w:rPr>
        <w:t xml:space="preserve">«развёртка»,    </w:t>
      </w:r>
      <w:r w:rsidRPr="00EE428C">
        <w:rPr>
          <w:rFonts w:ascii="Times New Roman" w:eastAsia="Times New Roman" w:hAnsi="Times New Roman" w:cs="Times New Roman"/>
          <w:spacing w:val="57"/>
          <w:sz w:val="26"/>
          <w:szCs w:val="26"/>
        </w:rPr>
        <w:t xml:space="preserve"> </w:t>
      </w:r>
      <w:r w:rsidRPr="00EE428C">
        <w:rPr>
          <w:rFonts w:ascii="Times New Roman" w:eastAsia="Times New Roman" w:hAnsi="Times New Roman" w:cs="Times New Roman"/>
          <w:sz w:val="26"/>
          <w:szCs w:val="26"/>
        </w:rPr>
        <w:t xml:space="preserve">«макет»,    </w:t>
      </w:r>
      <w:r w:rsidRPr="00EE428C">
        <w:rPr>
          <w:rFonts w:ascii="Times New Roman" w:eastAsia="Times New Roman" w:hAnsi="Times New Roman" w:cs="Times New Roman"/>
          <w:spacing w:val="60"/>
          <w:sz w:val="26"/>
          <w:szCs w:val="26"/>
        </w:rPr>
        <w:t xml:space="preserve"> </w:t>
      </w:r>
      <w:r w:rsidRPr="00EE428C">
        <w:rPr>
          <w:rFonts w:ascii="Times New Roman" w:eastAsia="Times New Roman" w:hAnsi="Times New Roman" w:cs="Times New Roman"/>
          <w:sz w:val="26"/>
          <w:szCs w:val="26"/>
        </w:rPr>
        <w:t xml:space="preserve">«модель»,    </w:t>
      </w:r>
      <w:r w:rsidRPr="00EE428C">
        <w:rPr>
          <w:rFonts w:ascii="Times New Roman" w:eastAsia="Times New Roman" w:hAnsi="Times New Roman" w:cs="Times New Roman"/>
          <w:spacing w:val="59"/>
          <w:sz w:val="26"/>
          <w:szCs w:val="26"/>
        </w:rPr>
        <w:t xml:space="preserve"> </w:t>
      </w:r>
      <w:r w:rsidRPr="00EE428C">
        <w:rPr>
          <w:rFonts w:ascii="Times New Roman" w:eastAsia="Times New Roman" w:hAnsi="Times New Roman" w:cs="Times New Roman"/>
          <w:sz w:val="26"/>
          <w:szCs w:val="26"/>
        </w:rPr>
        <w:t>«технология»,</w:t>
      </w:r>
    </w:p>
    <w:p w:rsidR="00EE428C" w:rsidRPr="00EE428C" w:rsidRDefault="00EE428C" w:rsidP="00EE428C">
      <w:pPr>
        <w:widowControl w:val="0"/>
        <w:autoSpaceDE w:val="0"/>
        <w:autoSpaceDN w:val="0"/>
        <w:spacing w:before="1" w:after="0" w:line="240" w:lineRule="auto"/>
        <w:ind w:left="213" w:right="108"/>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«технологические</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операции»,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«способы</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обработки»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использовать</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их</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практической</w:t>
      </w:r>
      <w:r w:rsidRPr="00EE428C">
        <w:rPr>
          <w:rFonts w:ascii="Times New Roman" w:eastAsia="Times New Roman" w:hAnsi="Times New Roman" w:cs="Times New Roman"/>
          <w:spacing w:val="-62"/>
          <w:sz w:val="26"/>
          <w:szCs w:val="26"/>
        </w:rPr>
        <w:t xml:space="preserve"> </w:t>
      </w:r>
      <w:r w:rsidRPr="00EE428C">
        <w:rPr>
          <w:rFonts w:ascii="Times New Roman" w:eastAsia="Times New Roman" w:hAnsi="Times New Roman" w:cs="Times New Roman"/>
          <w:sz w:val="26"/>
          <w:szCs w:val="26"/>
        </w:rPr>
        <w:t>деятельности;</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задания</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составленному</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плану;</w:t>
      </w:r>
    </w:p>
    <w:p w:rsidR="00EE428C" w:rsidRPr="00EE428C" w:rsidRDefault="00EE428C" w:rsidP="00EE428C">
      <w:pPr>
        <w:widowControl w:val="0"/>
        <w:numPr>
          <w:ilvl w:val="0"/>
          <w:numId w:val="15"/>
        </w:numPr>
        <w:tabs>
          <w:tab w:val="left" w:pos="498"/>
        </w:tabs>
        <w:autoSpaceDE w:val="0"/>
        <w:autoSpaceDN w:val="0"/>
        <w:spacing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распознавать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элементарные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создания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рукотворного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(прочность,</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удобство,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эстетическая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выразительность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симметрия,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асимметрия,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равновесие);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наблюдать гармонию предметов и окружающей среды; называть характерные особенности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изученных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видов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декоративно-прикладного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искусства;</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выделять, называть и применять изученные общие правила создания рукотворного мира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своей предметно-творческой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готовить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рабочее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место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поддерживать порядок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время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убирать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рабочее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место;</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498"/>
        </w:tabs>
        <w:autoSpaceDE w:val="0"/>
        <w:autoSpaceDN w:val="0"/>
        <w:spacing w:before="73"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анализировать задание/образец по предложенным вопросам, памятке или инструкции,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доступные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опорой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инструкционную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(технологическую)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карту;</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самостоятельно отбирать материалы и инструменты для работы; исследовать свойства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новых</w:t>
      </w:r>
      <w:r w:rsidRPr="00EE428C">
        <w:rPr>
          <w:rFonts w:ascii="Times New Roman" w:eastAsia="Times New Roman" w:hAnsi="Times New Roman" w:cs="Times New Roman"/>
          <w:spacing w:val="49"/>
          <w:sz w:val="26"/>
        </w:rPr>
        <w:t xml:space="preserve"> </w:t>
      </w:r>
      <w:r w:rsidRPr="00EE428C">
        <w:rPr>
          <w:rFonts w:ascii="Times New Roman" w:eastAsia="Times New Roman" w:hAnsi="Times New Roman" w:cs="Times New Roman"/>
          <w:sz w:val="26"/>
        </w:rPr>
        <w:t>изучаемых</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(толстый</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картон,</w:t>
      </w:r>
      <w:r w:rsidRPr="00EE428C">
        <w:rPr>
          <w:rFonts w:ascii="Times New Roman" w:eastAsia="Times New Roman" w:hAnsi="Times New Roman" w:cs="Times New Roman"/>
          <w:spacing w:val="51"/>
          <w:sz w:val="26"/>
        </w:rPr>
        <w:t xml:space="preserve"> </w:t>
      </w:r>
      <w:r w:rsidRPr="00EE428C">
        <w:rPr>
          <w:rFonts w:ascii="Times New Roman" w:eastAsia="Times New Roman" w:hAnsi="Times New Roman" w:cs="Times New Roman"/>
          <w:sz w:val="26"/>
        </w:rPr>
        <w:t>натуральные</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ткани,</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нитки,</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проволока</w:t>
      </w:r>
      <w:r w:rsidRPr="00EE428C">
        <w:rPr>
          <w:rFonts w:ascii="Times New Roman" w:eastAsia="Times New Roman" w:hAnsi="Times New Roman" w:cs="Times New Roman"/>
          <w:spacing w:val="50"/>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др.);</w:t>
      </w:r>
    </w:p>
    <w:p w:rsidR="00EE428C" w:rsidRPr="00EE428C" w:rsidRDefault="00EE428C" w:rsidP="00EE428C">
      <w:pPr>
        <w:widowControl w:val="0"/>
        <w:numPr>
          <w:ilvl w:val="0"/>
          <w:numId w:val="15"/>
        </w:numPr>
        <w:tabs>
          <w:tab w:val="left" w:pos="498"/>
        </w:tabs>
        <w:autoSpaceDE w:val="0"/>
        <w:autoSpaceDN w:val="0"/>
        <w:spacing w:before="1"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читать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чертежи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(эскизы),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называть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линии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чертежа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(линия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контура</w:t>
      </w:r>
      <w:r w:rsidRPr="00EE428C">
        <w:rPr>
          <w:rFonts w:ascii="Times New Roman" w:eastAsia="Times New Roman" w:hAnsi="Times New Roman" w:cs="Times New Roman"/>
          <w:spacing w:val="65"/>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надреза,</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линия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выносная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размерная,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линия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сгиба,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линия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симметрии);</w:t>
      </w:r>
    </w:p>
    <w:p w:rsidR="00EE428C" w:rsidRPr="00EE428C" w:rsidRDefault="00EE428C" w:rsidP="00EE428C">
      <w:pPr>
        <w:widowControl w:val="0"/>
        <w:numPr>
          <w:ilvl w:val="0"/>
          <w:numId w:val="15"/>
        </w:numPr>
        <w:tabs>
          <w:tab w:val="left" w:pos="498"/>
        </w:tabs>
        <w:autoSpaceDE w:val="0"/>
        <w:autoSpaceDN w:val="0"/>
        <w:spacing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экономную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прямоугольника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двух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прямых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углов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одного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прямого угла) 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помощью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чертёжных инструментов (линейки, угольника) 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опорой 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чертёж</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(эскиз);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чертить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окружность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помощью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циркуля;</w:t>
      </w:r>
    </w:p>
    <w:p w:rsidR="00EE428C" w:rsidRPr="00EE428C" w:rsidRDefault="00EE428C" w:rsidP="00EE428C">
      <w:pPr>
        <w:widowControl w:val="0"/>
        <w:numPr>
          <w:ilvl w:val="0"/>
          <w:numId w:val="15"/>
        </w:numPr>
        <w:tabs>
          <w:tab w:val="left" w:pos="498"/>
        </w:tabs>
        <w:autoSpaceDE w:val="0"/>
        <w:autoSpaceDN w:val="0"/>
        <w:spacing w:after="0" w:line="297"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биговку;</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построение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простейшего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лекала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(выкройки)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правильной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геометрической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формы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деталей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кроя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ткани 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нему/ней;</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оформлять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соединять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детали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освоенными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ручными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строчками;</w:t>
      </w:r>
    </w:p>
    <w:p w:rsidR="00EE428C" w:rsidRPr="00EE428C" w:rsidRDefault="00EE428C" w:rsidP="00EE428C">
      <w:pPr>
        <w:widowControl w:val="0"/>
        <w:numPr>
          <w:ilvl w:val="0"/>
          <w:numId w:val="15"/>
        </w:numPr>
        <w:tabs>
          <w:tab w:val="left" w:pos="498"/>
        </w:tabs>
        <w:autoSpaceDE w:val="0"/>
        <w:autoSpaceDN w:val="0"/>
        <w:spacing w:before="2"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 смысл понятия «развёртка» (трёхмерного предмета); соотносить объёмную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конструкцию</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 изображениями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её</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развёртки;</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отличать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макет</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строить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трёхмерный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макет</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готовой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развёртки;</w:t>
      </w:r>
    </w:p>
    <w:p w:rsidR="00EE428C" w:rsidRPr="00EE428C" w:rsidRDefault="00EE428C" w:rsidP="00EE428C">
      <w:pPr>
        <w:widowControl w:val="0"/>
        <w:numPr>
          <w:ilvl w:val="0"/>
          <w:numId w:val="15"/>
        </w:numPr>
        <w:tabs>
          <w:tab w:val="left" w:pos="498"/>
        </w:tabs>
        <w:autoSpaceDE w:val="0"/>
        <w:autoSpaceDN w:val="0"/>
        <w:spacing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определять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неподвижный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подвижный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соединения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деталей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подвижное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 неподвижное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соединения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известными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способами;</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конструировать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модели,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простейшему чертежу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эскизу;</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решать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несложные</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конструкторско-технологические</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задачи;</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применять освоенные знания и практические умения (технологические, графические,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конструкторские)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самостоятельной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интеллектуальной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498"/>
        </w:tabs>
        <w:autoSpaceDE w:val="0"/>
        <w:autoSpaceDN w:val="0"/>
        <w:spacing w:after="0" w:line="240" w:lineRule="auto"/>
        <w:ind w:right="106"/>
        <w:jc w:val="both"/>
        <w:rPr>
          <w:rFonts w:ascii="Times New Roman" w:eastAsia="Times New Roman" w:hAnsi="Times New Roman" w:cs="Times New Roman"/>
          <w:sz w:val="26"/>
        </w:rPr>
      </w:pPr>
      <w:r w:rsidRPr="00EE428C">
        <w:rPr>
          <w:rFonts w:ascii="Times New Roman" w:eastAsia="Times New Roman" w:hAnsi="Times New Roman" w:cs="Times New Roman"/>
          <w:sz w:val="26"/>
        </w:rPr>
        <w:t>делать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выбор,</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какое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мнение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своё</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другое,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высказанное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ходе</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обсуждения;</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малых</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группах,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сотрудничество;</w:t>
      </w:r>
    </w:p>
    <w:p w:rsidR="00EE428C" w:rsidRPr="00EE428C" w:rsidRDefault="00EE428C" w:rsidP="00EE428C">
      <w:pPr>
        <w:widowControl w:val="0"/>
        <w:numPr>
          <w:ilvl w:val="0"/>
          <w:numId w:val="15"/>
        </w:numPr>
        <w:tabs>
          <w:tab w:val="left" w:pos="498"/>
        </w:tabs>
        <w:autoSpaceDE w:val="0"/>
        <w:autoSpaceDN w:val="0"/>
        <w:spacing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особенности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проектной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под</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руководством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учителя элементарную проектную деятельность в малых группах: разрабатывать замысел,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искать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пути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его</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реализации,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воплощать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его</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продукте,</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демонстрировать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готовый</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продукт;</w:t>
      </w:r>
    </w:p>
    <w:p w:rsidR="00EE428C" w:rsidRPr="00EE428C" w:rsidRDefault="00EE428C" w:rsidP="00EE428C">
      <w:pPr>
        <w:widowControl w:val="0"/>
        <w:numPr>
          <w:ilvl w:val="0"/>
          <w:numId w:val="15"/>
        </w:numPr>
        <w:tabs>
          <w:tab w:val="left" w:pos="498"/>
        </w:tabs>
        <w:autoSpaceDE w:val="0"/>
        <w:autoSpaceDN w:val="0"/>
        <w:spacing w:before="1" w:after="0" w:line="240" w:lineRule="auto"/>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называть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профессии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людей,</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работающих</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сфере</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обслуживания.</w:t>
      </w:r>
    </w:p>
    <w:p w:rsidR="00EE428C" w:rsidRPr="00EE428C" w:rsidRDefault="00EE428C" w:rsidP="00EE428C">
      <w:pPr>
        <w:widowControl w:val="0"/>
        <w:autoSpaceDE w:val="0"/>
        <w:autoSpaceDN w:val="0"/>
        <w:spacing w:before="11" w:after="0" w:line="240" w:lineRule="auto"/>
        <w:rPr>
          <w:rFonts w:ascii="Times New Roman" w:eastAsia="Times New Roman" w:hAnsi="Times New Roman" w:cs="Times New Roman"/>
          <w:sz w:val="25"/>
          <w:szCs w:val="26"/>
        </w:rPr>
      </w:pPr>
    </w:p>
    <w:p w:rsidR="00EE428C" w:rsidRPr="00EE428C" w:rsidRDefault="00EE428C" w:rsidP="00EE428C">
      <w:pPr>
        <w:widowControl w:val="0"/>
        <w:numPr>
          <w:ilvl w:val="0"/>
          <w:numId w:val="8"/>
        </w:numPr>
        <w:tabs>
          <w:tab w:val="left" w:pos="408"/>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КЛАСС</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8" w:after="0" w:line="240" w:lineRule="auto"/>
        <w:ind w:left="922"/>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концу</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в</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третьем</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классе</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обучающийся</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научится:</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124"/>
          <w:sz w:val="26"/>
        </w:rPr>
        <w:t xml:space="preserve"> </w:t>
      </w:r>
      <w:r w:rsidRPr="00EE428C">
        <w:rPr>
          <w:rFonts w:ascii="Times New Roman" w:eastAsia="Times New Roman" w:hAnsi="Times New Roman" w:cs="Times New Roman"/>
          <w:sz w:val="26"/>
        </w:rPr>
        <w:t xml:space="preserve">смысл  </w:t>
      </w:r>
      <w:r w:rsidRPr="00EE428C">
        <w:rPr>
          <w:rFonts w:ascii="Times New Roman" w:eastAsia="Times New Roman" w:hAnsi="Times New Roman" w:cs="Times New Roman"/>
          <w:spacing w:val="59"/>
          <w:sz w:val="26"/>
        </w:rPr>
        <w:t xml:space="preserve"> </w:t>
      </w:r>
      <w:r w:rsidRPr="00EE428C">
        <w:rPr>
          <w:rFonts w:ascii="Times New Roman" w:eastAsia="Times New Roman" w:hAnsi="Times New Roman" w:cs="Times New Roman"/>
          <w:sz w:val="26"/>
        </w:rPr>
        <w:t xml:space="preserve">понятий  </w:t>
      </w:r>
      <w:r w:rsidRPr="00EE428C">
        <w:rPr>
          <w:rFonts w:ascii="Times New Roman" w:eastAsia="Times New Roman" w:hAnsi="Times New Roman" w:cs="Times New Roman"/>
          <w:spacing w:val="60"/>
          <w:sz w:val="26"/>
        </w:rPr>
        <w:t xml:space="preserve"> </w:t>
      </w:r>
      <w:r w:rsidRPr="00EE428C">
        <w:rPr>
          <w:rFonts w:ascii="Times New Roman" w:eastAsia="Times New Roman" w:hAnsi="Times New Roman" w:cs="Times New Roman"/>
          <w:sz w:val="26"/>
        </w:rPr>
        <w:t xml:space="preserve">«чертёж  </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 xml:space="preserve">развёртки»,  </w:t>
      </w:r>
      <w:r w:rsidRPr="00EE428C">
        <w:rPr>
          <w:rFonts w:ascii="Times New Roman" w:eastAsia="Times New Roman" w:hAnsi="Times New Roman" w:cs="Times New Roman"/>
          <w:spacing w:val="59"/>
          <w:sz w:val="26"/>
        </w:rPr>
        <w:t xml:space="preserve"> </w:t>
      </w:r>
      <w:r w:rsidRPr="00EE428C">
        <w:rPr>
          <w:rFonts w:ascii="Times New Roman" w:eastAsia="Times New Roman" w:hAnsi="Times New Roman" w:cs="Times New Roman"/>
          <w:sz w:val="26"/>
        </w:rPr>
        <w:t xml:space="preserve">«канцелярский  </w:t>
      </w:r>
      <w:r w:rsidRPr="00EE428C">
        <w:rPr>
          <w:rFonts w:ascii="Times New Roman" w:eastAsia="Times New Roman" w:hAnsi="Times New Roman" w:cs="Times New Roman"/>
          <w:spacing w:val="60"/>
          <w:sz w:val="26"/>
        </w:rPr>
        <w:t xml:space="preserve"> </w:t>
      </w:r>
      <w:r w:rsidRPr="00EE428C">
        <w:rPr>
          <w:rFonts w:ascii="Times New Roman" w:eastAsia="Times New Roman" w:hAnsi="Times New Roman" w:cs="Times New Roman"/>
          <w:sz w:val="26"/>
        </w:rPr>
        <w:t xml:space="preserve">нож»,  </w:t>
      </w:r>
      <w:r w:rsidRPr="00EE428C">
        <w:rPr>
          <w:rFonts w:ascii="Times New Roman" w:eastAsia="Times New Roman" w:hAnsi="Times New Roman" w:cs="Times New Roman"/>
          <w:spacing w:val="59"/>
          <w:sz w:val="26"/>
        </w:rPr>
        <w:t xml:space="preserve"> </w:t>
      </w:r>
      <w:r w:rsidRPr="00EE428C">
        <w:rPr>
          <w:rFonts w:ascii="Times New Roman" w:eastAsia="Times New Roman" w:hAnsi="Times New Roman" w:cs="Times New Roman"/>
          <w:sz w:val="26"/>
        </w:rPr>
        <w:t>«шило»,</w:t>
      </w:r>
    </w:p>
    <w:p w:rsidR="00EE428C" w:rsidRPr="00EE428C" w:rsidRDefault="00EE428C" w:rsidP="00EE428C">
      <w:pPr>
        <w:widowControl w:val="0"/>
        <w:autoSpaceDE w:val="0"/>
        <w:autoSpaceDN w:val="0"/>
        <w:spacing w:after="0" w:line="298" w:lineRule="exact"/>
        <w:ind w:left="213"/>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«искусственный</w:t>
      </w:r>
      <w:r w:rsidRPr="00EE428C">
        <w:rPr>
          <w:rFonts w:ascii="Times New Roman" w:eastAsia="Times New Roman" w:hAnsi="Times New Roman" w:cs="Times New Roman"/>
          <w:spacing w:val="-4"/>
          <w:sz w:val="26"/>
          <w:szCs w:val="26"/>
        </w:rPr>
        <w:t xml:space="preserve"> </w:t>
      </w:r>
      <w:r w:rsidRPr="00EE428C">
        <w:rPr>
          <w:rFonts w:ascii="Times New Roman" w:eastAsia="Times New Roman" w:hAnsi="Times New Roman" w:cs="Times New Roman"/>
          <w:sz w:val="26"/>
          <w:szCs w:val="26"/>
        </w:rPr>
        <w:t>материал»;</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1"/>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выделять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называть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характерные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особенности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декоративно-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прикладного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искусства,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профессии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мастеров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прикладного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искусства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рамках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изученного);</w:t>
      </w:r>
    </w:p>
    <w:p w:rsidR="00EE428C" w:rsidRPr="00EE428C" w:rsidRDefault="00EE428C" w:rsidP="00EE428C">
      <w:pPr>
        <w:widowControl w:val="0"/>
        <w:numPr>
          <w:ilvl w:val="0"/>
          <w:numId w:val="15"/>
        </w:numPr>
        <w:tabs>
          <w:tab w:val="left" w:pos="498"/>
        </w:tabs>
        <w:autoSpaceDE w:val="0"/>
        <w:autoSpaceDN w:val="0"/>
        <w:spacing w:before="2" w:after="0" w:line="240" w:lineRule="auto"/>
        <w:ind w:right="103"/>
        <w:jc w:val="both"/>
        <w:rPr>
          <w:rFonts w:ascii="Times New Roman" w:eastAsia="Times New Roman" w:hAnsi="Times New Roman" w:cs="Times New Roman"/>
          <w:sz w:val="26"/>
        </w:rPr>
      </w:pPr>
      <w:r w:rsidRPr="00EE428C">
        <w:rPr>
          <w:rFonts w:ascii="Times New Roman" w:eastAsia="Times New Roman" w:hAnsi="Times New Roman" w:cs="Times New Roman"/>
          <w:sz w:val="26"/>
        </w:rPr>
        <w:t>узнавать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называть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характерным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особенностям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образцов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описанию</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изученные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распространённые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крае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ремёсла;</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называть и описывать свойства наиболее распространённых изучаемых искусственных и</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синтетических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(бумага, металлы,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текстиль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63"/>
          <w:sz w:val="26"/>
        </w:rPr>
        <w:t xml:space="preserve"> </w:t>
      </w:r>
      <w:r w:rsidRPr="00EE428C">
        <w:rPr>
          <w:rFonts w:ascii="Times New Roman" w:eastAsia="Times New Roman" w:hAnsi="Times New Roman" w:cs="Times New Roman"/>
          <w:sz w:val="26"/>
        </w:rPr>
        <w:t>др.);</w:t>
      </w:r>
    </w:p>
    <w:p w:rsidR="00EE428C" w:rsidRPr="00EE428C" w:rsidRDefault="00EE428C" w:rsidP="00EE428C">
      <w:pPr>
        <w:widowControl w:val="0"/>
        <w:numPr>
          <w:ilvl w:val="0"/>
          <w:numId w:val="15"/>
        </w:numPr>
        <w:tabs>
          <w:tab w:val="left" w:pos="498"/>
        </w:tabs>
        <w:autoSpaceDE w:val="0"/>
        <w:autoSpaceDN w:val="0"/>
        <w:spacing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читать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чертёж</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развёртки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разметку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развёрток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помощью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чертёжных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инструментов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(линейка,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угольник,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циркуль);</w:t>
      </w:r>
    </w:p>
    <w:p w:rsidR="00EE428C" w:rsidRPr="00EE428C" w:rsidRDefault="00EE428C" w:rsidP="00EE428C">
      <w:pPr>
        <w:widowControl w:val="0"/>
        <w:numPr>
          <w:ilvl w:val="0"/>
          <w:numId w:val="15"/>
        </w:numPr>
        <w:tabs>
          <w:tab w:val="left" w:pos="498"/>
        </w:tabs>
        <w:autoSpaceDE w:val="0"/>
        <w:autoSpaceDN w:val="0"/>
        <w:spacing w:after="0" w:line="299"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узнавать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называть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линии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чертежа</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(осевая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центровая);</w:t>
      </w:r>
    </w:p>
    <w:p w:rsidR="00EE428C" w:rsidRPr="00EE428C" w:rsidRDefault="00EE428C" w:rsidP="00EE428C">
      <w:pPr>
        <w:widowControl w:val="0"/>
        <w:numPr>
          <w:ilvl w:val="0"/>
          <w:numId w:val="15"/>
        </w:numPr>
        <w:tabs>
          <w:tab w:val="left" w:pos="498"/>
        </w:tabs>
        <w:autoSpaceDE w:val="0"/>
        <w:autoSpaceDN w:val="0"/>
        <w:spacing w:after="0" w:line="240" w:lineRule="auto"/>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безопасно</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пользоваться</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канцелярским</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ножом,</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шилом;</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498"/>
        </w:tabs>
        <w:autoSpaceDE w:val="0"/>
        <w:autoSpaceDN w:val="0"/>
        <w:spacing w:before="73" w:after="0" w:line="240" w:lineRule="auto"/>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выполнять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рицовку;</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соединение</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деталей</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отделку</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освоенными</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ручными</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строчками;</w:t>
      </w:r>
    </w:p>
    <w:p w:rsidR="00EE428C" w:rsidRPr="00EE428C" w:rsidRDefault="00EE428C" w:rsidP="00EE428C">
      <w:pPr>
        <w:widowControl w:val="0"/>
        <w:numPr>
          <w:ilvl w:val="0"/>
          <w:numId w:val="15"/>
        </w:numPr>
        <w:tabs>
          <w:tab w:val="left" w:pos="498"/>
        </w:tabs>
        <w:autoSpaceDE w:val="0"/>
        <w:autoSpaceDN w:val="0"/>
        <w:spacing w:after="0" w:line="240" w:lineRule="auto"/>
        <w:ind w:right="101"/>
        <w:jc w:val="both"/>
        <w:rPr>
          <w:rFonts w:ascii="Times New Roman" w:eastAsia="Times New Roman" w:hAnsi="Times New Roman" w:cs="Times New Roman"/>
          <w:sz w:val="26"/>
        </w:rPr>
      </w:pPr>
      <w:r w:rsidRPr="00EE428C">
        <w:rPr>
          <w:rFonts w:ascii="Times New Roman" w:eastAsia="Times New Roman" w:hAnsi="Times New Roman" w:cs="Times New Roman"/>
          <w:sz w:val="26"/>
        </w:rPr>
        <w:t>решать простейшие задачи технико-технологического характера по изменению вида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способа соединения деталей: на достраивание, придание новых свойств конструкции 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новыми/дополненными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требованиями;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комбинированные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техники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изготовлении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соответствии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технической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декоративно-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художественной</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задачей;</w:t>
      </w:r>
    </w:p>
    <w:p w:rsidR="00EE428C" w:rsidRPr="00EE428C" w:rsidRDefault="00EE428C" w:rsidP="00EE428C">
      <w:pPr>
        <w:widowControl w:val="0"/>
        <w:numPr>
          <w:ilvl w:val="0"/>
          <w:numId w:val="15"/>
        </w:numPr>
        <w:tabs>
          <w:tab w:val="left" w:pos="498"/>
        </w:tabs>
        <w:autoSpaceDE w:val="0"/>
        <w:autoSpaceDN w:val="0"/>
        <w:spacing w:after="0" w:line="240" w:lineRule="auto"/>
        <w:ind w:right="103"/>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технологический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практический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смысл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соединений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технических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объектах,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достижения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прочности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конструкций;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решении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конструкторских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 xml:space="preserve">конструировать  </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 xml:space="preserve">и   </w:t>
      </w:r>
      <w:r w:rsidRPr="00EE428C">
        <w:rPr>
          <w:rFonts w:ascii="Times New Roman" w:eastAsia="Times New Roman" w:hAnsi="Times New Roman" w:cs="Times New Roman"/>
          <w:spacing w:val="22"/>
          <w:sz w:val="26"/>
        </w:rPr>
        <w:t xml:space="preserve"> </w:t>
      </w:r>
      <w:r w:rsidRPr="00EE428C">
        <w:rPr>
          <w:rFonts w:ascii="Times New Roman" w:eastAsia="Times New Roman" w:hAnsi="Times New Roman" w:cs="Times New Roman"/>
          <w:sz w:val="26"/>
        </w:rPr>
        <w:t xml:space="preserve">моделировать   </w:t>
      </w:r>
      <w:r w:rsidRPr="00EE428C">
        <w:rPr>
          <w:rFonts w:ascii="Times New Roman" w:eastAsia="Times New Roman" w:hAnsi="Times New Roman" w:cs="Times New Roman"/>
          <w:spacing w:val="20"/>
          <w:sz w:val="26"/>
        </w:rPr>
        <w:t xml:space="preserve"> </w:t>
      </w:r>
      <w:r w:rsidRPr="00EE428C">
        <w:rPr>
          <w:rFonts w:ascii="Times New Roman" w:eastAsia="Times New Roman" w:hAnsi="Times New Roman" w:cs="Times New Roman"/>
          <w:sz w:val="26"/>
        </w:rPr>
        <w:t xml:space="preserve">изделия   </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 xml:space="preserve">из   </w:t>
      </w:r>
      <w:r w:rsidRPr="00EE428C">
        <w:rPr>
          <w:rFonts w:ascii="Times New Roman" w:eastAsia="Times New Roman" w:hAnsi="Times New Roman" w:cs="Times New Roman"/>
          <w:spacing w:val="22"/>
          <w:sz w:val="26"/>
        </w:rPr>
        <w:t xml:space="preserve"> </w:t>
      </w:r>
      <w:r w:rsidRPr="00EE428C">
        <w:rPr>
          <w:rFonts w:ascii="Times New Roman" w:eastAsia="Times New Roman" w:hAnsi="Times New Roman" w:cs="Times New Roman"/>
          <w:sz w:val="26"/>
        </w:rPr>
        <w:t xml:space="preserve">разных   </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 xml:space="preserve">материалов   </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 xml:space="preserve">и   </w:t>
      </w:r>
      <w:r w:rsidRPr="00EE428C">
        <w:rPr>
          <w:rFonts w:ascii="Times New Roman" w:eastAsia="Times New Roman" w:hAnsi="Times New Roman" w:cs="Times New Roman"/>
          <w:spacing w:val="21"/>
          <w:sz w:val="26"/>
        </w:rPr>
        <w:t xml:space="preserve"> </w:t>
      </w:r>
      <w:r w:rsidRPr="00EE428C">
        <w:rPr>
          <w:rFonts w:ascii="Times New Roman" w:eastAsia="Times New Roman" w:hAnsi="Times New Roman" w:cs="Times New Roman"/>
          <w:sz w:val="26"/>
        </w:rPr>
        <w:t>наборов</w:t>
      </w:r>
    </w:p>
    <w:p w:rsidR="00EE428C" w:rsidRPr="00EE428C" w:rsidRDefault="00EE428C" w:rsidP="00EE428C">
      <w:pPr>
        <w:widowControl w:val="0"/>
        <w:autoSpaceDE w:val="0"/>
        <w:autoSpaceDN w:val="0"/>
        <w:spacing w:after="0" w:line="240" w:lineRule="auto"/>
        <w:ind w:left="213" w:right="104"/>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«Конструктор»</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по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заданным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техническим,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технологическим</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и</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декоративно-</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художественным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условиям;</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изменять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конструкцию</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заданным</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условиям;</w:t>
      </w:r>
    </w:p>
    <w:p w:rsidR="00EE428C" w:rsidRPr="00EE428C" w:rsidRDefault="00EE428C" w:rsidP="00EE428C">
      <w:pPr>
        <w:widowControl w:val="0"/>
        <w:numPr>
          <w:ilvl w:val="0"/>
          <w:numId w:val="15"/>
        </w:numPr>
        <w:tabs>
          <w:tab w:val="left" w:pos="498"/>
        </w:tabs>
        <w:autoSpaceDE w:val="0"/>
        <w:autoSpaceDN w:val="0"/>
        <w:spacing w:after="0" w:line="240" w:lineRule="auto"/>
        <w:ind w:right="110"/>
        <w:rPr>
          <w:rFonts w:ascii="Times New Roman" w:eastAsia="Times New Roman" w:hAnsi="Times New Roman" w:cs="Times New Roman"/>
          <w:sz w:val="26"/>
        </w:rPr>
      </w:pPr>
      <w:r w:rsidRPr="00EE428C">
        <w:rPr>
          <w:rFonts w:ascii="Times New Roman" w:eastAsia="Times New Roman" w:hAnsi="Times New Roman" w:cs="Times New Roman"/>
          <w:sz w:val="26"/>
        </w:rPr>
        <w:t>выбирать способ соединения и соединительный материал 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зависимости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требований</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конструкции;</w:t>
      </w:r>
    </w:p>
    <w:p w:rsidR="00EE428C" w:rsidRPr="00EE428C" w:rsidRDefault="00EE428C" w:rsidP="00EE428C">
      <w:pPr>
        <w:widowControl w:val="0"/>
        <w:numPr>
          <w:ilvl w:val="0"/>
          <w:numId w:val="15"/>
        </w:numPr>
        <w:tabs>
          <w:tab w:val="left" w:pos="498"/>
        </w:tabs>
        <w:autoSpaceDE w:val="0"/>
        <w:autoSpaceDN w:val="0"/>
        <w:spacing w:after="0" w:line="240" w:lineRule="auto"/>
        <w:ind w:right="110"/>
        <w:rPr>
          <w:rFonts w:ascii="Times New Roman" w:eastAsia="Times New Roman" w:hAnsi="Times New Roman" w:cs="Times New Roman"/>
          <w:sz w:val="26"/>
        </w:rPr>
      </w:pPr>
      <w:r w:rsidRPr="00EE428C">
        <w:rPr>
          <w:rFonts w:ascii="Times New Roman" w:eastAsia="Times New Roman" w:hAnsi="Times New Roman" w:cs="Times New Roman"/>
          <w:sz w:val="26"/>
        </w:rPr>
        <w:t>называть</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несколько</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видов</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информационных</w:t>
      </w:r>
      <w:r w:rsidRPr="00EE428C">
        <w:rPr>
          <w:rFonts w:ascii="Times New Roman" w:eastAsia="Times New Roman" w:hAnsi="Times New Roman" w:cs="Times New Roman"/>
          <w:spacing w:val="37"/>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39"/>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38"/>
          <w:sz w:val="26"/>
        </w:rPr>
        <w:t xml:space="preserve"> </w:t>
      </w:r>
      <w:r w:rsidRPr="00EE428C">
        <w:rPr>
          <w:rFonts w:ascii="Times New Roman" w:eastAsia="Times New Roman" w:hAnsi="Times New Roman" w:cs="Times New Roman"/>
          <w:sz w:val="26"/>
        </w:rPr>
        <w:t>соответствующих</w:t>
      </w:r>
      <w:r w:rsidRPr="00EE428C">
        <w:rPr>
          <w:rFonts w:ascii="Times New Roman" w:eastAsia="Times New Roman" w:hAnsi="Times New Roman" w:cs="Times New Roman"/>
          <w:spacing w:val="38"/>
          <w:sz w:val="26"/>
        </w:rPr>
        <w:t xml:space="preserve"> </w:t>
      </w:r>
      <w:r w:rsidRPr="00EE428C">
        <w:rPr>
          <w:rFonts w:ascii="Times New Roman" w:eastAsia="Times New Roman" w:hAnsi="Times New Roman" w:cs="Times New Roman"/>
          <w:sz w:val="26"/>
        </w:rPr>
        <w:t>способов</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передачи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 реального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окружения</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учащихся);</w:t>
      </w:r>
    </w:p>
    <w:p w:rsidR="00EE428C" w:rsidRPr="00EE428C" w:rsidRDefault="00EE428C" w:rsidP="00EE428C">
      <w:pPr>
        <w:widowControl w:val="0"/>
        <w:numPr>
          <w:ilvl w:val="0"/>
          <w:numId w:val="15"/>
        </w:numPr>
        <w:tabs>
          <w:tab w:val="left" w:pos="498"/>
        </w:tabs>
        <w:autoSpaceDE w:val="0"/>
        <w:autoSpaceDN w:val="0"/>
        <w:spacing w:after="0" w:line="240" w:lineRule="auto"/>
        <w:ind w:right="113"/>
        <w:rPr>
          <w:rFonts w:ascii="Times New Roman" w:eastAsia="Times New Roman" w:hAnsi="Times New Roman" w:cs="Times New Roman"/>
          <w:sz w:val="26"/>
        </w:rPr>
      </w:pPr>
      <w:r w:rsidRPr="00EE428C">
        <w:rPr>
          <w:rFonts w:ascii="Times New Roman" w:eastAsia="Times New Roman" w:hAnsi="Times New Roman" w:cs="Times New Roman"/>
          <w:sz w:val="26"/>
        </w:rPr>
        <w:t>понимать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назначение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основных устройств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персонального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компьютера для</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ввода,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вывода</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обработки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информации;</w:t>
      </w:r>
    </w:p>
    <w:p w:rsidR="00EE428C" w:rsidRPr="00EE428C" w:rsidRDefault="00EE428C" w:rsidP="00EE428C">
      <w:pPr>
        <w:widowControl w:val="0"/>
        <w:numPr>
          <w:ilvl w:val="0"/>
          <w:numId w:val="15"/>
        </w:numPr>
        <w:tabs>
          <w:tab w:val="left" w:pos="498"/>
        </w:tabs>
        <w:autoSpaceDE w:val="0"/>
        <w:autoSpaceDN w:val="0"/>
        <w:spacing w:before="1" w:after="0" w:line="298" w:lineRule="exact"/>
        <w:ind w:left="497" w:hanging="285"/>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6"/>
          <w:sz w:val="26"/>
        </w:rPr>
        <w:t xml:space="preserve"> </w:t>
      </w:r>
      <w:r w:rsidRPr="00EE428C">
        <w:rPr>
          <w:rFonts w:ascii="Times New Roman" w:eastAsia="Times New Roman" w:hAnsi="Times New Roman" w:cs="Times New Roman"/>
          <w:sz w:val="26"/>
        </w:rPr>
        <w:t>основные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правила</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безопасной</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компьютере;</w:t>
      </w:r>
    </w:p>
    <w:p w:rsidR="00EE428C" w:rsidRPr="00EE428C" w:rsidRDefault="00EE428C" w:rsidP="00EE428C">
      <w:pPr>
        <w:widowControl w:val="0"/>
        <w:numPr>
          <w:ilvl w:val="0"/>
          <w:numId w:val="15"/>
        </w:numPr>
        <w:tabs>
          <w:tab w:val="left" w:pos="498"/>
        </w:tabs>
        <w:autoSpaceDE w:val="0"/>
        <w:autoSpaceDN w:val="0"/>
        <w:spacing w:after="0" w:line="240" w:lineRule="auto"/>
        <w:ind w:right="105"/>
        <w:jc w:val="both"/>
        <w:rPr>
          <w:rFonts w:ascii="Times New Roman" w:eastAsia="Times New Roman" w:hAnsi="Times New Roman" w:cs="Times New Roman"/>
          <w:sz w:val="26"/>
        </w:rPr>
      </w:pPr>
      <w:r w:rsidRPr="00EE428C">
        <w:rPr>
          <w:rFonts w:ascii="Times New Roman" w:eastAsia="Times New Roman" w:hAnsi="Times New Roman" w:cs="Times New Roman"/>
          <w:sz w:val="26"/>
        </w:rPr>
        <w:t>использовать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возможности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компьютера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информационно-коммуникационных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поиска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выполнении</w:t>
      </w:r>
      <w:r w:rsidRPr="00EE428C">
        <w:rPr>
          <w:rFonts w:ascii="Times New Roman" w:eastAsia="Times New Roman" w:hAnsi="Times New Roman" w:cs="Times New Roman"/>
          <w:spacing w:val="66"/>
          <w:sz w:val="26"/>
        </w:rPr>
        <w:t xml:space="preserve"> </w:t>
      </w:r>
      <w:r w:rsidRPr="00EE428C">
        <w:rPr>
          <w:rFonts w:ascii="Times New Roman" w:eastAsia="Times New Roman" w:hAnsi="Times New Roman" w:cs="Times New Roman"/>
          <w:sz w:val="26"/>
        </w:rPr>
        <w:t>обучающих,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и проектных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заданий;</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 проектные задания в соответствии с содержанием изученного материала 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полученных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знаний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умений.</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sz w:val="26"/>
          <w:szCs w:val="26"/>
        </w:rPr>
      </w:pPr>
    </w:p>
    <w:p w:rsidR="00EE428C" w:rsidRPr="00EE428C" w:rsidRDefault="00EE428C" w:rsidP="00EE428C">
      <w:pPr>
        <w:widowControl w:val="0"/>
        <w:numPr>
          <w:ilvl w:val="0"/>
          <w:numId w:val="8"/>
        </w:numPr>
        <w:tabs>
          <w:tab w:val="left" w:pos="408"/>
        </w:tabs>
        <w:autoSpaceDE w:val="0"/>
        <w:autoSpaceDN w:val="0"/>
        <w:spacing w:after="0" w:line="240" w:lineRule="auto"/>
        <w:outlineLvl w:val="1"/>
        <w:rPr>
          <w:rFonts w:ascii="Times New Roman" w:eastAsia="Times New Roman" w:hAnsi="Times New Roman" w:cs="Times New Roman"/>
          <w:b/>
          <w:bCs/>
          <w:sz w:val="26"/>
          <w:szCs w:val="26"/>
        </w:rPr>
      </w:pPr>
      <w:r w:rsidRPr="00EE428C">
        <w:rPr>
          <w:rFonts w:ascii="Times New Roman" w:eastAsia="Times New Roman" w:hAnsi="Times New Roman" w:cs="Times New Roman"/>
          <w:b/>
          <w:bCs/>
          <w:sz w:val="26"/>
          <w:szCs w:val="26"/>
          <w:u w:val="thick"/>
        </w:rPr>
        <w:t>КЛАСС</w:t>
      </w:r>
    </w:p>
    <w:p w:rsidR="00EE428C" w:rsidRPr="00EE428C" w:rsidRDefault="00EE428C" w:rsidP="00EE428C">
      <w:pPr>
        <w:widowControl w:val="0"/>
        <w:autoSpaceDE w:val="0"/>
        <w:autoSpaceDN w:val="0"/>
        <w:spacing w:before="4" w:after="0" w:line="240" w:lineRule="auto"/>
        <w:rPr>
          <w:rFonts w:ascii="Times New Roman" w:eastAsia="Times New Roman" w:hAnsi="Times New Roman" w:cs="Times New Roman"/>
          <w:b/>
          <w:sz w:val="18"/>
          <w:szCs w:val="26"/>
        </w:rPr>
      </w:pPr>
    </w:p>
    <w:p w:rsidR="00EE428C" w:rsidRPr="00EE428C" w:rsidRDefault="00EE428C" w:rsidP="00EE428C">
      <w:pPr>
        <w:widowControl w:val="0"/>
        <w:autoSpaceDE w:val="0"/>
        <w:autoSpaceDN w:val="0"/>
        <w:spacing w:before="88" w:after="0" w:line="298" w:lineRule="exact"/>
        <w:ind w:left="922"/>
        <w:jc w:val="both"/>
        <w:rPr>
          <w:rFonts w:ascii="Times New Roman" w:eastAsia="Times New Roman" w:hAnsi="Times New Roman" w:cs="Times New Roman"/>
          <w:sz w:val="26"/>
          <w:szCs w:val="26"/>
        </w:rPr>
      </w:pPr>
      <w:r w:rsidRPr="00EE428C">
        <w:rPr>
          <w:rFonts w:ascii="Times New Roman" w:eastAsia="Times New Roman" w:hAnsi="Times New Roman" w:cs="Times New Roman"/>
          <w:sz w:val="26"/>
          <w:szCs w:val="26"/>
        </w:rPr>
        <w:t>К</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концу</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обучения</w:t>
      </w:r>
      <w:r w:rsidRPr="00EE428C">
        <w:rPr>
          <w:rFonts w:ascii="Times New Roman" w:eastAsia="Times New Roman" w:hAnsi="Times New Roman" w:cs="Times New Roman"/>
          <w:spacing w:val="-1"/>
          <w:sz w:val="26"/>
          <w:szCs w:val="26"/>
        </w:rPr>
        <w:t xml:space="preserve"> </w:t>
      </w:r>
      <w:r w:rsidRPr="00EE428C">
        <w:rPr>
          <w:rFonts w:ascii="Times New Roman" w:eastAsia="Times New Roman" w:hAnsi="Times New Roman" w:cs="Times New Roman"/>
          <w:sz w:val="26"/>
          <w:szCs w:val="26"/>
        </w:rPr>
        <w:t>в четвёртом</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классе</w:t>
      </w:r>
      <w:r w:rsidRPr="00EE428C">
        <w:rPr>
          <w:rFonts w:ascii="Times New Roman" w:eastAsia="Times New Roman" w:hAnsi="Times New Roman" w:cs="Times New Roman"/>
          <w:spacing w:val="-3"/>
          <w:sz w:val="26"/>
          <w:szCs w:val="26"/>
        </w:rPr>
        <w:t xml:space="preserve"> </w:t>
      </w:r>
      <w:r w:rsidRPr="00EE428C">
        <w:rPr>
          <w:rFonts w:ascii="Times New Roman" w:eastAsia="Times New Roman" w:hAnsi="Times New Roman" w:cs="Times New Roman"/>
          <w:sz w:val="26"/>
          <w:szCs w:val="26"/>
        </w:rPr>
        <w:t>обучающийся</w:t>
      </w:r>
      <w:r w:rsidRPr="00EE428C">
        <w:rPr>
          <w:rFonts w:ascii="Times New Roman" w:eastAsia="Times New Roman" w:hAnsi="Times New Roman" w:cs="Times New Roman"/>
          <w:spacing w:val="-2"/>
          <w:sz w:val="26"/>
          <w:szCs w:val="26"/>
        </w:rPr>
        <w:t xml:space="preserve"> </w:t>
      </w:r>
      <w:r w:rsidRPr="00EE428C">
        <w:rPr>
          <w:rFonts w:ascii="Times New Roman" w:eastAsia="Times New Roman" w:hAnsi="Times New Roman" w:cs="Times New Roman"/>
          <w:sz w:val="26"/>
          <w:szCs w:val="26"/>
        </w:rPr>
        <w:t>научится:</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формировать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представление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профессий,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социальном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значении;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творчестве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творческих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профессиях,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мировых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достижениях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области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техники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искусства</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рамках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изученного), о</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наиболее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значимых</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окружающих</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производствах;</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на основе анализа задания самостоятельно организовывать рабочее место в зависимости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вида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осуществлять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планирование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трудового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процесса;</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самостоятельно</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планировать</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6"/>
          <w:sz w:val="26"/>
        </w:rPr>
        <w:t xml:space="preserve"> </w:t>
      </w:r>
      <w:r w:rsidRPr="00EE428C">
        <w:rPr>
          <w:rFonts w:ascii="Times New Roman" w:eastAsia="Times New Roman" w:hAnsi="Times New Roman" w:cs="Times New Roman"/>
          <w:sz w:val="26"/>
        </w:rPr>
        <w:t>практическое</w:t>
      </w:r>
      <w:r w:rsidRPr="00EE428C">
        <w:rPr>
          <w:rFonts w:ascii="Times New Roman" w:eastAsia="Times New Roman" w:hAnsi="Times New Roman" w:cs="Times New Roman"/>
          <w:spacing w:val="14"/>
          <w:sz w:val="26"/>
        </w:rPr>
        <w:t xml:space="preserve"> </w:t>
      </w:r>
      <w:r w:rsidRPr="00EE428C">
        <w:rPr>
          <w:rFonts w:ascii="Times New Roman" w:eastAsia="Times New Roman" w:hAnsi="Times New Roman" w:cs="Times New Roman"/>
          <w:sz w:val="26"/>
        </w:rPr>
        <w:t>задание</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(практическую</w:t>
      </w:r>
      <w:r w:rsidRPr="00EE428C">
        <w:rPr>
          <w:rFonts w:ascii="Times New Roman" w:eastAsia="Times New Roman" w:hAnsi="Times New Roman" w:cs="Times New Roman"/>
          <w:spacing w:val="17"/>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опорой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инструкционную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(технологическую)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карту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творческий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замысел;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необходимости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вносить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коррективы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выполняемые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действия;</w:t>
      </w:r>
    </w:p>
    <w:p w:rsidR="00EE428C" w:rsidRPr="00EE428C" w:rsidRDefault="00EE428C" w:rsidP="00EE428C">
      <w:pPr>
        <w:widowControl w:val="0"/>
        <w:numPr>
          <w:ilvl w:val="0"/>
          <w:numId w:val="15"/>
        </w:numPr>
        <w:tabs>
          <w:tab w:val="left" w:pos="498"/>
        </w:tabs>
        <w:autoSpaceDE w:val="0"/>
        <w:autoSpaceDN w:val="0"/>
        <w:spacing w:after="0" w:line="240" w:lineRule="auto"/>
        <w:ind w:right="111"/>
        <w:jc w:val="both"/>
        <w:rPr>
          <w:rFonts w:ascii="Times New Roman" w:eastAsia="Times New Roman" w:hAnsi="Times New Roman" w:cs="Times New Roman"/>
          <w:sz w:val="26"/>
        </w:rPr>
      </w:pPr>
      <w:r w:rsidRPr="00EE428C">
        <w:rPr>
          <w:rFonts w:ascii="Times New Roman" w:eastAsia="Times New Roman" w:hAnsi="Times New Roman" w:cs="Times New Roman"/>
          <w:sz w:val="26"/>
        </w:rPr>
        <w:t>понимать элементарные основы бытовой культуры, выполнять доступные действия 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самообслуживанию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доступные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виды домашнего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труда;</w:t>
      </w:r>
    </w:p>
    <w:p w:rsidR="00EE428C" w:rsidRPr="00EE428C" w:rsidRDefault="00EE428C" w:rsidP="00EE428C">
      <w:pPr>
        <w:widowControl w:val="0"/>
        <w:numPr>
          <w:ilvl w:val="0"/>
          <w:numId w:val="15"/>
        </w:numPr>
        <w:tabs>
          <w:tab w:val="left" w:pos="498"/>
        </w:tabs>
        <w:autoSpaceDE w:val="0"/>
        <w:autoSpaceDN w:val="0"/>
        <w:spacing w:after="0" w:line="240" w:lineRule="auto"/>
        <w:ind w:right="109"/>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более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сложные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приёмы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обработки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материалов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(например,</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плетение,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шитьё</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вышивание,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тиснение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фольге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комбинировать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различные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способы</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зависимости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поставленной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задачи;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оформлять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соединять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детали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освоенными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ручными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строчками;</w:t>
      </w:r>
    </w:p>
    <w:p w:rsidR="00EE428C" w:rsidRPr="00EE428C" w:rsidRDefault="00EE428C" w:rsidP="00EE428C">
      <w:pPr>
        <w:widowControl w:val="0"/>
        <w:numPr>
          <w:ilvl w:val="0"/>
          <w:numId w:val="15"/>
        </w:numPr>
        <w:tabs>
          <w:tab w:val="left" w:pos="498"/>
        </w:tabs>
        <w:autoSpaceDE w:val="0"/>
        <w:autoSpaceDN w:val="0"/>
        <w:spacing w:after="0" w:line="240" w:lineRule="auto"/>
        <w:ind w:right="112"/>
        <w:jc w:val="both"/>
        <w:rPr>
          <w:rFonts w:ascii="Times New Roman" w:eastAsia="Times New Roman" w:hAnsi="Times New Roman" w:cs="Times New Roman"/>
          <w:sz w:val="26"/>
        </w:rPr>
      </w:pPr>
      <w:r w:rsidRPr="00EE428C">
        <w:rPr>
          <w:rFonts w:ascii="Times New Roman" w:eastAsia="Times New Roman" w:hAnsi="Times New Roman" w:cs="Times New Roman"/>
          <w:sz w:val="26"/>
        </w:rPr>
        <w:t>выполнять символические действия моделирования, понимать и создавать простейшие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виды технической документации (чертёж развёртки, эскиз, технический рисунок, схему) 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выполнять</w:t>
      </w:r>
      <w:r w:rsidRPr="00EE428C">
        <w:rPr>
          <w:rFonts w:ascii="Times New Roman" w:eastAsia="Times New Roman" w:hAnsi="Times New Roman" w:cs="Times New Roman"/>
          <w:spacing w:val="-3"/>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0"/>
          <w:numId w:val="15"/>
        </w:numPr>
        <w:tabs>
          <w:tab w:val="left" w:pos="498"/>
        </w:tabs>
        <w:autoSpaceDE w:val="0"/>
        <w:autoSpaceDN w:val="0"/>
        <w:spacing w:before="73"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lastRenderedPageBreak/>
        <w:t>решать простейшие задачи рационализаторского характера по изменению конструкции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 на достраивание, придание новых свойств конструкции в связи с изменением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функционального назначения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изделия;</w:t>
      </w:r>
    </w:p>
    <w:p w:rsidR="00EE428C" w:rsidRPr="00EE428C" w:rsidRDefault="00EE428C" w:rsidP="00EE428C">
      <w:pPr>
        <w:widowControl w:val="0"/>
        <w:numPr>
          <w:ilvl w:val="0"/>
          <w:numId w:val="15"/>
        </w:numPr>
        <w:tabs>
          <w:tab w:val="left" w:pos="498"/>
        </w:tabs>
        <w:autoSpaceDE w:val="0"/>
        <w:autoSpaceDN w:val="0"/>
        <w:spacing w:before="1" w:after="0" w:line="240" w:lineRule="auto"/>
        <w:ind w:right="104"/>
        <w:jc w:val="both"/>
        <w:rPr>
          <w:rFonts w:ascii="Times New Roman" w:eastAsia="Times New Roman" w:hAnsi="Times New Roman" w:cs="Times New Roman"/>
          <w:sz w:val="26"/>
        </w:rPr>
      </w:pP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основе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усвоенных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правил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дизайна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решать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простейшие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художественно-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конструкторские</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задачи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созданию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изделий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заданной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функцией;</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создавать небольшие тексты, презентации и печатные публикации с использованием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изображений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на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экране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компьютера;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оформлять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текст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(выбор</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шрифта,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размера,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цвета</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шрифта, выравнивание</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абзаца);</w:t>
      </w:r>
    </w:p>
    <w:p w:rsidR="00EE428C" w:rsidRPr="00EE428C" w:rsidRDefault="00EE428C" w:rsidP="00EE428C">
      <w:pPr>
        <w:widowControl w:val="0"/>
        <w:numPr>
          <w:ilvl w:val="0"/>
          <w:numId w:val="15"/>
        </w:numPr>
        <w:tabs>
          <w:tab w:val="left" w:pos="498"/>
        </w:tabs>
        <w:autoSpaceDE w:val="0"/>
        <w:autoSpaceDN w:val="0"/>
        <w:spacing w:after="0" w:line="298" w:lineRule="exact"/>
        <w:ind w:left="497" w:hanging="285"/>
        <w:jc w:val="both"/>
        <w:rPr>
          <w:rFonts w:ascii="Times New Roman" w:eastAsia="Times New Roman" w:hAnsi="Times New Roman" w:cs="Times New Roman"/>
          <w:sz w:val="26"/>
        </w:rPr>
      </w:pPr>
      <w:r w:rsidRPr="00EE428C">
        <w:rPr>
          <w:rFonts w:ascii="Times New Roman" w:eastAsia="Times New Roman" w:hAnsi="Times New Roman" w:cs="Times New Roman"/>
          <w:sz w:val="26"/>
        </w:rPr>
        <w:t>работать</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с</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доступной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информацией;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работать</w:t>
      </w:r>
      <w:r w:rsidRPr="00EE428C">
        <w:rPr>
          <w:rFonts w:ascii="Times New Roman" w:eastAsia="Times New Roman" w:hAnsi="Times New Roman" w:cs="Times New Roman"/>
          <w:spacing w:val="-5"/>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программах</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Word,</w:t>
      </w:r>
      <w:r w:rsidRPr="00EE428C">
        <w:rPr>
          <w:rFonts w:ascii="Times New Roman" w:eastAsia="Times New Roman" w:hAnsi="Times New Roman" w:cs="Times New Roman"/>
          <w:spacing w:val="-4"/>
          <w:sz w:val="26"/>
        </w:rPr>
        <w:t xml:space="preserve"> </w:t>
      </w:r>
      <w:r w:rsidRPr="00EE428C">
        <w:rPr>
          <w:rFonts w:ascii="Times New Roman" w:eastAsia="Times New Roman" w:hAnsi="Times New Roman" w:cs="Times New Roman"/>
          <w:sz w:val="26"/>
        </w:rPr>
        <w:t>Power</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Point;</w:t>
      </w:r>
    </w:p>
    <w:p w:rsidR="00EE428C" w:rsidRPr="00EE428C" w:rsidRDefault="00EE428C" w:rsidP="00EE428C">
      <w:pPr>
        <w:widowControl w:val="0"/>
        <w:numPr>
          <w:ilvl w:val="0"/>
          <w:numId w:val="15"/>
        </w:numPr>
        <w:tabs>
          <w:tab w:val="left" w:pos="498"/>
        </w:tabs>
        <w:autoSpaceDE w:val="0"/>
        <w:autoSpaceDN w:val="0"/>
        <w:spacing w:after="0" w:line="240" w:lineRule="auto"/>
        <w:ind w:right="110"/>
        <w:jc w:val="both"/>
        <w:rPr>
          <w:rFonts w:ascii="Times New Roman" w:eastAsia="Times New Roman" w:hAnsi="Times New Roman" w:cs="Times New Roman"/>
          <w:sz w:val="26"/>
        </w:rPr>
      </w:pPr>
      <w:r w:rsidRPr="00EE428C">
        <w:rPr>
          <w:rFonts w:ascii="Times New Roman" w:eastAsia="Times New Roman" w:hAnsi="Times New Roman" w:cs="Times New Roman"/>
          <w:sz w:val="26"/>
        </w:rPr>
        <w:t>решать творческие задачи, мысленно создавать и разрабатывать проектный замысел,</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осуществлять выбор средств и способов его практического воплощения, аргументированно</w:t>
      </w:r>
      <w:r w:rsidRPr="00EE428C">
        <w:rPr>
          <w:rFonts w:ascii="Times New Roman" w:eastAsia="Times New Roman" w:hAnsi="Times New Roman" w:cs="Times New Roman"/>
          <w:spacing w:val="-62"/>
          <w:sz w:val="26"/>
        </w:rPr>
        <w:t xml:space="preserve"> </w:t>
      </w:r>
      <w:r w:rsidRPr="00EE428C">
        <w:rPr>
          <w:rFonts w:ascii="Times New Roman" w:eastAsia="Times New Roman" w:hAnsi="Times New Roman" w:cs="Times New Roman"/>
          <w:sz w:val="26"/>
        </w:rPr>
        <w:t>представлять</w:t>
      </w:r>
      <w:r w:rsidRPr="00EE428C">
        <w:rPr>
          <w:rFonts w:ascii="Times New Roman" w:eastAsia="Times New Roman" w:hAnsi="Times New Roman" w:cs="Times New Roman"/>
          <w:spacing w:val="-2"/>
          <w:sz w:val="26"/>
        </w:rPr>
        <w:t xml:space="preserve"> </w:t>
      </w:r>
      <w:r w:rsidRPr="00EE428C">
        <w:rPr>
          <w:rFonts w:ascii="Times New Roman" w:eastAsia="Times New Roman" w:hAnsi="Times New Roman" w:cs="Times New Roman"/>
          <w:sz w:val="26"/>
        </w:rPr>
        <w:t>продукт</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проектной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деятельности;</w:t>
      </w:r>
    </w:p>
    <w:p w:rsidR="00EE428C" w:rsidRPr="00EE428C" w:rsidRDefault="00EE428C" w:rsidP="00EE428C">
      <w:pPr>
        <w:widowControl w:val="0"/>
        <w:numPr>
          <w:ilvl w:val="0"/>
          <w:numId w:val="15"/>
        </w:numPr>
        <w:tabs>
          <w:tab w:val="left" w:pos="498"/>
        </w:tabs>
        <w:autoSpaceDE w:val="0"/>
        <w:autoSpaceDN w:val="0"/>
        <w:spacing w:after="0" w:line="240" w:lineRule="auto"/>
        <w:ind w:right="108"/>
        <w:jc w:val="both"/>
        <w:rPr>
          <w:rFonts w:ascii="Times New Roman" w:eastAsia="Times New Roman" w:hAnsi="Times New Roman" w:cs="Times New Roman"/>
          <w:sz w:val="26"/>
        </w:rPr>
      </w:pPr>
      <w:r w:rsidRPr="00EE428C">
        <w:rPr>
          <w:rFonts w:ascii="Times New Roman" w:eastAsia="Times New Roman" w:hAnsi="Times New Roman" w:cs="Times New Roman"/>
          <w:sz w:val="26"/>
        </w:rPr>
        <w:t>осуществлять сотрудничество в различных видах совместной деятельности; предлагать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идеи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для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обсуждения,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уважительно</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относиться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мнению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товарищей,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договариваться;</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участвовать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распределении</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ролей,</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координировать</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собственную</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работу</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в</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общем</w:t>
      </w:r>
      <w:r w:rsidRPr="00EE428C">
        <w:rPr>
          <w:rFonts w:ascii="Times New Roman" w:eastAsia="Times New Roman" w:hAnsi="Times New Roman" w:cs="Times New Roman"/>
          <w:spacing w:val="1"/>
          <w:sz w:val="26"/>
        </w:rPr>
        <w:t xml:space="preserve"> </w:t>
      </w:r>
      <w:r w:rsidRPr="00EE428C">
        <w:rPr>
          <w:rFonts w:ascii="Times New Roman" w:eastAsia="Times New Roman" w:hAnsi="Times New Roman" w:cs="Times New Roman"/>
          <w:sz w:val="26"/>
        </w:rPr>
        <w:t>процессе.</w:t>
      </w:r>
    </w:p>
    <w:p w:rsidR="00EE428C" w:rsidRPr="00EE428C" w:rsidRDefault="00EE428C" w:rsidP="00EE428C">
      <w:pPr>
        <w:widowControl w:val="0"/>
        <w:autoSpaceDE w:val="0"/>
        <w:autoSpaceDN w:val="0"/>
        <w:spacing w:after="0" w:line="240" w:lineRule="auto"/>
        <w:jc w:val="both"/>
        <w:rPr>
          <w:rFonts w:ascii="Times New Roman" w:eastAsia="Times New Roman" w:hAnsi="Times New Roman" w:cs="Times New Roman"/>
          <w:sz w:val="26"/>
        </w:rPr>
        <w:sectPr w:rsidR="00EE428C" w:rsidRPr="00EE428C">
          <w:pgSz w:w="11910" w:h="16840"/>
          <w:pgMar w:top="760" w:right="600" w:bottom="1200" w:left="780" w:header="0" w:footer="1000" w:gutter="0"/>
          <w:cols w:space="720"/>
        </w:sectPr>
      </w:pPr>
    </w:p>
    <w:p w:rsidR="00EE428C" w:rsidRPr="00EE428C" w:rsidRDefault="00EE428C" w:rsidP="00EE428C">
      <w:pPr>
        <w:widowControl w:val="0"/>
        <w:numPr>
          <w:ilvl w:val="2"/>
          <w:numId w:val="9"/>
        </w:numPr>
        <w:tabs>
          <w:tab w:val="left" w:pos="754"/>
        </w:tabs>
        <w:autoSpaceDE w:val="0"/>
        <w:autoSpaceDN w:val="0"/>
        <w:spacing w:before="64" w:after="0" w:line="240" w:lineRule="auto"/>
        <w:ind w:left="753" w:hanging="182"/>
        <w:rPr>
          <w:rFonts w:ascii="Times New Roman" w:eastAsia="Times New Roman" w:hAnsi="Times New Roman" w:cs="Times New Roman"/>
          <w:b/>
        </w:rPr>
      </w:pPr>
      <w:r w:rsidRPr="00EE428C">
        <w:rPr>
          <w:rFonts w:ascii="Times New Roman" w:eastAsia="Times New Roman" w:hAnsi="Times New Roman" w:cs="Times New Roman"/>
          <w:b/>
          <w:sz w:val="24"/>
          <w:u w:val="thick"/>
        </w:rPr>
        <w:lastRenderedPageBreak/>
        <w:t>ТЕМАТИЧЕСКОЕ</w:t>
      </w:r>
      <w:r w:rsidRPr="00EE428C">
        <w:rPr>
          <w:rFonts w:ascii="Times New Roman" w:eastAsia="Times New Roman" w:hAnsi="Times New Roman" w:cs="Times New Roman"/>
          <w:b/>
          <w:spacing w:val="-8"/>
          <w:sz w:val="24"/>
          <w:u w:val="thick"/>
        </w:rPr>
        <w:t xml:space="preserve"> </w:t>
      </w:r>
      <w:r w:rsidRPr="00EE428C">
        <w:rPr>
          <w:rFonts w:ascii="Times New Roman" w:eastAsia="Times New Roman" w:hAnsi="Times New Roman" w:cs="Times New Roman"/>
          <w:b/>
          <w:sz w:val="24"/>
          <w:u w:val="thick"/>
        </w:rPr>
        <w:t>ПЛАНИРОВАНИЕ</w:t>
      </w:r>
    </w:p>
    <w:p w:rsidR="00EE428C" w:rsidRPr="00EE428C" w:rsidRDefault="00EE428C" w:rsidP="00EE428C">
      <w:pPr>
        <w:widowControl w:val="0"/>
        <w:autoSpaceDE w:val="0"/>
        <w:autoSpaceDN w:val="0"/>
        <w:spacing w:before="3" w:after="0" w:line="240" w:lineRule="auto"/>
        <w:rPr>
          <w:rFonts w:ascii="Times New Roman" w:eastAsia="Times New Roman" w:hAnsi="Times New Roman" w:cs="Times New Roman"/>
          <w:b/>
          <w:sz w:val="16"/>
          <w:szCs w:val="26"/>
        </w:rPr>
      </w:pPr>
    </w:p>
    <w:p w:rsidR="00EE428C" w:rsidRPr="00EE428C" w:rsidRDefault="00EE428C" w:rsidP="00EE428C">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EE428C">
        <w:rPr>
          <w:rFonts w:ascii="Times New Roman" w:eastAsia="Times New Roman" w:hAnsi="Times New Roman" w:cs="Times New Roman"/>
          <w:b/>
          <w:sz w:val="24"/>
          <w:u w:val="thick"/>
        </w:rPr>
        <w:t xml:space="preserve"> КЛАСС</w:t>
      </w:r>
      <w:r w:rsidRPr="00EE428C">
        <w:rPr>
          <w:rFonts w:ascii="Times New Roman" w:eastAsia="Times New Roman" w:hAnsi="Times New Roman" w:cs="Times New Roman"/>
          <w:b/>
          <w:spacing w:val="-3"/>
          <w:sz w:val="24"/>
          <w:u w:val="thick"/>
        </w:rPr>
        <w:t xml:space="preserve"> </w:t>
      </w:r>
      <w:r w:rsidRPr="00EE428C">
        <w:rPr>
          <w:rFonts w:ascii="Times New Roman" w:eastAsia="Times New Roman" w:hAnsi="Times New Roman" w:cs="Times New Roman"/>
          <w:b/>
          <w:sz w:val="24"/>
          <w:u w:val="thick"/>
        </w:rPr>
        <w:t>(33</w:t>
      </w:r>
      <w:r w:rsidRPr="00EE428C">
        <w:rPr>
          <w:rFonts w:ascii="Times New Roman" w:eastAsia="Times New Roman" w:hAnsi="Times New Roman" w:cs="Times New Roman"/>
          <w:b/>
          <w:spacing w:val="-1"/>
          <w:sz w:val="24"/>
          <w:u w:val="thick"/>
        </w:rPr>
        <w:t xml:space="preserve"> </w:t>
      </w:r>
      <w:r w:rsidRPr="00EE428C">
        <w:rPr>
          <w:rFonts w:ascii="Times New Roman" w:eastAsia="Times New Roman" w:hAnsi="Times New Roman" w:cs="Times New Roman"/>
          <w:b/>
          <w:sz w:val="24"/>
          <w:u w:val="thick"/>
        </w:rPr>
        <w:t>ч.)</w:t>
      </w: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8"/>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551"/>
        </w:trPr>
        <w:tc>
          <w:tcPr>
            <w:tcW w:w="2996" w:type="dxa"/>
          </w:tcPr>
          <w:p w:rsidR="00EE428C" w:rsidRPr="00EE428C" w:rsidRDefault="00EE428C" w:rsidP="00EE428C">
            <w:pPr>
              <w:spacing w:line="275" w:lineRule="exact"/>
              <w:ind w:left="299"/>
              <w:rPr>
                <w:rFonts w:ascii="Times New Roman" w:eastAsia="Times New Roman" w:hAnsi="Times New Roman" w:cs="Times New Roman"/>
                <w:b/>
                <w:sz w:val="24"/>
              </w:rPr>
            </w:pPr>
            <w:r w:rsidRPr="00EE428C">
              <w:rPr>
                <w:rFonts w:ascii="Times New Roman" w:eastAsia="Times New Roman" w:hAnsi="Times New Roman" w:cs="Times New Roman"/>
                <w:b/>
                <w:sz w:val="24"/>
              </w:rPr>
              <w:t>Тематические</w:t>
            </w:r>
            <w:r w:rsidRPr="00EE428C">
              <w:rPr>
                <w:rFonts w:ascii="Times New Roman" w:eastAsia="Times New Roman" w:hAnsi="Times New Roman" w:cs="Times New Roman"/>
                <w:b/>
                <w:spacing w:val="-6"/>
                <w:sz w:val="24"/>
              </w:rPr>
              <w:t xml:space="preserve"> </w:t>
            </w:r>
            <w:r w:rsidRPr="00EE428C">
              <w:rPr>
                <w:rFonts w:ascii="Times New Roman" w:eastAsia="Times New Roman" w:hAnsi="Times New Roman" w:cs="Times New Roman"/>
                <w:b/>
                <w:sz w:val="24"/>
              </w:rPr>
              <w:t>модули</w:t>
            </w:r>
          </w:p>
        </w:tc>
        <w:tc>
          <w:tcPr>
            <w:tcW w:w="3217" w:type="dxa"/>
          </w:tcPr>
          <w:p w:rsidR="00EE428C" w:rsidRPr="00EE428C" w:rsidRDefault="00EE428C" w:rsidP="00EE428C">
            <w:pPr>
              <w:spacing w:line="275" w:lineRule="exact"/>
              <w:ind w:left="421"/>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Основное</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содержание</w:t>
            </w:r>
          </w:p>
        </w:tc>
        <w:tc>
          <w:tcPr>
            <w:tcW w:w="6544" w:type="dxa"/>
          </w:tcPr>
          <w:p w:rsidR="00EE428C" w:rsidRPr="00EE428C" w:rsidRDefault="00EE428C" w:rsidP="00EE428C">
            <w:pPr>
              <w:spacing w:line="275" w:lineRule="exact"/>
              <w:ind w:left="838" w:right="833"/>
              <w:jc w:val="center"/>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Основные</w:t>
            </w:r>
            <w:r w:rsidRPr="00EE428C">
              <w:rPr>
                <w:rFonts w:ascii="Times New Roman" w:eastAsia="Times New Roman" w:hAnsi="Times New Roman" w:cs="Times New Roman"/>
                <w:b/>
                <w:spacing w:val="-5"/>
                <w:sz w:val="24"/>
              </w:rPr>
              <w:t xml:space="preserve"> </w:t>
            </w:r>
            <w:r w:rsidRPr="00EE428C">
              <w:rPr>
                <w:rFonts w:ascii="Times New Roman" w:eastAsia="Times New Roman" w:hAnsi="Times New Roman" w:cs="Times New Roman"/>
                <w:b/>
                <w:sz w:val="24"/>
              </w:rPr>
              <w:t>виды</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деятельности</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обучающихся</w:t>
            </w:r>
          </w:p>
        </w:tc>
        <w:tc>
          <w:tcPr>
            <w:tcW w:w="2693" w:type="dxa"/>
          </w:tcPr>
          <w:p w:rsidR="00EE428C" w:rsidRPr="00EE428C" w:rsidRDefault="00EE428C" w:rsidP="00EE428C">
            <w:pPr>
              <w:spacing w:line="276" w:lineRule="exact"/>
              <w:ind w:left="802" w:right="242" w:hanging="538"/>
              <w:rPr>
                <w:rFonts w:ascii="Times New Roman" w:eastAsia="Times New Roman" w:hAnsi="Times New Roman" w:cs="Times New Roman"/>
                <w:b/>
                <w:sz w:val="24"/>
              </w:rPr>
            </w:pPr>
            <w:r w:rsidRPr="00EE428C">
              <w:rPr>
                <w:rFonts w:ascii="Times New Roman" w:eastAsia="Times New Roman" w:hAnsi="Times New Roman" w:cs="Times New Roman"/>
                <w:b/>
                <w:sz w:val="24"/>
              </w:rPr>
              <w:t>ИСПОЛЬЗУЕМЫЕ</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ЦОР/ЭОР</w:t>
            </w:r>
          </w:p>
        </w:tc>
      </w:tr>
      <w:tr w:rsidR="00EE428C" w:rsidRPr="00EE428C" w:rsidTr="00EF0B46">
        <w:trPr>
          <w:trHeight w:val="8005"/>
        </w:trPr>
        <w:tc>
          <w:tcPr>
            <w:tcW w:w="2996" w:type="dxa"/>
          </w:tcPr>
          <w:p w:rsidR="00EE428C" w:rsidRPr="00EE428C" w:rsidRDefault="00EE428C" w:rsidP="00EE428C">
            <w:pPr>
              <w:tabs>
                <w:tab w:val="left" w:pos="1178"/>
              </w:tabs>
              <w:ind w:left="1005" w:right="459" w:hanging="363"/>
              <w:rPr>
                <w:rFonts w:ascii="Times New Roman" w:eastAsia="Times New Roman" w:hAnsi="Times New Roman" w:cs="Times New Roman"/>
                <w:b/>
                <w:sz w:val="24"/>
              </w:rPr>
            </w:pPr>
            <w:r w:rsidRPr="00EE428C">
              <w:rPr>
                <w:rFonts w:ascii="Times New Roman" w:eastAsia="Times New Roman" w:hAnsi="Times New Roman" w:cs="Times New Roman"/>
                <w:b/>
                <w:sz w:val="24"/>
              </w:rPr>
              <w:t>1.</w:t>
            </w:r>
            <w:r w:rsidRPr="00EE428C">
              <w:rPr>
                <w:rFonts w:ascii="Times New Roman" w:eastAsia="Times New Roman" w:hAnsi="Times New Roman" w:cs="Times New Roman"/>
                <w:b/>
                <w:sz w:val="24"/>
              </w:rPr>
              <w:tab/>
            </w:r>
            <w:r w:rsidRPr="00EE428C">
              <w:rPr>
                <w:rFonts w:ascii="Times New Roman" w:eastAsia="Times New Roman" w:hAnsi="Times New Roman" w:cs="Times New Roman"/>
                <w:b/>
                <w:sz w:val="24"/>
              </w:rPr>
              <w:tab/>
            </w:r>
            <w:r w:rsidRPr="00EE428C">
              <w:rPr>
                <w:rFonts w:ascii="Times New Roman" w:eastAsia="Times New Roman" w:hAnsi="Times New Roman" w:cs="Times New Roman"/>
                <w:b/>
                <w:spacing w:val="-1"/>
                <w:sz w:val="24"/>
              </w:rPr>
              <w:t>Технологии,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профессии</w:t>
            </w:r>
          </w:p>
          <w:p w:rsidR="00EE428C" w:rsidRPr="00EE428C" w:rsidRDefault="00EE428C" w:rsidP="00EE428C">
            <w:pPr>
              <w:ind w:left="1315" w:right="548" w:hanging="567"/>
              <w:rPr>
                <w:rFonts w:ascii="Times New Roman" w:eastAsia="Times New Roman" w:hAnsi="Times New Roman" w:cs="Times New Roman"/>
                <w:b/>
                <w:sz w:val="24"/>
              </w:rPr>
            </w:pPr>
            <w:r w:rsidRPr="00EE428C">
              <w:rPr>
                <w:rFonts w:ascii="Times New Roman" w:eastAsia="Times New Roman" w:hAnsi="Times New Roman" w:cs="Times New Roman"/>
                <w:b/>
                <w:sz w:val="24"/>
              </w:rPr>
              <w:t>и производства</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(6</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3217" w:type="dxa"/>
          </w:tcPr>
          <w:p w:rsidR="00EE428C" w:rsidRPr="00EE428C" w:rsidRDefault="00EE428C" w:rsidP="00EE428C">
            <w:pPr>
              <w:ind w:left="107" w:right="63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Природа как источник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сырьевых ресурсов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творчества мастеров.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Красота и разнообразие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природных форм, 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передача в изделиях 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различных</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материалов.</w:t>
            </w:r>
          </w:p>
          <w:p w:rsidR="00EE428C" w:rsidRPr="00EE428C" w:rsidRDefault="00EE428C" w:rsidP="00EE428C">
            <w:pPr>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Наблюдения</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природы</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p>
          <w:p w:rsidR="00EE428C" w:rsidRPr="00EE428C" w:rsidRDefault="00EE428C" w:rsidP="00EE428C">
            <w:pPr>
              <w:ind w:left="107" w:right="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фантазия мастера - условия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создания изделия. Бережное</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отношение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к</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природе.</w:t>
            </w:r>
          </w:p>
          <w:p w:rsidR="00EE428C" w:rsidRPr="00EE428C" w:rsidRDefault="00EE428C" w:rsidP="00EE428C">
            <w:pPr>
              <w:ind w:left="107" w:right="21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Общее понятие об</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изучаемых материалах, 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происхождении,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разнообразии.</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Подготовка</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к</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работе. Рабочее место, его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организация в зависимости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p>
          <w:p w:rsidR="00EE428C" w:rsidRPr="00EE428C" w:rsidRDefault="00EE428C" w:rsidP="00EE428C">
            <w:pPr>
              <w:ind w:left="107" w:right="15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Рациональное размещение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 рабочем месте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 и инструментов;</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поддержание порядка во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время работы; уборка 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окончании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p>
          <w:p w:rsidR="00EE428C" w:rsidRPr="00EE428C" w:rsidRDefault="00EE428C" w:rsidP="00EE428C">
            <w:pPr>
              <w:ind w:left="107" w:right="266"/>
              <w:rPr>
                <w:rFonts w:ascii="Times New Roman" w:eastAsia="Times New Roman" w:hAnsi="Times New Roman" w:cs="Times New Roman"/>
                <w:sz w:val="24"/>
              </w:rPr>
            </w:pPr>
            <w:r w:rsidRPr="00EE428C">
              <w:rPr>
                <w:rFonts w:ascii="Times New Roman" w:eastAsia="Times New Roman" w:hAnsi="Times New Roman" w:cs="Times New Roman"/>
                <w:sz w:val="24"/>
                <w:lang w:val="ru-RU"/>
              </w:rPr>
              <w:t>Рациональное</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безопасное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использование и хранение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инструментов. </w:t>
            </w:r>
            <w:r w:rsidRPr="00EE428C">
              <w:rPr>
                <w:rFonts w:ascii="Times New Roman" w:eastAsia="Times New Roman" w:hAnsi="Times New Roman" w:cs="Times New Roman"/>
                <w:sz w:val="24"/>
              </w:rPr>
              <w:t>Профессии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родных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 знакомых.</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Профессии,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связанные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w:t>
            </w:r>
          </w:p>
        </w:tc>
        <w:tc>
          <w:tcPr>
            <w:tcW w:w="6544" w:type="dxa"/>
          </w:tcPr>
          <w:p w:rsidR="00EE428C" w:rsidRPr="00EE428C" w:rsidRDefault="00EE428C" w:rsidP="00EE428C">
            <w:pPr>
              <w:ind w:left="109" w:right="173"/>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Изучать </w:t>
            </w:r>
            <w:r w:rsidRPr="00EE428C">
              <w:rPr>
                <w:rFonts w:ascii="Times New Roman" w:eastAsia="Times New Roman" w:hAnsi="Times New Roman" w:cs="Times New Roman"/>
                <w:sz w:val="24"/>
                <w:lang w:val="ru-RU"/>
              </w:rPr>
              <w:t>правила безопасности при работе инструментами 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приспособлениями. Изучать возможности использования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изучаемых инструментов и приспособлений людьми разных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 xml:space="preserve">профессий. </w:t>
            </w:r>
            <w:r w:rsidRPr="00EE428C">
              <w:rPr>
                <w:rFonts w:ascii="Times New Roman" w:eastAsia="Times New Roman" w:hAnsi="Times New Roman" w:cs="Times New Roman"/>
                <w:b/>
                <w:sz w:val="24"/>
                <w:lang w:val="ru-RU"/>
              </w:rPr>
              <w:t xml:space="preserve">Подготавливать </w:t>
            </w:r>
            <w:r w:rsidRPr="00EE428C">
              <w:rPr>
                <w:rFonts w:ascii="Times New Roman" w:eastAsia="Times New Roman" w:hAnsi="Times New Roman" w:cs="Times New Roman"/>
                <w:sz w:val="24"/>
                <w:lang w:val="ru-RU"/>
              </w:rPr>
              <w:t>рабочее место в зависимости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от вида работы. Рационально </w:t>
            </w:r>
            <w:r w:rsidRPr="00EE428C">
              <w:rPr>
                <w:rFonts w:ascii="Times New Roman" w:eastAsia="Times New Roman" w:hAnsi="Times New Roman" w:cs="Times New Roman"/>
                <w:b/>
                <w:sz w:val="24"/>
                <w:lang w:val="ru-RU"/>
              </w:rPr>
              <w:t xml:space="preserve">размещать </w:t>
            </w:r>
            <w:r w:rsidRPr="00EE428C">
              <w:rPr>
                <w:rFonts w:ascii="Times New Roman" w:eastAsia="Times New Roman" w:hAnsi="Times New Roman" w:cs="Times New Roman"/>
                <w:sz w:val="24"/>
                <w:lang w:val="ru-RU"/>
              </w:rPr>
              <w:t>на рабочем месте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материалы и инструменты; поддерживать порядок во время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 убирать рабочее место по окончании работы под</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руководством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учителя.</w:t>
            </w:r>
          </w:p>
          <w:p w:rsidR="00EE428C" w:rsidRPr="00EE428C" w:rsidRDefault="00EE428C" w:rsidP="00EE428C">
            <w:pPr>
              <w:ind w:left="109" w:right="829"/>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Изучать </w:t>
            </w:r>
            <w:r w:rsidRPr="00EE428C">
              <w:rPr>
                <w:rFonts w:ascii="Times New Roman" w:eastAsia="Times New Roman" w:hAnsi="Times New Roman" w:cs="Times New Roman"/>
                <w:sz w:val="24"/>
                <w:lang w:val="ru-RU"/>
              </w:rPr>
              <w:t>важность подготовки, организации, уборки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рабочего места, поддержания порядка людьми разных</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профессий.</w:t>
            </w:r>
          </w:p>
          <w:p w:rsidR="00EE428C" w:rsidRPr="00EE428C" w:rsidRDefault="00EE428C" w:rsidP="00EE428C">
            <w:pPr>
              <w:ind w:left="109" w:right="248"/>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Формировать</w:t>
            </w:r>
            <w:r w:rsidRPr="00EE428C">
              <w:rPr>
                <w:rFonts w:ascii="Times New Roman" w:eastAsia="Times New Roman" w:hAnsi="Times New Roman" w:cs="Times New Roman"/>
                <w:b/>
                <w:spacing w:val="-2"/>
                <w:sz w:val="24"/>
                <w:lang w:val="ru-RU"/>
              </w:rPr>
              <w:t xml:space="preserve"> </w:t>
            </w:r>
            <w:r w:rsidRPr="00EE428C">
              <w:rPr>
                <w:rFonts w:ascii="Times New Roman" w:eastAsia="Times New Roman" w:hAnsi="Times New Roman" w:cs="Times New Roman"/>
                <w:sz w:val="24"/>
                <w:lang w:val="ru-RU"/>
              </w:rPr>
              <w:t>общее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понятие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об</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изучаемых</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материалах,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происхождение, разнообразие и основные свойства,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понимать отличие материалов от инструментов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приспособлений.</w:t>
            </w:r>
          </w:p>
          <w:p w:rsidR="00EE428C" w:rsidRPr="00EE428C" w:rsidRDefault="00EE428C" w:rsidP="00EE428C">
            <w:pPr>
              <w:ind w:left="109"/>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Рассматривать </w:t>
            </w:r>
            <w:r w:rsidRPr="00EE428C">
              <w:rPr>
                <w:rFonts w:ascii="Times New Roman" w:eastAsia="Times New Roman" w:hAnsi="Times New Roman" w:cs="Times New Roman"/>
                <w:sz w:val="24"/>
                <w:lang w:val="ru-RU"/>
              </w:rPr>
              <w:t>возможности использования, применения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изучаемых</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изготовлении</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предметов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быта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 людьми разных профессий.</w:t>
            </w:r>
          </w:p>
          <w:p w:rsidR="00EE428C" w:rsidRPr="00EE428C" w:rsidRDefault="00EE428C" w:rsidP="00EE428C">
            <w:pPr>
              <w:ind w:left="109" w:right="173"/>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Понимать</w:t>
            </w:r>
            <w:r w:rsidRPr="00EE428C">
              <w:rPr>
                <w:rFonts w:ascii="Times New Roman" w:eastAsia="Times New Roman" w:hAnsi="Times New Roman" w:cs="Times New Roman"/>
                <w:b/>
                <w:spacing w:val="-6"/>
                <w:sz w:val="24"/>
                <w:lang w:val="ru-RU"/>
              </w:rPr>
              <w:t xml:space="preserve"> </w:t>
            </w:r>
            <w:r w:rsidRPr="00EE428C">
              <w:rPr>
                <w:rFonts w:ascii="Times New Roman" w:eastAsia="Times New Roman" w:hAnsi="Times New Roman" w:cs="Times New Roman"/>
                <w:sz w:val="24"/>
                <w:lang w:val="ru-RU"/>
              </w:rPr>
              <w:t>особенности</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технологии</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изготовления</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выделять детали изделия, основу, определять способ</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изготовления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под руководством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учителя.</w:t>
            </w:r>
          </w:p>
          <w:p w:rsidR="00EE428C" w:rsidRPr="00EE428C" w:rsidRDefault="00EE428C" w:rsidP="00EE428C">
            <w:pPr>
              <w:ind w:left="109" w:right="221"/>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Определять </w:t>
            </w:r>
            <w:r w:rsidRPr="00EE428C">
              <w:rPr>
                <w:rFonts w:ascii="Times New Roman" w:eastAsia="Times New Roman" w:hAnsi="Times New Roman" w:cs="Times New Roman"/>
                <w:sz w:val="24"/>
                <w:lang w:val="ru-RU"/>
              </w:rPr>
              <w:t>основные этапы изготовления изделия 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помощи учителя и на основе графической инструкции 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учебнике</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(рисованному/слайдовому</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плану,</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инструкционной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карте):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устройства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разметка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p>
          <w:p w:rsidR="00EE428C" w:rsidRPr="00EE428C" w:rsidRDefault="00EE428C" w:rsidP="00EE428C">
            <w:pPr>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выделение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сборка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отделка.</w:t>
            </w:r>
          </w:p>
          <w:p w:rsidR="00EE428C" w:rsidRPr="00EE428C" w:rsidRDefault="00EE428C" w:rsidP="00EE428C">
            <w:pPr>
              <w:ind w:left="109" w:right="173"/>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Знакомиться</w:t>
            </w:r>
            <w:r w:rsidRPr="00EE428C">
              <w:rPr>
                <w:rFonts w:ascii="Times New Roman" w:eastAsia="Times New Roman" w:hAnsi="Times New Roman" w:cs="Times New Roman"/>
                <w:b/>
                <w:spacing w:val="-4"/>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профессиями,</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связанными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изучаемыми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 производствами.</w:t>
            </w:r>
          </w:p>
          <w:p w:rsidR="00EE428C" w:rsidRPr="00EE428C" w:rsidRDefault="00EE428C" w:rsidP="00EE428C">
            <w:pPr>
              <w:spacing w:line="257"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Приводить</w:t>
            </w:r>
            <w:r w:rsidRPr="00EE428C">
              <w:rPr>
                <w:rFonts w:ascii="Times New Roman" w:eastAsia="Times New Roman" w:hAnsi="Times New Roman" w:cs="Times New Roman"/>
                <w:b/>
                <w:spacing w:val="-2"/>
                <w:sz w:val="24"/>
                <w:lang w:val="ru-RU"/>
              </w:rPr>
              <w:t xml:space="preserve"> </w:t>
            </w:r>
            <w:r w:rsidRPr="00EE428C">
              <w:rPr>
                <w:rFonts w:ascii="Times New Roman" w:eastAsia="Times New Roman" w:hAnsi="Times New Roman" w:cs="Times New Roman"/>
                <w:sz w:val="24"/>
                <w:lang w:val="ru-RU"/>
              </w:rPr>
              <w:t>примеры</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традиций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праздников</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народов</w:t>
            </w:r>
          </w:p>
        </w:tc>
        <w:tc>
          <w:tcPr>
            <w:tcW w:w="2693" w:type="dxa"/>
          </w:tcPr>
          <w:p w:rsidR="00EE428C" w:rsidRPr="00EE428C" w:rsidRDefault="00EE428C" w:rsidP="00EE428C">
            <w:pPr>
              <w:spacing w:line="276" w:lineRule="auto"/>
              <w:ind w:left="106" w:right="114"/>
              <w:rPr>
                <w:rFonts w:ascii="Times New Roman" w:eastAsia="Times New Roman" w:hAnsi="Times New Roman" w:cs="Times New Roman"/>
                <w:sz w:val="24"/>
              </w:rPr>
            </w:pPr>
            <w:hyperlink r:id="rId7">
              <w:r w:rsidRPr="00EE428C">
                <w:rPr>
                  <w:rFonts w:ascii="Times New Roman" w:eastAsia="Times New Roman" w:hAnsi="Times New Roman" w:cs="Times New Roman"/>
                  <w:color w:val="0462C1"/>
                  <w:sz w:val="24"/>
                  <w:u w:val="single" w:color="0462C1"/>
                </w:rPr>
                <w:t>https://rosuchebnik.ru/me</w:t>
              </w:r>
            </w:hyperlink>
            <w:r w:rsidRPr="00EE428C">
              <w:rPr>
                <w:rFonts w:ascii="Times New Roman" w:eastAsia="Times New Roman" w:hAnsi="Times New Roman" w:cs="Times New Roman"/>
                <w:color w:val="0462C1"/>
                <w:spacing w:val="-57"/>
                <w:sz w:val="24"/>
              </w:rPr>
              <w:t xml:space="preserve"> </w:t>
            </w:r>
            <w:hyperlink r:id="rId8">
              <w:r w:rsidRPr="00EE428C">
                <w:rPr>
                  <w:rFonts w:ascii="Times New Roman" w:eastAsia="Times New Roman" w:hAnsi="Times New Roman" w:cs="Times New Roman"/>
                  <w:color w:val="0462C1"/>
                  <w:sz w:val="24"/>
                  <w:u w:val="single" w:color="0462C1"/>
                </w:rPr>
                <w:t>todicheskaja-</w:t>
              </w:r>
            </w:hyperlink>
            <w:r w:rsidRPr="00EE428C">
              <w:rPr>
                <w:rFonts w:ascii="Times New Roman" w:eastAsia="Times New Roman" w:hAnsi="Times New Roman" w:cs="Times New Roman"/>
                <w:color w:val="0462C1"/>
                <w:spacing w:val="1"/>
                <w:sz w:val="24"/>
              </w:rPr>
              <w:t xml:space="preserve"> </w:t>
            </w:r>
            <w:hyperlink r:id="rId9">
              <w:r w:rsidRPr="00EE428C">
                <w:rPr>
                  <w:rFonts w:ascii="Times New Roman" w:eastAsia="Times New Roman" w:hAnsi="Times New Roman" w:cs="Times New Roman"/>
                  <w:color w:val="0462C1"/>
                  <w:sz w:val="24"/>
                  <w:u w:val="single" w:color="0462C1"/>
                </w:rPr>
                <w:t>pomosch/nachalnoe-</w:t>
              </w:r>
            </w:hyperlink>
            <w:r w:rsidRPr="00EE428C">
              <w:rPr>
                <w:rFonts w:ascii="Times New Roman" w:eastAsia="Times New Roman" w:hAnsi="Times New Roman" w:cs="Times New Roman"/>
                <w:color w:val="0462C1"/>
                <w:spacing w:val="1"/>
                <w:sz w:val="24"/>
              </w:rPr>
              <w:t xml:space="preserve"> </w:t>
            </w:r>
            <w:hyperlink r:id="rId10">
              <w:r w:rsidRPr="00EE428C">
                <w:rPr>
                  <w:rFonts w:ascii="Times New Roman" w:eastAsia="Times New Roman" w:hAnsi="Times New Roman" w:cs="Times New Roman"/>
                  <w:color w:val="0462C1"/>
                  <w:sz w:val="24"/>
                  <w:u w:val="single" w:color="0462C1"/>
                </w:rPr>
                <w:t>obrazovanie/</w:t>
              </w:r>
            </w:hyperlink>
            <w:r w:rsidRPr="00EE428C">
              <w:rPr>
                <w:rFonts w:ascii="Times New Roman" w:eastAsia="Times New Roman" w:hAnsi="Times New Roman" w:cs="Times New Roman"/>
                <w:color w:val="0462C1"/>
                <w:spacing w:val="1"/>
                <w:sz w:val="24"/>
              </w:rPr>
              <w:t xml:space="preserve"> </w:t>
            </w:r>
            <w:hyperlink r:id="rId11">
              <w:r w:rsidRPr="00EE428C">
                <w:rPr>
                  <w:rFonts w:ascii="Times New Roman" w:eastAsia="Times New Roman" w:hAnsi="Times New Roman" w:cs="Times New Roman"/>
                  <w:color w:val="0462C1"/>
                  <w:sz w:val="24"/>
                  <w:u w:val="single" w:color="0462C1"/>
                </w:rPr>
                <w:t>http://school-</w:t>
              </w:r>
            </w:hyperlink>
            <w:r w:rsidRPr="00EE428C">
              <w:rPr>
                <w:rFonts w:ascii="Times New Roman" w:eastAsia="Times New Roman" w:hAnsi="Times New Roman" w:cs="Times New Roman"/>
                <w:color w:val="0462C1"/>
                <w:spacing w:val="1"/>
                <w:sz w:val="24"/>
              </w:rPr>
              <w:t xml:space="preserve"> </w:t>
            </w:r>
            <w:hyperlink r:id="rId12">
              <w:r w:rsidRPr="00EE428C">
                <w:rPr>
                  <w:rFonts w:ascii="Times New Roman" w:eastAsia="Times New Roman" w:hAnsi="Times New Roman" w:cs="Times New Roman"/>
                  <w:color w:val="0462C1"/>
                  <w:sz w:val="24"/>
                  <w:u w:val="single" w:color="0462C1"/>
                </w:rPr>
                <w:t>collection.edu.ru/</w:t>
              </w:r>
            </w:hyperlink>
            <w:r w:rsidRPr="00EE428C">
              <w:rPr>
                <w:rFonts w:ascii="Times New Roman" w:eastAsia="Times New Roman" w:hAnsi="Times New Roman" w:cs="Times New Roman"/>
                <w:color w:val="0462C1"/>
                <w:spacing w:val="1"/>
                <w:sz w:val="24"/>
              </w:rPr>
              <w:t xml:space="preserve"> </w:t>
            </w:r>
            <w:hyperlink r:id="rId13">
              <w:r w:rsidRPr="00EE428C">
                <w:rPr>
                  <w:rFonts w:ascii="Times New Roman" w:eastAsia="Times New Roman" w:hAnsi="Times New Roman" w:cs="Times New Roman"/>
                  <w:color w:val="0462C1"/>
                  <w:sz w:val="24"/>
                  <w:u w:val="single" w:color="0462C1"/>
                </w:rPr>
                <w:t>https://resh.edu.ru/subjec</w:t>
              </w:r>
            </w:hyperlink>
            <w:r w:rsidRPr="00EE428C">
              <w:rPr>
                <w:rFonts w:ascii="Times New Roman" w:eastAsia="Times New Roman" w:hAnsi="Times New Roman" w:cs="Times New Roman"/>
                <w:color w:val="0462C1"/>
                <w:spacing w:val="-57"/>
                <w:sz w:val="24"/>
              </w:rPr>
              <w:t xml:space="preserve"> </w:t>
            </w:r>
            <w:hyperlink r:id="rId14">
              <w:r w:rsidRPr="00EE428C">
                <w:rPr>
                  <w:rFonts w:ascii="Times New Roman" w:eastAsia="Times New Roman" w:hAnsi="Times New Roman" w:cs="Times New Roman"/>
                  <w:color w:val="0462C1"/>
                  <w:sz w:val="24"/>
                  <w:u w:val="single" w:color="0462C1"/>
                </w:rPr>
                <w:t>t/lesson/7560/start/25699</w:t>
              </w:r>
            </w:hyperlink>
            <w:r w:rsidRPr="00EE428C">
              <w:rPr>
                <w:rFonts w:ascii="Times New Roman" w:eastAsia="Times New Roman" w:hAnsi="Times New Roman" w:cs="Times New Roman"/>
                <w:color w:val="0462C1"/>
                <w:spacing w:val="-57"/>
                <w:sz w:val="24"/>
              </w:rPr>
              <w:t xml:space="preserve"> </w:t>
            </w:r>
            <w:hyperlink r:id="rId15">
              <w:r w:rsidRPr="00EE428C">
                <w:rPr>
                  <w:rFonts w:ascii="Times New Roman" w:eastAsia="Times New Roman" w:hAnsi="Times New Roman" w:cs="Times New Roman"/>
                  <w:color w:val="0462C1"/>
                  <w:sz w:val="24"/>
                  <w:u w:val="single" w:color="0462C1"/>
                </w:rPr>
                <w:t>4/</w:t>
              </w:r>
            </w:hyperlink>
          </w:p>
        </w:tc>
      </w:tr>
    </w:tbl>
    <w:p w:rsidR="00EE428C" w:rsidRPr="00EE428C" w:rsidRDefault="00EE428C" w:rsidP="00EE428C">
      <w:pPr>
        <w:widowControl w:val="0"/>
        <w:autoSpaceDE w:val="0"/>
        <w:autoSpaceDN w:val="0"/>
        <w:spacing w:after="0" w:line="276" w:lineRule="auto"/>
        <w:rPr>
          <w:rFonts w:ascii="Times New Roman" w:eastAsia="Times New Roman" w:hAnsi="Times New Roman" w:cs="Times New Roman"/>
          <w:sz w:val="24"/>
          <w:lang w:val="en-US"/>
        </w:rPr>
        <w:sectPr w:rsidR="00EE428C" w:rsidRPr="00EE428C">
          <w:footerReference w:type="default" r:id="rId16"/>
          <w:pgSz w:w="16840" w:h="11910" w:orient="landscape"/>
          <w:pgMar w:top="78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1656"/>
        </w:trPr>
        <w:tc>
          <w:tcPr>
            <w:tcW w:w="2996" w:type="dxa"/>
          </w:tcPr>
          <w:p w:rsidR="00EE428C" w:rsidRPr="00EE428C" w:rsidRDefault="00EE428C" w:rsidP="00EE428C">
            <w:pPr>
              <w:rPr>
                <w:rFonts w:ascii="Times New Roman" w:eastAsia="Times New Roman" w:hAnsi="Times New Roman" w:cs="Times New Roman"/>
                <w:sz w:val="24"/>
              </w:rPr>
            </w:pPr>
          </w:p>
        </w:tc>
        <w:tc>
          <w:tcPr>
            <w:tcW w:w="3217" w:type="dxa"/>
          </w:tcPr>
          <w:p w:rsidR="00EE428C" w:rsidRPr="00EE428C" w:rsidRDefault="00EE428C" w:rsidP="00EE428C">
            <w:pPr>
              <w:ind w:left="107" w:right="15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изучаемыми материалами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производствами. Профессии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сферы</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обслуживания.</w:t>
            </w:r>
          </w:p>
          <w:p w:rsidR="00EE428C" w:rsidRPr="00EE428C" w:rsidRDefault="00EE428C" w:rsidP="00EE428C">
            <w:pPr>
              <w:spacing w:line="270" w:lineRule="atLeast"/>
              <w:ind w:left="107" w:right="48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Традиции и праздники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народов</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России,</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ремёсла,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обычаи.</w:t>
            </w:r>
          </w:p>
        </w:tc>
        <w:tc>
          <w:tcPr>
            <w:tcW w:w="6544" w:type="dxa"/>
          </w:tcPr>
          <w:p w:rsidR="00EE428C" w:rsidRPr="00EE428C" w:rsidRDefault="00EE428C" w:rsidP="00EE428C">
            <w:pPr>
              <w:ind w:left="109" w:right="89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России, ремёсел, обычаев и производств, связанных 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изучаемыми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производствами.</w:t>
            </w:r>
          </w:p>
        </w:tc>
        <w:tc>
          <w:tcPr>
            <w:tcW w:w="2693" w:type="dxa"/>
          </w:tcPr>
          <w:p w:rsidR="00EE428C" w:rsidRPr="00EE428C" w:rsidRDefault="00EE428C" w:rsidP="00EE428C">
            <w:pPr>
              <w:rPr>
                <w:rFonts w:ascii="Times New Roman" w:eastAsia="Times New Roman" w:hAnsi="Times New Roman" w:cs="Times New Roman"/>
                <w:sz w:val="24"/>
                <w:lang w:val="ru-RU"/>
              </w:rPr>
            </w:pPr>
          </w:p>
        </w:tc>
      </w:tr>
      <w:tr w:rsidR="00EE428C" w:rsidRPr="00EE428C" w:rsidTr="00EF0B46">
        <w:trPr>
          <w:trHeight w:val="8005"/>
        </w:trPr>
        <w:tc>
          <w:tcPr>
            <w:tcW w:w="2996" w:type="dxa"/>
          </w:tcPr>
          <w:p w:rsidR="00EE428C" w:rsidRPr="00EE428C" w:rsidRDefault="00EE428C" w:rsidP="00EE428C">
            <w:pPr>
              <w:ind w:left="261" w:right="240" w:firstLine="48"/>
              <w:rPr>
                <w:rFonts w:ascii="Times New Roman" w:eastAsia="Times New Roman" w:hAnsi="Times New Roman" w:cs="Times New Roman"/>
                <w:b/>
                <w:sz w:val="24"/>
                <w:lang w:val="ru-RU"/>
              </w:rPr>
            </w:pPr>
            <w:r w:rsidRPr="00EE428C">
              <w:rPr>
                <w:rFonts w:ascii="Times New Roman" w:eastAsia="Times New Roman" w:hAnsi="Times New Roman" w:cs="Times New Roman"/>
                <w:b/>
                <w:sz w:val="24"/>
                <w:lang w:val="ru-RU"/>
              </w:rPr>
              <w:t>2. Технологии ручной</w:t>
            </w:r>
            <w:r w:rsidRPr="00EE428C">
              <w:rPr>
                <w:rFonts w:ascii="Times New Roman" w:eastAsia="Times New Roman" w:hAnsi="Times New Roman" w:cs="Times New Roman"/>
                <w:b/>
                <w:spacing w:val="-57"/>
                <w:sz w:val="24"/>
                <w:lang w:val="ru-RU"/>
              </w:rPr>
              <w:t xml:space="preserve"> </w:t>
            </w:r>
            <w:r w:rsidRPr="00EE428C">
              <w:rPr>
                <w:rFonts w:ascii="Times New Roman" w:eastAsia="Times New Roman" w:hAnsi="Times New Roman" w:cs="Times New Roman"/>
                <w:b/>
                <w:sz w:val="24"/>
                <w:lang w:val="ru-RU"/>
              </w:rPr>
              <w:t>обработки</w:t>
            </w:r>
            <w:r w:rsidRPr="00EE428C">
              <w:rPr>
                <w:rFonts w:ascii="Times New Roman" w:eastAsia="Times New Roman" w:hAnsi="Times New Roman" w:cs="Times New Roman"/>
                <w:b/>
                <w:spacing w:val="-7"/>
                <w:sz w:val="24"/>
                <w:lang w:val="ru-RU"/>
              </w:rPr>
              <w:t xml:space="preserve"> </w:t>
            </w:r>
            <w:r w:rsidRPr="00EE428C">
              <w:rPr>
                <w:rFonts w:ascii="Times New Roman" w:eastAsia="Times New Roman" w:hAnsi="Times New Roman" w:cs="Times New Roman"/>
                <w:b/>
                <w:sz w:val="24"/>
                <w:lang w:val="ru-RU"/>
              </w:rPr>
              <w:t>материалов</w:t>
            </w:r>
          </w:p>
          <w:p w:rsidR="00EE428C" w:rsidRPr="00EE428C" w:rsidRDefault="00EE428C" w:rsidP="00EE428C">
            <w:pPr>
              <w:ind w:left="1169"/>
              <w:rPr>
                <w:rFonts w:ascii="Times New Roman" w:eastAsia="Times New Roman" w:hAnsi="Times New Roman" w:cs="Times New Roman"/>
                <w:b/>
                <w:sz w:val="24"/>
                <w:lang w:val="ru-RU"/>
              </w:rPr>
            </w:pPr>
            <w:r w:rsidRPr="00EE428C">
              <w:rPr>
                <w:rFonts w:ascii="Times New Roman" w:eastAsia="Times New Roman" w:hAnsi="Times New Roman" w:cs="Times New Roman"/>
                <w:b/>
                <w:sz w:val="24"/>
                <w:lang w:val="ru-RU"/>
              </w:rPr>
              <w:t>(15</w:t>
            </w:r>
            <w:r w:rsidRPr="00EE428C">
              <w:rPr>
                <w:rFonts w:ascii="Times New Roman" w:eastAsia="Times New Roman" w:hAnsi="Times New Roman" w:cs="Times New Roman"/>
                <w:b/>
                <w:spacing w:val="-1"/>
                <w:sz w:val="24"/>
                <w:lang w:val="ru-RU"/>
              </w:rPr>
              <w:t xml:space="preserve"> </w:t>
            </w:r>
            <w:r w:rsidRPr="00EE428C">
              <w:rPr>
                <w:rFonts w:ascii="Times New Roman" w:eastAsia="Times New Roman" w:hAnsi="Times New Roman" w:cs="Times New Roman"/>
                <w:b/>
                <w:sz w:val="24"/>
                <w:lang w:val="ru-RU"/>
              </w:rPr>
              <w:t>ч.)</w:t>
            </w:r>
          </w:p>
          <w:p w:rsidR="00EE428C" w:rsidRPr="00EE428C" w:rsidRDefault="00EE428C" w:rsidP="00EE428C">
            <w:pPr>
              <w:spacing w:before="11"/>
              <w:rPr>
                <w:rFonts w:ascii="Times New Roman" w:eastAsia="Times New Roman" w:hAnsi="Times New Roman" w:cs="Times New Roman"/>
                <w:b/>
                <w:sz w:val="23"/>
                <w:lang w:val="ru-RU"/>
              </w:rPr>
            </w:pPr>
          </w:p>
          <w:p w:rsidR="00EE428C" w:rsidRPr="00EE428C" w:rsidRDefault="00EE428C" w:rsidP="00EE428C">
            <w:pPr>
              <w:ind w:left="107" w:right="362" w:firstLine="60"/>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 </w:t>
            </w:r>
            <w:r w:rsidRPr="00EE428C">
              <w:rPr>
                <w:rFonts w:ascii="Times New Roman" w:eastAsia="Times New Roman" w:hAnsi="Times New Roman" w:cs="Times New Roman"/>
                <w:sz w:val="24"/>
                <w:lang w:val="ru-RU"/>
              </w:rPr>
              <w:t>технологии работы с</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бумагой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 картоном;</w:t>
            </w:r>
          </w:p>
        </w:tc>
        <w:tc>
          <w:tcPr>
            <w:tcW w:w="3217" w:type="dxa"/>
          </w:tcPr>
          <w:p w:rsidR="00EE428C" w:rsidRPr="00EE428C" w:rsidRDefault="00EE428C" w:rsidP="00EE428C">
            <w:pPr>
              <w:ind w:left="107" w:right="10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Бережное, экономное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рациональное</w:t>
            </w:r>
            <w:r w:rsidRPr="00EE428C">
              <w:rPr>
                <w:rFonts w:ascii="Times New Roman" w:eastAsia="Times New Roman" w:hAnsi="Times New Roman" w:cs="Times New Roman"/>
                <w:spacing w:val="-12"/>
                <w:sz w:val="24"/>
                <w:lang w:val="ru-RU"/>
              </w:rPr>
              <w:t xml:space="preserve"> </w:t>
            </w:r>
            <w:r w:rsidRPr="00EE428C">
              <w:rPr>
                <w:rFonts w:ascii="Times New Roman" w:eastAsia="Times New Roman" w:hAnsi="Times New Roman" w:cs="Times New Roman"/>
                <w:sz w:val="24"/>
                <w:lang w:val="ru-RU"/>
              </w:rPr>
              <w:t>использование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обрабатываемых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 Использование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конструктивных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особенностей 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изготовлении</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изделий.</w:t>
            </w:r>
          </w:p>
          <w:p w:rsidR="00EE428C" w:rsidRPr="00EE428C" w:rsidRDefault="00EE428C" w:rsidP="00EE428C">
            <w:pPr>
              <w:ind w:left="107" w:right="213"/>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Основные технологические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операции ручной обработки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разметка</w:t>
            </w:r>
          </w:p>
          <w:p w:rsidR="00EE428C" w:rsidRPr="00EE428C" w:rsidRDefault="00EE428C" w:rsidP="00EE428C">
            <w:pPr>
              <w:ind w:left="107" w:right="15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деталей, выделение деталей,</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формообразование 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сборка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отделка</w:t>
            </w:r>
          </w:p>
          <w:p w:rsidR="00EE428C" w:rsidRPr="00EE428C" w:rsidRDefault="00EE428C" w:rsidP="00EE428C">
            <w:pPr>
              <w:ind w:left="107" w:right="53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изделия или его деталей.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Общее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представление.</w:t>
            </w:r>
          </w:p>
          <w:p w:rsidR="00EE428C" w:rsidRPr="00EE428C" w:rsidRDefault="00EE428C" w:rsidP="00EE428C">
            <w:pPr>
              <w:ind w:left="107" w:right="26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Способы</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разметки</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глаз и от</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руки, по</w:t>
            </w:r>
          </w:p>
          <w:p w:rsidR="00EE428C" w:rsidRPr="00EE428C" w:rsidRDefault="00EE428C" w:rsidP="00EE428C">
            <w:pPr>
              <w:ind w:left="107" w:right="43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шаблону, по линейке (как</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направляющему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без</w:t>
            </w:r>
          </w:p>
          <w:p w:rsidR="00EE428C" w:rsidRPr="00EE428C" w:rsidRDefault="00EE428C" w:rsidP="00EE428C">
            <w:pPr>
              <w:ind w:left="107" w:right="40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откладывания размеров) с</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опорой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рисунки,</w:t>
            </w:r>
          </w:p>
          <w:p w:rsidR="00EE428C" w:rsidRPr="00EE428C" w:rsidRDefault="00EE428C" w:rsidP="00EE428C">
            <w:pPr>
              <w:spacing w:line="270" w:lineRule="atLeast"/>
              <w:ind w:left="107" w:right="26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графическую инструкцию,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простейшую схему. Чтение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условных графических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изображений (называние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операций, способов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приёмов 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последовательности</w:t>
            </w:r>
          </w:p>
        </w:tc>
        <w:tc>
          <w:tcPr>
            <w:tcW w:w="6544" w:type="dxa"/>
          </w:tcPr>
          <w:p w:rsidR="00EE428C" w:rsidRPr="00EE428C" w:rsidRDefault="00EE428C" w:rsidP="00EE428C">
            <w:pPr>
              <w:spacing w:line="275" w:lineRule="exact"/>
              <w:ind w:left="109"/>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Под</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руководством</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учителя</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организовывать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свою</w:t>
            </w:r>
          </w:p>
          <w:p w:rsidR="00EE428C" w:rsidRPr="00EE428C" w:rsidRDefault="00EE428C" w:rsidP="00EE428C">
            <w:pPr>
              <w:ind w:left="109" w:right="458"/>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деятельность: подготавливать рабочее место для работы 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бумагой</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картоном,</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правильно</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рационально</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размещать</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соответствии с</w:t>
            </w:r>
          </w:p>
          <w:p w:rsidR="00EE428C" w:rsidRPr="00EE428C" w:rsidRDefault="00EE428C" w:rsidP="00EE428C">
            <w:pPr>
              <w:ind w:left="109" w:right="19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индивидуальными особенностями обучающихся, в процессе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выполнения изделия контролировать и при необходимости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восстанавливать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порядок</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рабочем</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месте;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убирать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рабочее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место.</w:t>
            </w:r>
          </w:p>
          <w:p w:rsidR="00EE428C" w:rsidRPr="00EE428C" w:rsidRDefault="00EE428C" w:rsidP="00EE428C">
            <w:pPr>
              <w:ind w:left="109" w:right="362"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Соблюдать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технику</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безопасной</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инструментами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приспособлениями.</w:t>
            </w:r>
          </w:p>
          <w:p w:rsidR="00EE428C" w:rsidRPr="00EE428C" w:rsidRDefault="00EE428C" w:rsidP="00EE428C">
            <w:pPr>
              <w:spacing w:before="1"/>
              <w:ind w:left="109" w:right="673" w:firstLine="30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Применять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безопасной</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аккуратной</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ножницами,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клеем.</w:t>
            </w:r>
          </w:p>
          <w:p w:rsidR="00EE428C" w:rsidRPr="00EE428C" w:rsidRDefault="00EE428C" w:rsidP="00EE428C">
            <w:pPr>
              <w:ind w:left="109" w:right="91"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Определять названия и назначение основных инструментов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 приспособлений для ручного труда (линейка, карандаш,</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ножницы, шаблон и др.), использовать их в практической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работе. Под руководством учителя наблюдать, сравнивать,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сопоставлять свойства бумаги (состав, цвет, прочность);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бумаги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цвету,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толщине,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прочности.</w:t>
            </w:r>
          </w:p>
          <w:p w:rsidR="00EE428C" w:rsidRPr="00EE428C" w:rsidRDefault="00EE428C" w:rsidP="00EE428C">
            <w:pPr>
              <w:ind w:left="109" w:right="22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Осваивать отдельные приёмы работы с бумагой (сгибание 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складывание,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сминание,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обрывание,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склеивание,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резание</w:t>
            </w:r>
          </w:p>
          <w:p w:rsidR="00EE428C" w:rsidRPr="00EE428C" w:rsidRDefault="00EE428C" w:rsidP="00EE428C">
            <w:pPr>
              <w:ind w:left="109" w:right="781"/>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бумаги ножницами и др.), правила безопасной работы,</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правила разметки деталей (экономия материала,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аккуратность).</w:t>
            </w:r>
          </w:p>
          <w:p w:rsidR="00EE428C" w:rsidRPr="00EE428C" w:rsidRDefault="00EE428C" w:rsidP="00EE428C">
            <w:pPr>
              <w:spacing w:before="1"/>
              <w:ind w:left="109" w:right="242"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Читать простые графические схемы изготовления изделия</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 выполнять изделие по заданной схеме под руководством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учителя.</w:t>
            </w:r>
          </w:p>
          <w:p w:rsidR="00EE428C" w:rsidRPr="00EE428C" w:rsidRDefault="00EE428C" w:rsidP="00EE428C">
            <w:pPr>
              <w:spacing w:line="270" w:lineRule="atLeast"/>
              <w:ind w:left="109" w:right="65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Под руководством учителя анализировать конструкцию</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изделия, обсуждать варианты изготовления 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основные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технологические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операции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ручной</w:t>
            </w:r>
          </w:p>
        </w:tc>
        <w:tc>
          <w:tcPr>
            <w:tcW w:w="2693" w:type="dxa"/>
          </w:tcPr>
          <w:p w:rsidR="00EE428C" w:rsidRPr="00EE428C" w:rsidRDefault="00EE428C" w:rsidP="00EE428C">
            <w:pPr>
              <w:spacing w:line="276" w:lineRule="auto"/>
              <w:ind w:left="106" w:right="114"/>
              <w:rPr>
                <w:rFonts w:ascii="Times New Roman" w:eastAsia="Times New Roman" w:hAnsi="Times New Roman" w:cs="Times New Roman"/>
                <w:sz w:val="24"/>
              </w:rPr>
            </w:pPr>
            <w:hyperlink r:id="rId17">
              <w:r w:rsidRPr="00EE428C">
                <w:rPr>
                  <w:rFonts w:ascii="Times New Roman" w:eastAsia="Times New Roman" w:hAnsi="Times New Roman" w:cs="Times New Roman"/>
                  <w:color w:val="0462C1"/>
                  <w:sz w:val="24"/>
                  <w:u w:val="single" w:color="0462C1"/>
                </w:rPr>
                <w:t>https://rosuchebnik.ru/me</w:t>
              </w:r>
            </w:hyperlink>
            <w:r w:rsidRPr="00EE428C">
              <w:rPr>
                <w:rFonts w:ascii="Times New Roman" w:eastAsia="Times New Roman" w:hAnsi="Times New Roman" w:cs="Times New Roman"/>
                <w:color w:val="0462C1"/>
                <w:spacing w:val="-57"/>
                <w:sz w:val="24"/>
              </w:rPr>
              <w:t xml:space="preserve"> </w:t>
            </w:r>
            <w:hyperlink r:id="rId18">
              <w:r w:rsidRPr="00EE428C">
                <w:rPr>
                  <w:rFonts w:ascii="Times New Roman" w:eastAsia="Times New Roman" w:hAnsi="Times New Roman" w:cs="Times New Roman"/>
                  <w:color w:val="0462C1"/>
                  <w:sz w:val="24"/>
                  <w:u w:val="single" w:color="0462C1"/>
                </w:rPr>
                <w:t>todicheskaja-</w:t>
              </w:r>
            </w:hyperlink>
            <w:r w:rsidRPr="00EE428C">
              <w:rPr>
                <w:rFonts w:ascii="Times New Roman" w:eastAsia="Times New Roman" w:hAnsi="Times New Roman" w:cs="Times New Roman"/>
                <w:color w:val="0462C1"/>
                <w:spacing w:val="1"/>
                <w:sz w:val="24"/>
              </w:rPr>
              <w:t xml:space="preserve"> </w:t>
            </w:r>
            <w:hyperlink r:id="rId19">
              <w:r w:rsidRPr="00EE428C">
                <w:rPr>
                  <w:rFonts w:ascii="Times New Roman" w:eastAsia="Times New Roman" w:hAnsi="Times New Roman" w:cs="Times New Roman"/>
                  <w:color w:val="0462C1"/>
                  <w:sz w:val="24"/>
                  <w:u w:val="single" w:color="0462C1"/>
                </w:rPr>
                <w:t>pomosch/nachalnoe-</w:t>
              </w:r>
            </w:hyperlink>
            <w:r w:rsidRPr="00EE428C">
              <w:rPr>
                <w:rFonts w:ascii="Times New Roman" w:eastAsia="Times New Roman" w:hAnsi="Times New Roman" w:cs="Times New Roman"/>
                <w:color w:val="0462C1"/>
                <w:spacing w:val="1"/>
                <w:sz w:val="24"/>
              </w:rPr>
              <w:t xml:space="preserve"> </w:t>
            </w:r>
            <w:hyperlink r:id="rId20">
              <w:r w:rsidRPr="00EE428C">
                <w:rPr>
                  <w:rFonts w:ascii="Times New Roman" w:eastAsia="Times New Roman" w:hAnsi="Times New Roman" w:cs="Times New Roman"/>
                  <w:color w:val="0462C1"/>
                  <w:sz w:val="24"/>
                  <w:u w:val="single" w:color="0462C1"/>
                </w:rPr>
                <w:t>obrazovanie/</w:t>
              </w:r>
            </w:hyperlink>
            <w:r w:rsidRPr="00EE428C">
              <w:rPr>
                <w:rFonts w:ascii="Times New Roman" w:eastAsia="Times New Roman" w:hAnsi="Times New Roman" w:cs="Times New Roman"/>
                <w:color w:val="0462C1"/>
                <w:spacing w:val="1"/>
                <w:sz w:val="24"/>
              </w:rPr>
              <w:t xml:space="preserve"> </w:t>
            </w:r>
            <w:hyperlink r:id="rId21">
              <w:r w:rsidRPr="00EE428C">
                <w:rPr>
                  <w:rFonts w:ascii="Times New Roman" w:eastAsia="Times New Roman" w:hAnsi="Times New Roman" w:cs="Times New Roman"/>
                  <w:color w:val="0462C1"/>
                  <w:sz w:val="24"/>
                  <w:u w:val="single" w:color="0462C1"/>
                </w:rPr>
                <w:t>http://school-</w:t>
              </w:r>
            </w:hyperlink>
            <w:r w:rsidRPr="00EE428C">
              <w:rPr>
                <w:rFonts w:ascii="Times New Roman" w:eastAsia="Times New Roman" w:hAnsi="Times New Roman" w:cs="Times New Roman"/>
                <w:color w:val="0462C1"/>
                <w:spacing w:val="1"/>
                <w:sz w:val="24"/>
              </w:rPr>
              <w:t xml:space="preserve"> </w:t>
            </w:r>
            <w:hyperlink r:id="rId22">
              <w:r w:rsidRPr="00EE428C">
                <w:rPr>
                  <w:rFonts w:ascii="Times New Roman" w:eastAsia="Times New Roman" w:hAnsi="Times New Roman" w:cs="Times New Roman"/>
                  <w:color w:val="0462C1"/>
                  <w:sz w:val="24"/>
                  <w:u w:val="single" w:color="0462C1"/>
                </w:rPr>
                <w:t>collection.edu.ru/</w:t>
              </w:r>
            </w:hyperlink>
            <w:r w:rsidRPr="00EE428C">
              <w:rPr>
                <w:rFonts w:ascii="Times New Roman" w:eastAsia="Times New Roman" w:hAnsi="Times New Roman" w:cs="Times New Roman"/>
                <w:color w:val="0462C1"/>
                <w:spacing w:val="1"/>
                <w:sz w:val="24"/>
              </w:rPr>
              <w:t xml:space="preserve"> </w:t>
            </w:r>
            <w:hyperlink r:id="rId23">
              <w:r w:rsidRPr="00EE428C">
                <w:rPr>
                  <w:rFonts w:ascii="Times New Roman" w:eastAsia="Times New Roman" w:hAnsi="Times New Roman" w:cs="Times New Roman"/>
                  <w:color w:val="0462C1"/>
                  <w:sz w:val="24"/>
                  <w:u w:val="single" w:color="0462C1"/>
                </w:rPr>
                <w:t>https://resh.edu.ru/subjec</w:t>
              </w:r>
            </w:hyperlink>
            <w:r w:rsidRPr="00EE428C">
              <w:rPr>
                <w:rFonts w:ascii="Times New Roman" w:eastAsia="Times New Roman" w:hAnsi="Times New Roman" w:cs="Times New Roman"/>
                <w:color w:val="0462C1"/>
                <w:spacing w:val="-57"/>
                <w:sz w:val="24"/>
              </w:rPr>
              <w:t xml:space="preserve"> </w:t>
            </w:r>
            <w:hyperlink r:id="rId24">
              <w:r w:rsidRPr="00EE428C">
                <w:rPr>
                  <w:rFonts w:ascii="Times New Roman" w:eastAsia="Times New Roman" w:hAnsi="Times New Roman" w:cs="Times New Roman"/>
                  <w:color w:val="0462C1"/>
                  <w:sz w:val="24"/>
                  <w:u w:val="single" w:color="0462C1"/>
                </w:rPr>
                <w:t>t/lesson/7560/start/25699</w:t>
              </w:r>
            </w:hyperlink>
            <w:r w:rsidRPr="00EE428C">
              <w:rPr>
                <w:rFonts w:ascii="Times New Roman" w:eastAsia="Times New Roman" w:hAnsi="Times New Roman" w:cs="Times New Roman"/>
                <w:color w:val="0462C1"/>
                <w:spacing w:val="-57"/>
                <w:sz w:val="24"/>
              </w:rPr>
              <w:t xml:space="preserve"> </w:t>
            </w:r>
            <w:hyperlink r:id="rId25">
              <w:r w:rsidRPr="00EE428C">
                <w:rPr>
                  <w:rFonts w:ascii="Times New Roman" w:eastAsia="Times New Roman" w:hAnsi="Times New Roman" w:cs="Times New Roman"/>
                  <w:color w:val="0462C1"/>
                  <w:sz w:val="24"/>
                  <w:u w:val="single" w:color="0462C1"/>
                </w:rPr>
                <w:t>4/</w:t>
              </w:r>
            </w:hyperlink>
          </w:p>
        </w:tc>
      </w:tr>
    </w:tbl>
    <w:p w:rsidR="00EE428C" w:rsidRPr="00EE428C" w:rsidRDefault="00EE428C" w:rsidP="00EE428C">
      <w:pPr>
        <w:widowControl w:val="0"/>
        <w:autoSpaceDE w:val="0"/>
        <w:autoSpaceDN w:val="0"/>
        <w:spacing w:after="0" w:line="276" w:lineRule="auto"/>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8005"/>
        </w:trPr>
        <w:tc>
          <w:tcPr>
            <w:tcW w:w="2996" w:type="dxa"/>
          </w:tcPr>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26"/>
              </w:rPr>
            </w:pPr>
          </w:p>
          <w:p w:rsidR="00EE428C" w:rsidRPr="00EE428C" w:rsidRDefault="00EE428C" w:rsidP="00EE428C">
            <w:pPr>
              <w:rPr>
                <w:rFonts w:ascii="Times New Roman" w:eastAsia="Times New Roman" w:hAnsi="Times New Roman" w:cs="Times New Roman"/>
                <w:b/>
                <w:sz w:val="34"/>
              </w:rPr>
            </w:pPr>
          </w:p>
          <w:p w:rsidR="00EE428C" w:rsidRPr="00EE428C" w:rsidRDefault="00EE428C" w:rsidP="00EE428C">
            <w:pPr>
              <w:spacing w:before="1"/>
              <w:ind w:left="797" w:right="251" w:hanging="51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 технологии работы 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пластичными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p>
        </w:tc>
        <w:tc>
          <w:tcPr>
            <w:tcW w:w="3217" w:type="dxa"/>
          </w:tcPr>
          <w:p w:rsidR="00EE428C" w:rsidRPr="00EE428C" w:rsidRDefault="00EE428C" w:rsidP="00EE428C">
            <w:pPr>
              <w:ind w:left="107" w:right="49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изготовления 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Правила экономной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аккуратной разметки.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Рациональная разметка 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вырезание нескольких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одинаковых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w:t>
            </w:r>
          </w:p>
          <w:p w:rsidR="00EE428C" w:rsidRPr="00EE428C" w:rsidRDefault="00EE428C" w:rsidP="00EE428C">
            <w:pPr>
              <w:ind w:left="107" w:right="86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бумаги. Способы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соединения деталей 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изделии: с помощью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пластилина,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клея,</w:t>
            </w:r>
          </w:p>
          <w:p w:rsidR="00EE428C" w:rsidRPr="00EE428C" w:rsidRDefault="00EE428C" w:rsidP="00EE428C">
            <w:pPr>
              <w:ind w:left="107" w:right="11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скручивание, сшивание и др.</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Приёмы и правила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аккуратной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клеем.</w:t>
            </w:r>
          </w:p>
          <w:p w:rsidR="00EE428C" w:rsidRPr="00EE428C" w:rsidRDefault="00EE428C" w:rsidP="00EE428C">
            <w:pPr>
              <w:ind w:left="107" w:right="53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Отделка изделия или его</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(окрашивание,</w:t>
            </w:r>
          </w:p>
          <w:p w:rsidR="00EE428C" w:rsidRPr="00EE428C" w:rsidRDefault="00EE428C" w:rsidP="00EE428C">
            <w:pPr>
              <w:ind w:left="107" w:right="14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вышивка, аппликация и др.).</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Подбор соответствующих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инструментов и способов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обработки материалов 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зависимости от их свойств 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видов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изделий.</w:t>
            </w:r>
          </w:p>
          <w:p w:rsidR="00EE428C" w:rsidRPr="00EE428C" w:rsidRDefault="00EE428C" w:rsidP="00EE428C">
            <w:pPr>
              <w:spacing w:before="1"/>
              <w:ind w:left="107" w:right="16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Инструменты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приспособления (ножницы,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линейка, игла, гладилка,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стека, шаблон и др.), 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правильное, рациональное 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безопасное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использование.</w:t>
            </w:r>
          </w:p>
          <w:p w:rsidR="00EE428C" w:rsidRPr="00EE428C" w:rsidRDefault="00EE428C" w:rsidP="00EE428C">
            <w:pPr>
              <w:spacing w:line="274" w:lineRule="exact"/>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Пластические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массы,</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их</w:t>
            </w:r>
          </w:p>
          <w:p w:rsidR="00EE428C" w:rsidRPr="00EE428C" w:rsidRDefault="00EE428C" w:rsidP="00EE428C">
            <w:pPr>
              <w:spacing w:line="259" w:lineRule="exact"/>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(пластилин,</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пластика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p>
        </w:tc>
        <w:tc>
          <w:tcPr>
            <w:tcW w:w="6544" w:type="dxa"/>
          </w:tcPr>
          <w:p w:rsidR="00EE428C" w:rsidRPr="00EE428C" w:rsidRDefault="00EE428C" w:rsidP="00EE428C">
            <w:pPr>
              <w:ind w:left="109" w:right="82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обработки материалов: разметку деталей, выделение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формообразование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сборку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p>
          <w:p w:rsidR="00EE428C" w:rsidRPr="00EE428C" w:rsidRDefault="00EE428C" w:rsidP="00EE428C">
            <w:pPr>
              <w:ind w:left="109" w:right="23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отделку изделия или его деталей по заданному образцу.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Планировать свою деятельность с опорой на предложенный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план</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учебнике, рабочей тетради.</w:t>
            </w:r>
          </w:p>
          <w:p w:rsidR="00EE428C" w:rsidRPr="00EE428C" w:rsidRDefault="00EE428C" w:rsidP="00EE428C">
            <w:pPr>
              <w:ind w:left="109" w:right="109"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Выполнять рациональную разметку (разметка 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изнаночной стороне материала; экономия материала 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разметке) сгибанием, по шаблону, на глаз и от руки, 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линейке (как направляющему инструменту без откладывания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размеров) с опорой на рисунки, графическую инструкцию,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простейшую</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схему;</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выделение</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способами обрывания, вырезания; выполнять сборку изделия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 помощью клея и другими способами; выполнять отделку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его</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(окрашивание,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аппликация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др.).</w:t>
            </w:r>
          </w:p>
          <w:p w:rsidR="00EE428C" w:rsidRPr="00EE428C" w:rsidRDefault="00EE428C" w:rsidP="00EE428C">
            <w:pPr>
              <w:ind w:left="109" w:right="30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декоративно-художественные</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возможности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разных способов обработки бумаги, например, вырезание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 из бумаги и обрывание пальцами). В ходе беседы 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учителем</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понимать смысл</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понятий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«конструирование»,</w:t>
            </w:r>
          </w:p>
          <w:p w:rsidR="00EE428C" w:rsidRPr="00EE428C" w:rsidRDefault="00EE428C" w:rsidP="00EE428C">
            <w:pPr>
              <w:ind w:left="109" w:right="18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«изделие», «деталь изделия», «образец».</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Рассматривать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анализировать простые по конструкции образцы;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анализировать простейшую конструкцию изделия: выделять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форму,</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определять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взаимное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расположение,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соединения.</w:t>
            </w:r>
          </w:p>
          <w:p w:rsidR="00EE428C" w:rsidRPr="00EE428C" w:rsidRDefault="00EE428C" w:rsidP="00EE428C">
            <w:pPr>
              <w:spacing w:before="1"/>
              <w:ind w:left="109" w:right="154"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Иметь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общее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представление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о</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 части изделия, их взаимное расположение в общей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конструкции.</w:t>
            </w:r>
          </w:p>
          <w:p w:rsidR="00EE428C" w:rsidRPr="00EE428C" w:rsidRDefault="00EE428C" w:rsidP="00EE428C">
            <w:pPr>
              <w:ind w:left="109" w:right="173"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использованием</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осваиваемых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технологий.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Под</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руководством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учителя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собирать</w:t>
            </w:r>
          </w:p>
          <w:p w:rsidR="00EE428C" w:rsidRPr="00EE428C" w:rsidRDefault="00EE428C" w:rsidP="00EE428C">
            <w:pPr>
              <w:spacing w:line="259"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плоскостную</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модель,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объяснять способ</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сборки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изделия.</w:t>
            </w:r>
          </w:p>
        </w:tc>
        <w:tc>
          <w:tcPr>
            <w:tcW w:w="2693" w:type="dxa"/>
          </w:tcPr>
          <w:p w:rsidR="00EE428C" w:rsidRPr="00EE428C" w:rsidRDefault="00EE428C" w:rsidP="00EE428C">
            <w:pPr>
              <w:rPr>
                <w:rFonts w:ascii="Times New Roman" w:eastAsia="Times New Roman" w:hAnsi="Times New Roman" w:cs="Times New Roman"/>
                <w:sz w:val="24"/>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275"/>
        </w:trPr>
        <w:tc>
          <w:tcPr>
            <w:tcW w:w="2996" w:type="dxa"/>
            <w:vMerge w:val="restart"/>
          </w:tcPr>
          <w:p w:rsidR="00EE428C" w:rsidRPr="00EE428C" w:rsidRDefault="00EE428C" w:rsidP="00EE428C">
            <w:pPr>
              <w:rPr>
                <w:rFonts w:ascii="Times New Roman" w:eastAsia="Times New Roman" w:hAnsi="Times New Roman" w:cs="Times New Roman"/>
                <w:sz w:val="24"/>
                <w:lang w:val="ru-RU"/>
              </w:rPr>
            </w:pPr>
          </w:p>
        </w:tc>
        <w:tc>
          <w:tcPr>
            <w:tcW w:w="3217" w:type="dxa"/>
            <w:tcBorders>
              <w:bottom w:val="nil"/>
            </w:tcBorders>
          </w:tcPr>
          <w:p w:rsidR="00EE428C" w:rsidRPr="00EE428C" w:rsidRDefault="00EE428C" w:rsidP="00EE428C">
            <w:pPr>
              <w:spacing w:line="25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др.).</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Приёмы</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изготовления</w:t>
            </w:r>
          </w:p>
        </w:tc>
        <w:tc>
          <w:tcPr>
            <w:tcW w:w="6544" w:type="dxa"/>
            <w:tcBorders>
              <w:bottom w:val="nil"/>
            </w:tcBorders>
          </w:tcPr>
          <w:p w:rsidR="00EE428C" w:rsidRPr="00EE428C" w:rsidRDefault="00EE428C" w:rsidP="00EE428C">
            <w:pPr>
              <w:spacing w:line="255"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44"/>
                <w:sz w:val="24"/>
                <w:lang w:val="ru-RU"/>
              </w:rPr>
              <w:t xml:space="preserve"> </w:t>
            </w:r>
            <w:r w:rsidRPr="00EE428C">
              <w:rPr>
                <w:rFonts w:ascii="Times New Roman" w:eastAsia="Times New Roman" w:hAnsi="Times New Roman" w:cs="Times New Roman"/>
                <w:sz w:val="24"/>
                <w:lang w:val="ru-RU"/>
              </w:rPr>
              <w:t>помощью</w:t>
            </w:r>
            <w:r w:rsidRPr="00EE428C">
              <w:rPr>
                <w:rFonts w:ascii="Times New Roman" w:eastAsia="Times New Roman" w:hAnsi="Times New Roman" w:cs="Times New Roman"/>
                <w:spacing w:val="100"/>
                <w:sz w:val="24"/>
                <w:lang w:val="ru-RU"/>
              </w:rPr>
              <w:t xml:space="preserve"> </w:t>
            </w:r>
            <w:r w:rsidRPr="00EE428C">
              <w:rPr>
                <w:rFonts w:ascii="Times New Roman" w:eastAsia="Times New Roman" w:hAnsi="Times New Roman" w:cs="Times New Roman"/>
                <w:sz w:val="24"/>
                <w:lang w:val="ru-RU"/>
              </w:rPr>
              <w:t>учителя</w:t>
            </w:r>
            <w:r w:rsidRPr="00EE428C">
              <w:rPr>
                <w:rFonts w:ascii="Times New Roman" w:eastAsia="Times New Roman" w:hAnsi="Times New Roman" w:cs="Times New Roman"/>
                <w:spacing w:val="100"/>
                <w:sz w:val="24"/>
                <w:lang w:val="ru-RU"/>
              </w:rPr>
              <w:t xml:space="preserve"> </w:t>
            </w:r>
            <w:r w:rsidRPr="00EE428C">
              <w:rPr>
                <w:rFonts w:ascii="Times New Roman" w:eastAsia="Times New Roman" w:hAnsi="Times New Roman" w:cs="Times New Roman"/>
                <w:sz w:val="24"/>
                <w:lang w:val="ru-RU"/>
              </w:rPr>
              <w:t>организовывать</w:t>
            </w:r>
            <w:r w:rsidRPr="00EE428C">
              <w:rPr>
                <w:rFonts w:ascii="Times New Roman" w:eastAsia="Times New Roman" w:hAnsi="Times New Roman" w:cs="Times New Roman"/>
                <w:spacing w:val="104"/>
                <w:sz w:val="24"/>
                <w:lang w:val="ru-RU"/>
              </w:rPr>
              <w:t xml:space="preserve"> </w:t>
            </w:r>
            <w:r w:rsidRPr="00EE428C">
              <w:rPr>
                <w:rFonts w:ascii="Times New Roman" w:eastAsia="Times New Roman" w:hAnsi="Times New Roman" w:cs="Times New Roman"/>
                <w:sz w:val="24"/>
                <w:lang w:val="ru-RU"/>
              </w:rPr>
              <w:t>рабочее</w:t>
            </w:r>
            <w:r w:rsidRPr="00EE428C">
              <w:rPr>
                <w:rFonts w:ascii="Times New Roman" w:eastAsia="Times New Roman" w:hAnsi="Times New Roman" w:cs="Times New Roman"/>
                <w:spacing w:val="102"/>
                <w:sz w:val="24"/>
                <w:lang w:val="ru-RU"/>
              </w:rPr>
              <w:t xml:space="preserve"> </w:t>
            </w:r>
            <w:r w:rsidRPr="00EE428C">
              <w:rPr>
                <w:rFonts w:ascii="Times New Roman" w:eastAsia="Times New Roman" w:hAnsi="Times New Roman" w:cs="Times New Roman"/>
                <w:sz w:val="24"/>
                <w:lang w:val="ru-RU"/>
              </w:rPr>
              <w:t>место</w:t>
            </w:r>
            <w:r w:rsidRPr="00EE428C">
              <w:rPr>
                <w:rFonts w:ascii="Times New Roman" w:eastAsia="Times New Roman" w:hAnsi="Times New Roman" w:cs="Times New Roman"/>
                <w:spacing w:val="104"/>
                <w:sz w:val="24"/>
                <w:lang w:val="ru-RU"/>
              </w:rPr>
              <w:t xml:space="preserve"> </w:t>
            </w:r>
            <w:r w:rsidRPr="00EE428C">
              <w:rPr>
                <w:rFonts w:ascii="Times New Roman" w:eastAsia="Times New Roman" w:hAnsi="Times New Roman" w:cs="Times New Roman"/>
                <w:sz w:val="24"/>
                <w:lang w:val="ru-RU"/>
              </w:rPr>
              <w:t>для</w:t>
            </w:r>
          </w:p>
        </w:tc>
        <w:tc>
          <w:tcPr>
            <w:tcW w:w="2693" w:type="dxa"/>
            <w:vMerge w:val="restart"/>
          </w:tcPr>
          <w:p w:rsidR="00EE428C" w:rsidRPr="00EE428C" w:rsidRDefault="00EE428C" w:rsidP="00EE428C">
            <w:pPr>
              <w:rPr>
                <w:rFonts w:ascii="Times New Roman" w:eastAsia="Times New Roman" w:hAnsi="Times New Roman" w:cs="Times New Roman"/>
                <w:sz w:val="24"/>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доступной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17"/>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8"/>
                <w:sz w:val="24"/>
                <w:lang w:val="ru-RU"/>
              </w:rPr>
              <w:t xml:space="preserve"> </w:t>
            </w:r>
            <w:r w:rsidRPr="00EE428C">
              <w:rPr>
                <w:rFonts w:ascii="Times New Roman" w:eastAsia="Times New Roman" w:hAnsi="Times New Roman" w:cs="Times New Roman"/>
                <w:sz w:val="24"/>
                <w:lang w:val="ru-RU"/>
              </w:rPr>
              <w:t>пластическими</w:t>
            </w:r>
            <w:r w:rsidRPr="00EE428C">
              <w:rPr>
                <w:rFonts w:ascii="Times New Roman" w:eastAsia="Times New Roman" w:hAnsi="Times New Roman" w:cs="Times New Roman"/>
                <w:spacing w:val="20"/>
                <w:sz w:val="24"/>
                <w:lang w:val="ru-RU"/>
              </w:rPr>
              <w:t xml:space="preserve"> </w:t>
            </w:r>
            <w:r w:rsidRPr="00EE428C">
              <w:rPr>
                <w:rFonts w:ascii="Times New Roman" w:eastAsia="Times New Roman" w:hAnsi="Times New Roman" w:cs="Times New Roman"/>
                <w:sz w:val="24"/>
                <w:lang w:val="ru-RU"/>
              </w:rPr>
              <w:t>массами,</w:t>
            </w:r>
            <w:r w:rsidRPr="00EE428C">
              <w:rPr>
                <w:rFonts w:ascii="Times New Roman" w:eastAsia="Times New Roman" w:hAnsi="Times New Roman" w:cs="Times New Roman"/>
                <w:spacing w:val="18"/>
                <w:sz w:val="24"/>
                <w:lang w:val="ru-RU"/>
              </w:rPr>
              <w:t xml:space="preserve"> </w:t>
            </w:r>
            <w:r w:rsidRPr="00EE428C">
              <w:rPr>
                <w:rFonts w:ascii="Times New Roman" w:eastAsia="Times New Roman" w:hAnsi="Times New Roman" w:cs="Times New Roman"/>
                <w:sz w:val="24"/>
                <w:lang w:val="ru-RU"/>
              </w:rPr>
              <w:t>правильно</w:t>
            </w:r>
            <w:r w:rsidRPr="00EE428C">
              <w:rPr>
                <w:rFonts w:ascii="Times New Roman" w:eastAsia="Times New Roman" w:hAnsi="Times New Roman" w:cs="Times New Roman"/>
                <w:spacing w:val="19"/>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20"/>
                <w:sz w:val="24"/>
                <w:lang w:val="ru-RU"/>
              </w:rPr>
              <w:t xml:space="preserve"> </w:t>
            </w:r>
            <w:r w:rsidRPr="00EE428C">
              <w:rPr>
                <w:rFonts w:ascii="Times New Roman" w:eastAsia="Times New Roman" w:hAnsi="Times New Roman" w:cs="Times New Roman"/>
                <w:sz w:val="24"/>
                <w:lang w:val="ru-RU"/>
              </w:rPr>
              <w:t>рационально</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сложности формы</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размещать</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pacing w:val="115"/>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17"/>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116"/>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15"/>
                <w:sz w:val="24"/>
                <w:lang w:val="ru-RU"/>
              </w:rPr>
              <w:t xml:space="preserve"> </w:t>
            </w:r>
            <w:r w:rsidRPr="00EE428C">
              <w:rPr>
                <w:rFonts w:ascii="Times New Roman" w:eastAsia="Times New Roman" w:hAnsi="Times New Roman" w:cs="Times New Roman"/>
                <w:sz w:val="24"/>
                <w:lang w:val="ru-RU"/>
              </w:rPr>
              <w:t>соответствии</w:t>
            </w:r>
            <w:r w:rsidRPr="00EE428C">
              <w:rPr>
                <w:rFonts w:ascii="Times New Roman" w:eastAsia="Times New Roman" w:hAnsi="Times New Roman" w:cs="Times New Roman"/>
                <w:spacing w:val="117"/>
                <w:sz w:val="24"/>
                <w:lang w:val="ru-RU"/>
              </w:rPr>
              <w:t xml:space="preserve"> </w:t>
            </w:r>
            <w:r w:rsidRPr="00EE428C">
              <w:rPr>
                <w:rFonts w:ascii="Times New Roman" w:eastAsia="Times New Roman" w:hAnsi="Times New Roman" w:cs="Times New Roman"/>
                <w:sz w:val="24"/>
                <w:lang w:val="ru-RU"/>
              </w:rPr>
              <w:t>с</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разметка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глаз,</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индивидуальными</w:t>
            </w:r>
            <w:r w:rsidRPr="00EE428C">
              <w:rPr>
                <w:rFonts w:ascii="Times New Roman" w:eastAsia="Times New Roman" w:hAnsi="Times New Roman" w:cs="Times New Roman"/>
                <w:spacing w:val="11"/>
                <w:sz w:val="24"/>
                <w:lang w:val="ru-RU"/>
              </w:rPr>
              <w:t xml:space="preserve"> </w:t>
            </w:r>
            <w:r w:rsidRPr="00EE428C">
              <w:rPr>
                <w:rFonts w:ascii="Times New Roman" w:eastAsia="Times New Roman" w:hAnsi="Times New Roman" w:cs="Times New Roman"/>
                <w:sz w:val="24"/>
                <w:lang w:val="ru-RU"/>
              </w:rPr>
              <w:t>особенностями,</w:t>
            </w:r>
            <w:r w:rsidRPr="00EE428C">
              <w:rPr>
                <w:rFonts w:ascii="Times New Roman" w:eastAsia="Times New Roman" w:hAnsi="Times New Roman" w:cs="Times New Roman"/>
                <w:spacing w:val="68"/>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69"/>
                <w:sz w:val="24"/>
                <w:lang w:val="ru-RU"/>
              </w:rPr>
              <w:t xml:space="preserve"> </w:t>
            </w:r>
            <w:r w:rsidRPr="00EE428C">
              <w:rPr>
                <w:rFonts w:ascii="Times New Roman" w:eastAsia="Times New Roman" w:hAnsi="Times New Roman" w:cs="Times New Roman"/>
                <w:sz w:val="24"/>
                <w:lang w:val="ru-RU"/>
              </w:rPr>
              <w:t>процессе</w:t>
            </w:r>
            <w:r w:rsidRPr="00EE428C">
              <w:rPr>
                <w:rFonts w:ascii="Times New Roman" w:eastAsia="Times New Roman" w:hAnsi="Times New Roman" w:cs="Times New Roman"/>
                <w:spacing w:val="68"/>
                <w:sz w:val="24"/>
                <w:lang w:val="ru-RU"/>
              </w:rPr>
              <w:t xml:space="preserve"> </w:t>
            </w:r>
            <w:r w:rsidRPr="00EE428C">
              <w:rPr>
                <w:rFonts w:ascii="Times New Roman" w:eastAsia="Times New Roman" w:hAnsi="Times New Roman" w:cs="Times New Roman"/>
                <w:sz w:val="24"/>
                <w:lang w:val="ru-RU"/>
              </w:rPr>
              <w:t>выполнения</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отделение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части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(стекой,</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проверять</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восстанавливать</w:t>
            </w:r>
            <w:r w:rsidRPr="00EE428C">
              <w:rPr>
                <w:rFonts w:ascii="Times New Roman" w:eastAsia="Times New Roman" w:hAnsi="Times New Roman" w:cs="Times New Roman"/>
                <w:spacing w:val="64"/>
                <w:sz w:val="24"/>
                <w:lang w:val="ru-RU"/>
              </w:rPr>
              <w:t xml:space="preserve"> </w:t>
            </w:r>
            <w:r w:rsidRPr="00EE428C">
              <w:rPr>
                <w:rFonts w:ascii="Times New Roman" w:eastAsia="Times New Roman" w:hAnsi="Times New Roman" w:cs="Times New Roman"/>
                <w:sz w:val="24"/>
                <w:lang w:val="ru-RU"/>
              </w:rPr>
              <w:t>порядок</w:t>
            </w:r>
            <w:r w:rsidRPr="00EE428C">
              <w:rPr>
                <w:rFonts w:ascii="Times New Roman" w:eastAsia="Times New Roman" w:hAnsi="Times New Roman" w:cs="Times New Roman"/>
                <w:spacing w:val="63"/>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рабочем</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отрыванием),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придание</w:t>
            </w:r>
          </w:p>
        </w:tc>
        <w:tc>
          <w:tcPr>
            <w:tcW w:w="6544" w:type="dxa"/>
            <w:tcBorders>
              <w:top w:val="nil"/>
              <w:bottom w:val="nil"/>
            </w:tcBorders>
          </w:tcPr>
          <w:p w:rsidR="00EE428C" w:rsidRPr="00EE428C" w:rsidRDefault="00EE428C" w:rsidP="00EE428C">
            <w:pPr>
              <w:tabs>
                <w:tab w:val="left" w:pos="1042"/>
                <w:tab w:val="left" w:pos="2148"/>
                <w:tab w:val="left" w:pos="3240"/>
                <w:tab w:val="left" w:pos="4184"/>
                <w:tab w:val="left" w:pos="5611"/>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месте;</w:t>
            </w:r>
            <w:r w:rsidRPr="00EE428C">
              <w:rPr>
                <w:rFonts w:ascii="Times New Roman" w:eastAsia="Times New Roman" w:hAnsi="Times New Roman" w:cs="Times New Roman"/>
                <w:sz w:val="24"/>
                <w:lang w:val="ru-RU"/>
              </w:rPr>
              <w:tab/>
              <w:t>убирать</w:t>
            </w:r>
            <w:r w:rsidRPr="00EE428C">
              <w:rPr>
                <w:rFonts w:ascii="Times New Roman" w:eastAsia="Times New Roman" w:hAnsi="Times New Roman" w:cs="Times New Roman"/>
                <w:sz w:val="24"/>
                <w:lang w:val="ru-RU"/>
              </w:rPr>
              <w:tab/>
              <w:t>рабочее</w:t>
            </w:r>
            <w:r w:rsidRPr="00EE428C">
              <w:rPr>
                <w:rFonts w:ascii="Times New Roman" w:eastAsia="Times New Roman" w:hAnsi="Times New Roman" w:cs="Times New Roman"/>
                <w:sz w:val="24"/>
                <w:lang w:val="ru-RU"/>
              </w:rPr>
              <w:tab/>
              <w:t>место.</w:t>
            </w:r>
            <w:r w:rsidRPr="00EE428C">
              <w:rPr>
                <w:rFonts w:ascii="Times New Roman" w:eastAsia="Times New Roman" w:hAnsi="Times New Roman" w:cs="Times New Roman"/>
                <w:sz w:val="24"/>
                <w:lang w:val="ru-RU"/>
              </w:rPr>
              <w:tab/>
              <w:t>Применять</w:t>
            </w:r>
            <w:r w:rsidRPr="00EE428C">
              <w:rPr>
                <w:rFonts w:ascii="Times New Roman" w:eastAsia="Times New Roman" w:hAnsi="Times New Roman" w:cs="Times New Roman"/>
                <w:sz w:val="24"/>
                <w:lang w:val="ru-RU"/>
              </w:rPr>
              <w:tab/>
              <w:t>правила</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формы.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Наиболее</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lang w:val="ru-RU"/>
              </w:rPr>
              <w:t>безопасной</w:t>
            </w:r>
            <w:r w:rsidRPr="00EE428C">
              <w:rPr>
                <w:rFonts w:ascii="Times New Roman" w:eastAsia="Times New Roman" w:hAnsi="Times New Roman" w:cs="Times New Roman"/>
                <w:spacing w:val="38"/>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98"/>
                <w:sz w:val="24"/>
                <w:lang w:val="ru-RU"/>
              </w:rPr>
              <w:t xml:space="preserve"> </w:t>
            </w:r>
            <w:r w:rsidRPr="00EE428C">
              <w:rPr>
                <w:rFonts w:ascii="Times New Roman" w:eastAsia="Times New Roman" w:hAnsi="Times New Roman" w:cs="Times New Roman"/>
                <w:sz w:val="24"/>
                <w:lang w:val="ru-RU"/>
              </w:rPr>
              <w:t>аккуратной</w:t>
            </w:r>
            <w:r w:rsidRPr="00EE428C">
              <w:rPr>
                <w:rFonts w:ascii="Times New Roman" w:eastAsia="Times New Roman" w:hAnsi="Times New Roman" w:cs="Times New Roman"/>
                <w:spacing w:val="98"/>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98"/>
                <w:sz w:val="24"/>
                <w:lang w:val="ru-RU"/>
              </w:rPr>
              <w:t xml:space="preserve"> </w:t>
            </w:r>
            <w:r w:rsidRPr="00EE428C">
              <w:rPr>
                <w:rFonts w:ascii="Times New Roman" w:eastAsia="Times New Roman" w:hAnsi="Times New Roman" w:cs="Times New Roman"/>
                <w:sz w:val="24"/>
                <w:lang w:val="ru-RU"/>
              </w:rPr>
              <w:t>со</w:t>
            </w:r>
            <w:r w:rsidRPr="00EE428C">
              <w:rPr>
                <w:rFonts w:ascii="Times New Roman" w:eastAsia="Times New Roman" w:hAnsi="Times New Roman" w:cs="Times New Roman"/>
                <w:spacing w:val="97"/>
                <w:sz w:val="24"/>
                <w:lang w:val="ru-RU"/>
              </w:rPr>
              <w:t xml:space="preserve"> </w:t>
            </w:r>
            <w:r w:rsidRPr="00EE428C">
              <w:rPr>
                <w:rFonts w:ascii="Times New Roman" w:eastAsia="Times New Roman" w:hAnsi="Times New Roman" w:cs="Times New Roman"/>
                <w:sz w:val="24"/>
                <w:lang w:val="ru-RU"/>
              </w:rPr>
              <w:t>стекой.</w:t>
            </w:r>
            <w:r w:rsidRPr="00EE428C">
              <w:rPr>
                <w:rFonts w:ascii="Times New Roman" w:eastAsia="Times New Roman" w:hAnsi="Times New Roman" w:cs="Times New Roman"/>
                <w:spacing w:val="97"/>
                <w:sz w:val="24"/>
                <w:lang w:val="ru-RU"/>
              </w:rPr>
              <w:t xml:space="preserve"> </w:t>
            </w:r>
            <w:r w:rsidRPr="00EE428C">
              <w:rPr>
                <w:rFonts w:ascii="Times New Roman" w:eastAsia="Times New Roman" w:hAnsi="Times New Roman" w:cs="Times New Roman"/>
                <w:sz w:val="24"/>
              </w:rPr>
              <w:t>Определять</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распространённые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виды</w:t>
            </w:r>
          </w:p>
        </w:tc>
        <w:tc>
          <w:tcPr>
            <w:tcW w:w="6544" w:type="dxa"/>
            <w:tcBorders>
              <w:top w:val="nil"/>
              <w:bottom w:val="nil"/>
            </w:tcBorders>
          </w:tcPr>
          <w:p w:rsidR="00EE428C" w:rsidRPr="00EE428C" w:rsidRDefault="00EE428C" w:rsidP="00EE428C">
            <w:pPr>
              <w:tabs>
                <w:tab w:val="left" w:pos="1339"/>
                <w:tab w:val="left" w:pos="1780"/>
                <w:tab w:val="left" w:pos="3248"/>
                <w:tab w:val="left" w:pos="4558"/>
                <w:tab w:val="left" w:pos="6302"/>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названия</w:t>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t>назначение</w:t>
            </w:r>
            <w:r w:rsidRPr="00EE428C">
              <w:rPr>
                <w:rFonts w:ascii="Times New Roman" w:eastAsia="Times New Roman" w:hAnsi="Times New Roman" w:cs="Times New Roman"/>
                <w:sz w:val="24"/>
                <w:lang w:val="ru-RU"/>
              </w:rPr>
              <w:tab/>
              <w:t>основных</w:t>
            </w:r>
            <w:r w:rsidRPr="00EE428C">
              <w:rPr>
                <w:rFonts w:ascii="Times New Roman" w:eastAsia="Times New Roman" w:hAnsi="Times New Roman" w:cs="Times New Roman"/>
                <w:sz w:val="24"/>
                <w:lang w:val="ru-RU"/>
              </w:rPr>
              <w:tab/>
              <w:t>инструментов</w:t>
            </w:r>
            <w:r w:rsidRPr="00EE428C">
              <w:rPr>
                <w:rFonts w:ascii="Times New Roman" w:eastAsia="Times New Roman" w:hAnsi="Times New Roman" w:cs="Times New Roman"/>
                <w:sz w:val="24"/>
                <w:lang w:val="ru-RU"/>
              </w:rPr>
              <w:tab/>
              <w:t>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Их</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общие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свойства.</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приспособлений</w:t>
            </w:r>
            <w:r w:rsidRPr="00EE428C">
              <w:rPr>
                <w:rFonts w:ascii="Times New Roman" w:eastAsia="Times New Roman" w:hAnsi="Times New Roman" w:cs="Times New Roman"/>
                <w:spacing w:val="62"/>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18"/>
                <w:sz w:val="24"/>
                <w:lang w:val="ru-RU"/>
              </w:rPr>
              <w:t xml:space="preserve"> </w:t>
            </w:r>
            <w:r w:rsidRPr="00EE428C">
              <w:rPr>
                <w:rFonts w:ascii="Times New Roman" w:eastAsia="Times New Roman" w:hAnsi="Times New Roman" w:cs="Times New Roman"/>
                <w:sz w:val="24"/>
                <w:lang w:val="ru-RU"/>
              </w:rPr>
              <w:t xml:space="preserve">ручного  </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труда,  </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использовать  </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их   в</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Простейшие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способы</w:t>
            </w:r>
          </w:p>
        </w:tc>
        <w:tc>
          <w:tcPr>
            <w:tcW w:w="6544" w:type="dxa"/>
            <w:tcBorders>
              <w:top w:val="nil"/>
              <w:bottom w:val="nil"/>
            </w:tcBorders>
          </w:tcPr>
          <w:p w:rsidR="00EE428C" w:rsidRPr="00EE428C" w:rsidRDefault="00EE428C" w:rsidP="00EE428C">
            <w:pPr>
              <w:tabs>
                <w:tab w:val="left" w:pos="1730"/>
                <w:tab w:val="left" w:pos="2685"/>
                <w:tab w:val="left" w:pos="4048"/>
                <w:tab w:val="left" w:pos="4393"/>
                <w:tab w:val="left" w:pos="5534"/>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практической</w:t>
            </w:r>
            <w:r w:rsidRPr="00EE428C">
              <w:rPr>
                <w:rFonts w:ascii="Times New Roman" w:eastAsia="Times New Roman" w:hAnsi="Times New Roman" w:cs="Times New Roman"/>
                <w:sz w:val="24"/>
                <w:lang w:val="ru-RU"/>
              </w:rPr>
              <w:tab/>
              <w:t>работе.</w:t>
            </w:r>
            <w:r w:rsidRPr="00EE428C">
              <w:rPr>
                <w:rFonts w:ascii="Times New Roman" w:eastAsia="Times New Roman" w:hAnsi="Times New Roman" w:cs="Times New Roman"/>
                <w:sz w:val="24"/>
                <w:lang w:val="ru-RU"/>
              </w:rPr>
              <w:tab/>
              <w:t>Наблюдать</w:t>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t>называть</w:t>
            </w:r>
            <w:r w:rsidRPr="00EE428C">
              <w:rPr>
                <w:rFonts w:ascii="Times New Roman" w:eastAsia="Times New Roman" w:hAnsi="Times New Roman" w:cs="Times New Roman"/>
                <w:sz w:val="24"/>
                <w:lang w:val="ru-RU"/>
              </w:rPr>
              <w:tab/>
              <w:t>свойства</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обработки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бумаги</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пластилина</w:t>
            </w:r>
            <w:r w:rsidRPr="00EE428C">
              <w:rPr>
                <w:rFonts w:ascii="Times New Roman" w:eastAsia="Times New Roman" w:hAnsi="Times New Roman" w:cs="Times New Roman"/>
                <w:spacing w:val="35"/>
                <w:sz w:val="24"/>
                <w:lang w:val="ru-RU"/>
              </w:rPr>
              <w:t xml:space="preserve"> </w:t>
            </w:r>
            <w:r w:rsidRPr="00EE428C">
              <w:rPr>
                <w:rFonts w:ascii="Times New Roman" w:eastAsia="Times New Roman" w:hAnsi="Times New Roman" w:cs="Times New Roman"/>
                <w:sz w:val="24"/>
                <w:lang w:val="ru-RU"/>
              </w:rPr>
              <w:t>(или</w:t>
            </w:r>
            <w:r w:rsidRPr="00EE428C">
              <w:rPr>
                <w:rFonts w:ascii="Times New Roman" w:eastAsia="Times New Roman" w:hAnsi="Times New Roman" w:cs="Times New Roman"/>
                <w:spacing w:val="39"/>
                <w:sz w:val="24"/>
                <w:lang w:val="ru-RU"/>
              </w:rPr>
              <w:t xml:space="preserve"> </w:t>
            </w:r>
            <w:r w:rsidRPr="00EE428C">
              <w:rPr>
                <w:rFonts w:ascii="Times New Roman" w:eastAsia="Times New Roman" w:hAnsi="Times New Roman" w:cs="Times New Roman"/>
                <w:sz w:val="24"/>
                <w:lang w:val="ru-RU"/>
              </w:rPr>
              <w:t>других</w:t>
            </w:r>
            <w:r w:rsidRPr="00EE428C">
              <w:rPr>
                <w:rFonts w:ascii="Times New Roman" w:eastAsia="Times New Roman" w:hAnsi="Times New Roman" w:cs="Times New Roman"/>
                <w:spacing w:val="36"/>
                <w:sz w:val="24"/>
                <w:lang w:val="ru-RU"/>
              </w:rPr>
              <w:t xml:space="preserve"> </w:t>
            </w:r>
            <w:r w:rsidRPr="00EE428C">
              <w:rPr>
                <w:rFonts w:ascii="Times New Roman" w:eastAsia="Times New Roman" w:hAnsi="Times New Roman" w:cs="Times New Roman"/>
                <w:sz w:val="24"/>
                <w:lang w:val="ru-RU"/>
              </w:rPr>
              <w:t>используемых</w:t>
            </w:r>
            <w:r w:rsidRPr="00EE428C">
              <w:rPr>
                <w:rFonts w:ascii="Times New Roman" w:eastAsia="Times New Roman" w:hAnsi="Times New Roman" w:cs="Times New Roman"/>
                <w:spacing w:val="37"/>
                <w:sz w:val="24"/>
                <w:lang w:val="ru-RU"/>
              </w:rPr>
              <w:t xml:space="preserve"> </w:t>
            </w:r>
            <w:r w:rsidRPr="00EE428C">
              <w:rPr>
                <w:rFonts w:ascii="Times New Roman" w:eastAsia="Times New Roman" w:hAnsi="Times New Roman" w:cs="Times New Roman"/>
                <w:sz w:val="24"/>
                <w:lang w:val="ru-RU"/>
              </w:rPr>
              <w:t>пластических</w:t>
            </w:r>
            <w:r w:rsidRPr="00EE428C">
              <w:rPr>
                <w:rFonts w:ascii="Times New Roman" w:eastAsia="Times New Roman" w:hAnsi="Times New Roman" w:cs="Times New Roman"/>
                <w:spacing w:val="36"/>
                <w:sz w:val="24"/>
                <w:lang w:val="ru-RU"/>
              </w:rPr>
              <w:t xml:space="preserve"> </w:t>
            </w:r>
            <w:r w:rsidRPr="00EE428C">
              <w:rPr>
                <w:rFonts w:ascii="Times New Roman" w:eastAsia="Times New Roman" w:hAnsi="Times New Roman" w:cs="Times New Roman"/>
                <w:sz w:val="24"/>
                <w:lang w:val="ru-RU"/>
              </w:rPr>
              <w:t>масс):</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различных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видов:</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rPr>
              <w:t>цвет,</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пластичность.</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сгибание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складывание,</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стеки</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работе</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пластичными</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материалами,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сминание,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обрывание,</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также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 отделке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или его</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деталей.</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склеивание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др.</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Резание</w:t>
            </w:r>
          </w:p>
        </w:tc>
        <w:tc>
          <w:tcPr>
            <w:tcW w:w="6544" w:type="dxa"/>
            <w:tcBorders>
              <w:top w:val="nil"/>
              <w:bottom w:val="nil"/>
            </w:tcBorders>
          </w:tcPr>
          <w:p w:rsidR="00EE428C" w:rsidRPr="00EE428C" w:rsidRDefault="00EE428C" w:rsidP="00EE428C">
            <w:pPr>
              <w:tabs>
                <w:tab w:val="left" w:pos="1937"/>
                <w:tab w:val="left" w:pos="2397"/>
                <w:tab w:val="left" w:pos="4217"/>
                <w:tab w:val="left" w:pos="5460"/>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Рассматривать</w:t>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t>анализировать</w:t>
            </w:r>
            <w:r w:rsidRPr="00EE428C">
              <w:rPr>
                <w:rFonts w:ascii="Times New Roman" w:eastAsia="Times New Roman" w:hAnsi="Times New Roman" w:cs="Times New Roman"/>
                <w:sz w:val="24"/>
                <w:lang w:val="ru-RU"/>
              </w:rPr>
              <w:tab/>
              <w:t>образцы,</w:t>
            </w:r>
            <w:r w:rsidRPr="00EE428C">
              <w:rPr>
                <w:rFonts w:ascii="Times New Roman" w:eastAsia="Times New Roman" w:hAnsi="Times New Roman" w:cs="Times New Roman"/>
                <w:sz w:val="24"/>
                <w:lang w:val="ru-RU"/>
              </w:rPr>
              <w:tab/>
              <w:t>варианты</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ножницами.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Правила</w:t>
            </w:r>
          </w:p>
        </w:tc>
        <w:tc>
          <w:tcPr>
            <w:tcW w:w="6544" w:type="dxa"/>
            <w:tcBorders>
              <w:top w:val="nil"/>
              <w:bottom w:val="nil"/>
            </w:tcBorders>
          </w:tcPr>
          <w:p w:rsidR="00EE428C" w:rsidRPr="00EE428C" w:rsidRDefault="00EE428C" w:rsidP="00EE428C">
            <w:pPr>
              <w:tabs>
                <w:tab w:val="left" w:pos="1590"/>
                <w:tab w:val="left" w:pos="2712"/>
                <w:tab w:val="left" w:pos="4081"/>
                <w:tab w:val="left" w:pos="5027"/>
                <w:tab w:val="left" w:pos="5341"/>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выполнения</w:t>
            </w:r>
            <w:r w:rsidRPr="00EE428C">
              <w:rPr>
                <w:rFonts w:ascii="Times New Roman" w:eastAsia="Times New Roman" w:hAnsi="Times New Roman" w:cs="Times New Roman"/>
                <w:sz w:val="24"/>
                <w:lang w:val="ru-RU"/>
              </w:rPr>
              <w:tab/>
              <w:t>изделий,</w:t>
            </w:r>
            <w:r w:rsidRPr="00EE428C">
              <w:rPr>
                <w:rFonts w:ascii="Times New Roman" w:eastAsia="Times New Roman" w:hAnsi="Times New Roman" w:cs="Times New Roman"/>
                <w:sz w:val="24"/>
                <w:lang w:val="ru-RU"/>
              </w:rPr>
              <w:tab/>
              <w:t>природные</w:t>
            </w:r>
            <w:r w:rsidRPr="00EE428C">
              <w:rPr>
                <w:rFonts w:ascii="Times New Roman" w:eastAsia="Times New Roman" w:hAnsi="Times New Roman" w:cs="Times New Roman"/>
                <w:sz w:val="24"/>
                <w:lang w:val="ru-RU"/>
              </w:rPr>
              <w:tab/>
              <w:t>формы</w:t>
            </w:r>
            <w:r w:rsidRPr="00EE428C">
              <w:rPr>
                <w:rFonts w:ascii="Times New Roman" w:eastAsia="Times New Roman" w:hAnsi="Times New Roman" w:cs="Times New Roman"/>
                <w:sz w:val="24"/>
                <w:lang w:val="ru-RU"/>
              </w:rPr>
              <w:tab/>
              <w:t>-</w:t>
            </w:r>
            <w:r w:rsidRPr="00EE428C">
              <w:rPr>
                <w:rFonts w:ascii="Times New Roman" w:eastAsia="Times New Roman" w:hAnsi="Times New Roman" w:cs="Times New Roman"/>
                <w:sz w:val="24"/>
                <w:lang w:val="ru-RU"/>
              </w:rPr>
              <w:tab/>
              <w:t>прообразы</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безопасной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работы,</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изготавливаемых</w:t>
            </w:r>
            <w:r w:rsidRPr="00EE428C">
              <w:rPr>
                <w:rFonts w:ascii="Times New Roman" w:eastAsia="Times New Roman" w:hAnsi="Times New Roman" w:cs="Times New Roman"/>
                <w:spacing w:val="25"/>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28"/>
                <w:sz w:val="24"/>
                <w:lang w:val="ru-RU"/>
              </w:rPr>
              <w:t xml:space="preserve"> </w:t>
            </w: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28"/>
                <w:sz w:val="24"/>
                <w:lang w:val="ru-RU"/>
              </w:rPr>
              <w:t xml:space="preserve"> </w:t>
            </w:r>
            <w:r w:rsidRPr="00EE428C">
              <w:rPr>
                <w:rFonts w:ascii="Times New Roman" w:eastAsia="Times New Roman" w:hAnsi="Times New Roman" w:cs="Times New Roman"/>
                <w:sz w:val="24"/>
                <w:lang w:val="ru-RU"/>
              </w:rPr>
              <w:t>образцы</w:t>
            </w:r>
            <w:r w:rsidRPr="00EE428C">
              <w:rPr>
                <w:rFonts w:ascii="Times New Roman" w:eastAsia="Times New Roman" w:hAnsi="Times New Roman" w:cs="Times New Roman"/>
                <w:spacing w:val="25"/>
                <w:sz w:val="24"/>
                <w:lang w:val="ru-RU"/>
              </w:rPr>
              <w:t xml:space="preserve"> </w:t>
            </w:r>
            <w:r w:rsidRPr="00EE428C">
              <w:rPr>
                <w:rFonts w:ascii="Times New Roman" w:eastAsia="Times New Roman" w:hAnsi="Times New Roman" w:cs="Times New Roman"/>
                <w:sz w:val="24"/>
                <w:lang w:val="ru-RU"/>
              </w:rPr>
              <w:t>изделий,</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передачи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хранения</w:t>
            </w:r>
          </w:p>
        </w:tc>
        <w:tc>
          <w:tcPr>
            <w:tcW w:w="6544" w:type="dxa"/>
            <w:tcBorders>
              <w:top w:val="nil"/>
              <w:bottom w:val="nil"/>
            </w:tcBorders>
          </w:tcPr>
          <w:p w:rsidR="00EE428C" w:rsidRPr="00EE428C" w:rsidRDefault="00EE428C" w:rsidP="00EE428C">
            <w:pPr>
              <w:tabs>
                <w:tab w:val="left" w:pos="1332"/>
                <w:tab w:val="left" w:pos="3037"/>
                <w:tab w:val="left" w:pos="3810"/>
                <w:tab w:val="left" w:pos="4952"/>
                <w:tab w:val="left" w:pos="6206"/>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z w:val="24"/>
                <w:lang w:val="ru-RU"/>
              </w:rPr>
              <w:tab/>
              <w:t>поставленную</w:t>
            </w:r>
            <w:r w:rsidRPr="00EE428C">
              <w:rPr>
                <w:rFonts w:ascii="Times New Roman" w:eastAsia="Times New Roman" w:hAnsi="Times New Roman" w:cs="Times New Roman"/>
                <w:sz w:val="24"/>
                <w:lang w:val="ru-RU"/>
              </w:rPr>
              <w:tab/>
              <w:t>цель,</w:t>
            </w:r>
            <w:r w:rsidRPr="00EE428C">
              <w:rPr>
                <w:rFonts w:ascii="Times New Roman" w:eastAsia="Times New Roman" w:hAnsi="Times New Roman" w:cs="Times New Roman"/>
                <w:sz w:val="24"/>
                <w:lang w:val="ru-RU"/>
              </w:rPr>
              <w:tab/>
              <w:t>отделять</w:t>
            </w:r>
            <w:r w:rsidRPr="00EE428C">
              <w:rPr>
                <w:rFonts w:ascii="Times New Roman" w:eastAsia="Times New Roman" w:hAnsi="Times New Roman" w:cs="Times New Roman"/>
                <w:sz w:val="24"/>
                <w:lang w:val="ru-RU"/>
              </w:rPr>
              <w:tab/>
              <w:t>известное</w:t>
            </w:r>
            <w:r w:rsidRPr="00EE428C">
              <w:rPr>
                <w:rFonts w:ascii="Times New Roman" w:eastAsia="Times New Roman" w:hAnsi="Times New Roman" w:cs="Times New Roman"/>
                <w:sz w:val="24"/>
                <w:lang w:val="ru-RU"/>
              </w:rPr>
              <w:tab/>
              <w:t>от</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ножниц.</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Картон.</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Виды</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неизвестного.</w:t>
            </w:r>
            <w:r w:rsidRPr="00EE428C">
              <w:rPr>
                <w:rFonts w:ascii="Times New Roman" w:eastAsia="Times New Roman" w:hAnsi="Times New Roman" w:cs="Times New Roman"/>
                <w:spacing w:val="39"/>
                <w:sz w:val="24"/>
                <w:lang w:val="ru-RU"/>
              </w:rPr>
              <w:t xml:space="preserve"> </w:t>
            </w: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4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39"/>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39"/>
                <w:sz w:val="24"/>
                <w:lang w:val="ru-RU"/>
              </w:rPr>
              <w:t xml:space="preserve"> </w:t>
            </w:r>
            <w:r w:rsidRPr="00EE428C">
              <w:rPr>
                <w:rFonts w:ascii="Times New Roman" w:eastAsia="Times New Roman" w:hAnsi="Times New Roman" w:cs="Times New Roman"/>
                <w:sz w:val="24"/>
                <w:lang w:val="ru-RU"/>
              </w:rPr>
              <w:t>опорой</w:t>
            </w:r>
            <w:r w:rsidRPr="00EE428C">
              <w:rPr>
                <w:rFonts w:ascii="Times New Roman" w:eastAsia="Times New Roman" w:hAnsi="Times New Roman" w:cs="Times New Roman"/>
                <w:spacing w:val="39"/>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39"/>
                <w:sz w:val="24"/>
                <w:lang w:val="ru-RU"/>
              </w:rPr>
              <w:t xml:space="preserve"> </w:t>
            </w:r>
            <w:r w:rsidRPr="00EE428C">
              <w:rPr>
                <w:rFonts w:ascii="Times New Roman" w:eastAsia="Times New Roman" w:hAnsi="Times New Roman" w:cs="Times New Roman"/>
                <w:sz w:val="24"/>
                <w:lang w:val="ru-RU"/>
              </w:rPr>
              <w:t>рисунки,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природных</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материалов</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схемы</w:t>
            </w:r>
            <w:r w:rsidRPr="00EE428C">
              <w:rPr>
                <w:rFonts w:ascii="Times New Roman" w:eastAsia="Times New Roman" w:hAnsi="Times New Roman" w:cs="Times New Roman"/>
                <w:spacing w:val="60"/>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17"/>
                <w:sz w:val="24"/>
                <w:lang w:val="ru-RU"/>
              </w:rPr>
              <w:t xml:space="preserve"> </w:t>
            </w:r>
            <w:r w:rsidRPr="00EE428C">
              <w:rPr>
                <w:rFonts w:ascii="Times New Roman" w:eastAsia="Times New Roman" w:hAnsi="Times New Roman" w:cs="Times New Roman"/>
                <w:sz w:val="24"/>
                <w:lang w:val="ru-RU"/>
              </w:rPr>
              <w:t>подписи</w:t>
            </w:r>
            <w:r w:rsidRPr="00EE428C">
              <w:rPr>
                <w:rFonts w:ascii="Times New Roman" w:eastAsia="Times New Roman" w:hAnsi="Times New Roman" w:cs="Times New Roman"/>
                <w:spacing w:val="118"/>
                <w:sz w:val="24"/>
                <w:lang w:val="ru-RU"/>
              </w:rPr>
              <w:t xml:space="preserve"> </w:t>
            </w:r>
            <w:r w:rsidRPr="00EE428C">
              <w:rPr>
                <w:rFonts w:ascii="Times New Roman" w:eastAsia="Times New Roman" w:hAnsi="Times New Roman" w:cs="Times New Roman"/>
                <w:sz w:val="24"/>
                <w:lang w:val="ru-RU"/>
              </w:rPr>
              <w:t>к</w:t>
            </w:r>
            <w:r w:rsidRPr="00EE428C">
              <w:rPr>
                <w:rFonts w:ascii="Times New Roman" w:eastAsia="Times New Roman" w:hAnsi="Times New Roman" w:cs="Times New Roman"/>
                <w:spacing w:val="116"/>
                <w:sz w:val="24"/>
                <w:lang w:val="ru-RU"/>
              </w:rPr>
              <w:t xml:space="preserve"> </w:t>
            </w:r>
            <w:r w:rsidRPr="00EE428C">
              <w:rPr>
                <w:rFonts w:ascii="Times New Roman" w:eastAsia="Times New Roman" w:hAnsi="Times New Roman" w:cs="Times New Roman"/>
                <w:sz w:val="24"/>
                <w:lang w:val="ru-RU"/>
              </w:rPr>
              <w:t>ним;</w:t>
            </w:r>
            <w:r w:rsidRPr="00EE428C">
              <w:rPr>
                <w:rFonts w:ascii="Times New Roman" w:eastAsia="Times New Roman" w:hAnsi="Times New Roman" w:cs="Times New Roman"/>
                <w:spacing w:val="119"/>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pacing w:val="119"/>
                <w:sz w:val="24"/>
                <w:lang w:val="ru-RU"/>
              </w:rPr>
              <w:t xml:space="preserve"> </w:t>
            </w:r>
            <w:r w:rsidRPr="00EE428C">
              <w:rPr>
                <w:rFonts w:ascii="Times New Roman" w:eastAsia="Times New Roman" w:hAnsi="Times New Roman" w:cs="Times New Roman"/>
                <w:sz w:val="24"/>
                <w:lang w:val="ru-RU"/>
              </w:rPr>
              <w:t>лепку,</w:t>
            </w:r>
            <w:r w:rsidRPr="00EE428C">
              <w:rPr>
                <w:rFonts w:ascii="Times New Roman" w:eastAsia="Times New Roman" w:hAnsi="Times New Roman" w:cs="Times New Roman"/>
                <w:spacing w:val="117"/>
                <w:sz w:val="24"/>
                <w:lang w:val="ru-RU"/>
              </w:rPr>
              <w:t xml:space="preserve"> </w:t>
            </w:r>
            <w:r w:rsidRPr="00EE428C">
              <w:rPr>
                <w:rFonts w:ascii="Times New Roman" w:eastAsia="Times New Roman" w:hAnsi="Times New Roman" w:cs="Times New Roman"/>
                <w:sz w:val="24"/>
                <w:lang w:val="ru-RU"/>
              </w:rPr>
              <w:t>используя</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(плоские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 листья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p>
        </w:tc>
        <w:tc>
          <w:tcPr>
            <w:tcW w:w="6544" w:type="dxa"/>
            <w:tcBorders>
              <w:top w:val="nil"/>
              <w:bottom w:val="nil"/>
            </w:tcBorders>
          </w:tcPr>
          <w:p w:rsidR="00EE428C" w:rsidRPr="00EE428C" w:rsidRDefault="00EE428C" w:rsidP="00EE428C">
            <w:pPr>
              <w:tabs>
                <w:tab w:val="left" w:pos="1421"/>
                <w:tab w:val="left" w:pos="2510"/>
                <w:tab w:val="left" w:pos="3401"/>
                <w:tab w:val="left" w:pos="5325"/>
                <w:tab w:val="left" w:pos="6208"/>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различные</w:t>
            </w:r>
            <w:r w:rsidRPr="00EE428C">
              <w:rPr>
                <w:rFonts w:ascii="Times New Roman" w:eastAsia="Times New Roman" w:hAnsi="Times New Roman" w:cs="Times New Roman"/>
                <w:sz w:val="24"/>
                <w:lang w:val="ru-RU"/>
              </w:rPr>
              <w:tab/>
              <w:t>способы</w:t>
            </w:r>
            <w:r w:rsidRPr="00EE428C">
              <w:rPr>
                <w:rFonts w:ascii="Times New Roman" w:eastAsia="Times New Roman" w:hAnsi="Times New Roman" w:cs="Times New Roman"/>
                <w:sz w:val="24"/>
                <w:lang w:val="ru-RU"/>
              </w:rPr>
              <w:tab/>
              <w:t>лепки:</w:t>
            </w:r>
            <w:r w:rsidRPr="00EE428C">
              <w:rPr>
                <w:rFonts w:ascii="Times New Roman" w:eastAsia="Times New Roman" w:hAnsi="Times New Roman" w:cs="Times New Roman"/>
                <w:sz w:val="24"/>
                <w:lang w:val="ru-RU"/>
              </w:rPr>
              <w:tab/>
              <w:t>конструктивный</w:t>
            </w:r>
            <w:r w:rsidRPr="00EE428C">
              <w:rPr>
                <w:rFonts w:ascii="Times New Roman" w:eastAsia="Times New Roman" w:hAnsi="Times New Roman" w:cs="Times New Roman"/>
                <w:sz w:val="24"/>
                <w:lang w:val="ru-RU"/>
              </w:rPr>
              <w:tab/>
              <w:t>(лепка</w:t>
            </w:r>
            <w:r w:rsidRPr="00EE428C">
              <w:rPr>
                <w:rFonts w:ascii="Times New Roman" w:eastAsia="Times New Roman" w:hAnsi="Times New Roman" w:cs="Times New Roman"/>
                <w:sz w:val="24"/>
                <w:lang w:val="ru-RU"/>
              </w:rPr>
              <w:tab/>
              <w:t>из</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объёмные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орехи,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шишки,</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отдельных</w:t>
            </w:r>
            <w:r w:rsidRPr="00EE428C">
              <w:rPr>
                <w:rFonts w:ascii="Times New Roman" w:eastAsia="Times New Roman" w:hAnsi="Times New Roman" w:cs="Times New Roman"/>
                <w:spacing w:val="22"/>
                <w:sz w:val="24"/>
                <w:lang w:val="ru-RU"/>
              </w:rPr>
              <w:t xml:space="preserve"> </w:t>
            </w:r>
            <w:r w:rsidRPr="00EE428C">
              <w:rPr>
                <w:rFonts w:ascii="Times New Roman" w:eastAsia="Times New Roman" w:hAnsi="Times New Roman" w:cs="Times New Roman"/>
                <w:sz w:val="24"/>
                <w:lang w:val="ru-RU"/>
              </w:rPr>
              <w:t>частей),</w:t>
            </w:r>
            <w:r w:rsidRPr="00EE428C">
              <w:rPr>
                <w:rFonts w:ascii="Times New Roman" w:eastAsia="Times New Roman" w:hAnsi="Times New Roman" w:cs="Times New Roman"/>
                <w:spacing w:val="23"/>
                <w:sz w:val="24"/>
                <w:lang w:val="ru-RU"/>
              </w:rPr>
              <w:t xml:space="preserve"> </w:t>
            </w:r>
            <w:r w:rsidRPr="00EE428C">
              <w:rPr>
                <w:rFonts w:ascii="Times New Roman" w:eastAsia="Times New Roman" w:hAnsi="Times New Roman" w:cs="Times New Roman"/>
                <w:sz w:val="24"/>
                <w:lang w:val="ru-RU"/>
              </w:rPr>
              <w:t>скульптурный</w:t>
            </w:r>
            <w:r w:rsidRPr="00EE428C">
              <w:rPr>
                <w:rFonts w:ascii="Times New Roman" w:eastAsia="Times New Roman" w:hAnsi="Times New Roman" w:cs="Times New Roman"/>
                <w:spacing w:val="23"/>
                <w:sz w:val="24"/>
                <w:lang w:val="ru-RU"/>
              </w:rPr>
              <w:t xml:space="preserve"> </w:t>
            </w:r>
            <w:r w:rsidRPr="00EE428C">
              <w:rPr>
                <w:rFonts w:ascii="Times New Roman" w:eastAsia="Times New Roman" w:hAnsi="Times New Roman" w:cs="Times New Roman"/>
                <w:sz w:val="24"/>
                <w:lang w:val="ru-RU"/>
              </w:rPr>
              <w:t>(лепка</w:t>
            </w:r>
            <w:r w:rsidRPr="00EE428C">
              <w:rPr>
                <w:rFonts w:ascii="Times New Roman" w:eastAsia="Times New Roman" w:hAnsi="Times New Roman" w:cs="Times New Roman"/>
                <w:spacing w:val="23"/>
                <w:sz w:val="24"/>
                <w:lang w:val="ru-RU"/>
              </w:rPr>
              <w:t xml:space="preserve"> </w:t>
            </w:r>
            <w:r w:rsidRPr="00EE428C">
              <w:rPr>
                <w:rFonts w:ascii="Times New Roman" w:eastAsia="Times New Roman" w:hAnsi="Times New Roman" w:cs="Times New Roman"/>
                <w:sz w:val="24"/>
                <w:lang w:val="ru-RU"/>
              </w:rPr>
              <w:t>из</w:t>
            </w:r>
            <w:r w:rsidRPr="00EE428C">
              <w:rPr>
                <w:rFonts w:ascii="Times New Roman" w:eastAsia="Times New Roman" w:hAnsi="Times New Roman" w:cs="Times New Roman"/>
                <w:spacing w:val="28"/>
                <w:sz w:val="24"/>
                <w:lang w:val="ru-RU"/>
              </w:rPr>
              <w:t xml:space="preserve"> </w:t>
            </w:r>
            <w:r w:rsidRPr="00EE428C">
              <w:rPr>
                <w:rFonts w:ascii="Times New Roman" w:eastAsia="Times New Roman" w:hAnsi="Times New Roman" w:cs="Times New Roman"/>
                <w:sz w:val="24"/>
                <w:lang w:val="ru-RU"/>
              </w:rPr>
              <w:t>целого</w:t>
            </w:r>
            <w:r w:rsidRPr="00EE428C">
              <w:rPr>
                <w:rFonts w:ascii="Times New Roman" w:eastAsia="Times New Roman" w:hAnsi="Times New Roman" w:cs="Times New Roman"/>
                <w:spacing w:val="24"/>
                <w:sz w:val="24"/>
                <w:lang w:val="ru-RU"/>
              </w:rPr>
              <w:t xml:space="preserve"> </w:t>
            </w:r>
            <w:r w:rsidRPr="00EE428C">
              <w:rPr>
                <w:rFonts w:ascii="Times New Roman" w:eastAsia="Times New Roman" w:hAnsi="Times New Roman" w:cs="Times New Roman"/>
                <w:sz w:val="24"/>
                <w:lang w:val="ru-RU"/>
              </w:rPr>
              <w:t>куска)</w:t>
            </w:r>
            <w:r w:rsidRPr="00EE428C">
              <w:rPr>
                <w:rFonts w:ascii="Times New Roman" w:eastAsia="Times New Roman" w:hAnsi="Times New Roman" w:cs="Times New Roman"/>
                <w:spacing w:val="23"/>
                <w:sz w:val="24"/>
                <w:lang w:val="ru-RU"/>
              </w:rPr>
              <w:t xml:space="preserve"> </w:t>
            </w:r>
            <w:r w:rsidRPr="00EE428C">
              <w:rPr>
                <w:rFonts w:ascii="Times New Roman" w:eastAsia="Times New Roman" w:hAnsi="Times New Roman" w:cs="Times New Roman"/>
                <w:sz w:val="24"/>
                <w:lang w:val="ru-RU"/>
              </w:rPr>
              <w:t>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семена,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ветки).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Приёмы</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rPr>
              <w:t>комбинированный.</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природными</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w:t>
            </w:r>
            <w:r w:rsidRPr="00EE428C">
              <w:rPr>
                <w:rFonts w:ascii="Times New Roman" w:eastAsia="Times New Roman" w:hAnsi="Times New Roman" w:cs="Times New Roman"/>
                <w:spacing w:val="36"/>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93"/>
                <w:sz w:val="24"/>
                <w:lang w:val="ru-RU"/>
              </w:rPr>
              <w:t xml:space="preserve"> </w:t>
            </w:r>
            <w:r w:rsidRPr="00EE428C">
              <w:rPr>
                <w:rFonts w:ascii="Times New Roman" w:eastAsia="Times New Roman" w:hAnsi="Times New Roman" w:cs="Times New Roman"/>
                <w:sz w:val="24"/>
                <w:lang w:val="ru-RU"/>
              </w:rPr>
              <w:t>лепке</w:t>
            </w:r>
            <w:r w:rsidRPr="00EE428C">
              <w:rPr>
                <w:rFonts w:ascii="Times New Roman" w:eastAsia="Times New Roman" w:hAnsi="Times New Roman" w:cs="Times New Roman"/>
                <w:spacing w:val="92"/>
                <w:sz w:val="24"/>
                <w:lang w:val="ru-RU"/>
              </w:rPr>
              <w:t xml:space="preserve"> </w:t>
            </w:r>
            <w:r w:rsidRPr="00EE428C">
              <w:rPr>
                <w:rFonts w:ascii="Times New Roman" w:eastAsia="Times New Roman" w:hAnsi="Times New Roman" w:cs="Times New Roman"/>
                <w:sz w:val="24"/>
                <w:lang w:val="ru-RU"/>
              </w:rPr>
              <w:t>приёмы</w:t>
            </w:r>
            <w:r w:rsidRPr="00EE428C">
              <w:rPr>
                <w:rFonts w:ascii="Times New Roman" w:eastAsia="Times New Roman" w:hAnsi="Times New Roman" w:cs="Times New Roman"/>
                <w:spacing w:val="96"/>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93"/>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94"/>
                <w:sz w:val="24"/>
                <w:lang w:val="ru-RU"/>
              </w:rPr>
              <w:t xml:space="preserve"> </w:t>
            </w:r>
            <w:r w:rsidRPr="00EE428C">
              <w:rPr>
                <w:rFonts w:ascii="Times New Roman" w:eastAsia="Times New Roman" w:hAnsi="Times New Roman" w:cs="Times New Roman"/>
                <w:sz w:val="24"/>
                <w:lang w:val="ru-RU"/>
              </w:rPr>
              <w:t>пластичными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4"/>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материалами: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подбор</w:t>
            </w:r>
          </w:p>
        </w:tc>
        <w:tc>
          <w:tcPr>
            <w:tcW w:w="6544" w:type="dxa"/>
            <w:tcBorders>
              <w:top w:val="nil"/>
              <w:bottom w:val="nil"/>
            </w:tcBorders>
          </w:tcPr>
          <w:p w:rsidR="00EE428C" w:rsidRPr="00EE428C" w:rsidRDefault="00EE428C" w:rsidP="00EE428C">
            <w:pPr>
              <w:tabs>
                <w:tab w:val="left" w:pos="1735"/>
                <w:tab w:val="left" w:pos="3606"/>
                <w:tab w:val="left" w:pos="5258"/>
              </w:tabs>
              <w:spacing w:line="245"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rPr>
              <w:t>материалами</w:t>
            </w:r>
            <w:r w:rsidRPr="00EE428C">
              <w:rPr>
                <w:rFonts w:ascii="Times New Roman" w:eastAsia="Times New Roman" w:hAnsi="Times New Roman" w:cs="Times New Roman"/>
                <w:sz w:val="24"/>
              </w:rPr>
              <w:tab/>
              <w:t>(сплющивание,</w:t>
            </w:r>
            <w:r w:rsidRPr="00EE428C">
              <w:rPr>
                <w:rFonts w:ascii="Times New Roman" w:eastAsia="Times New Roman" w:hAnsi="Times New Roman" w:cs="Times New Roman"/>
                <w:sz w:val="24"/>
              </w:rPr>
              <w:tab/>
              <w:t>скручивание,</w:t>
            </w:r>
            <w:r w:rsidRPr="00EE428C">
              <w:rPr>
                <w:rFonts w:ascii="Times New Roman" w:eastAsia="Times New Roman" w:hAnsi="Times New Roman" w:cs="Times New Roman"/>
                <w:sz w:val="24"/>
              </w:rPr>
              <w:tab/>
              <w:t>разрезание,</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rPr>
            </w:pPr>
          </w:p>
        </w:tc>
      </w:tr>
      <w:tr w:rsidR="00EE428C" w:rsidRPr="00EE428C" w:rsidTr="00EF0B46">
        <w:trPr>
          <w:trHeight w:val="264"/>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3217" w:type="dxa"/>
            <w:tcBorders>
              <w:top w:val="nil"/>
              <w:bottom w:val="nil"/>
            </w:tcBorders>
          </w:tcPr>
          <w:p w:rsidR="00EE428C" w:rsidRPr="00EE428C" w:rsidRDefault="00EE428C" w:rsidP="00EE428C">
            <w:pPr>
              <w:spacing w:line="24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соответствии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p>
        </w:tc>
        <w:tc>
          <w:tcPr>
            <w:tcW w:w="6544" w:type="dxa"/>
            <w:tcBorders>
              <w:top w:val="nil"/>
              <w:bottom w:val="nil"/>
            </w:tcBorders>
          </w:tcPr>
          <w:p w:rsidR="00EE428C" w:rsidRPr="00EE428C" w:rsidRDefault="00EE428C" w:rsidP="00EE428C">
            <w:pPr>
              <w:spacing w:line="245"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прищипывание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62"/>
                <w:sz w:val="24"/>
                <w:lang w:val="ru-RU"/>
              </w:rPr>
              <w:t xml:space="preserve"> </w:t>
            </w:r>
            <w:r w:rsidRPr="00EE428C">
              <w:rPr>
                <w:rFonts w:ascii="Times New Roman" w:eastAsia="Times New Roman" w:hAnsi="Times New Roman" w:cs="Times New Roman"/>
                <w:sz w:val="24"/>
                <w:lang w:val="ru-RU"/>
              </w:rPr>
              <w:t>др.).</w:t>
            </w:r>
            <w:r w:rsidRPr="00EE428C">
              <w:rPr>
                <w:rFonts w:ascii="Times New Roman" w:eastAsia="Times New Roman" w:hAnsi="Times New Roman" w:cs="Times New Roman"/>
                <w:spacing w:val="60"/>
                <w:sz w:val="24"/>
                <w:lang w:val="ru-RU"/>
              </w:rPr>
              <w:t xml:space="preserve"> </w:t>
            </w:r>
            <w:r w:rsidRPr="00EE428C">
              <w:rPr>
                <w:rFonts w:ascii="Times New Roman" w:eastAsia="Times New Roman" w:hAnsi="Times New Roman" w:cs="Times New Roman"/>
                <w:sz w:val="24"/>
                <w:lang w:val="ru-RU"/>
              </w:rPr>
              <w:t>Отбирать</w:t>
            </w:r>
            <w:r w:rsidRPr="00EE428C">
              <w:rPr>
                <w:rFonts w:ascii="Times New Roman" w:eastAsia="Times New Roman" w:hAnsi="Times New Roman" w:cs="Times New Roman"/>
                <w:spacing w:val="63"/>
                <w:sz w:val="24"/>
                <w:lang w:val="ru-RU"/>
              </w:rPr>
              <w:t xml:space="preserve"> </w:t>
            </w:r>
            <w:r w:rsidRPr="00EE428C">
              <w:rPr>
                <w:rFonts w:ascii="Times New Roman" w:eastAsia="Times New Roman" w:hAnsi="Times New Roman" w:cs="Times New Roman"/>
                <w:sz w:val="24"/>
                <w:lang w:val="ru-RU"/>
              </w:rPr>
              <w:t>пластилин</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(пластическую</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замыслом,</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составление</w:t>
            </w:r>
          </w:p>
        </w:tc>
        <w:tc>
          <w:tcPr>
            <w:tcW w:w="6544" w:type="dxa"/>
            <w:tcBorders>
              <w:top w:val="nil"/>
              <w:bottom w:val="nil"/>
            </w:tcBorders>
          </w:tcPr>
          <w:p w:rsidR="00EE428C" w:rsidRPr="00EE428C" w:rsidRDefault="00EE428C" w:rsidP="00EE428C">
            <w:pPr>
              <w:tabs>
                <w:tab w:val="left" w:pos="1191"/>
                <w:tab w:val="left" w:pos="1853"/>
                <w:tab w:val="left" w:pos="2901"/>
                <w:tab w:val="left" w:pos="4357"/>
                <w:tab w:val="left" w:pos="5590"/>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массу)</w:t>
            </w:r>
            <w:r w:rsidRPr="00EE428C">
              <w:rPr>
                <w:rFonts w:ascii="Times New Roman" w:eastAsia="Times New Roman" w:hAnsi="Times New Roman" w:cs="Times New Roman"/>
                <w:sz w:val="24"/>
                <w:lang w:val="ru-RU"/>
              </w:rPr>
              <w:tab/>
              <w:t>по</w:t>
            </w:r>
            <w:r w:rsidRPr="00EE428C">
              <w:rPr>
                <w:rFonts w:ascii="Times New Roman" w:eastAsia="Times New Roman" w:hAnsi="Times New Roman" w:cs="Times New Roman"/>
                <w:sz w:val="24"/>
                <w:lang w:val="ru-RU"/>
              </w:rPr>
              <w:tab/>
              <w:t>цвету,</w:t>
            </w:r>
            <w:r w:rsidRPr="00EE428C">
              <w:rPr>
                <w:rFonts w:ascii="Times New Roman" w:eastAsia="Times New Roman" w:hAnsi="Times New Roman" w:cs="Times New Roman"/>
                <w:sz w:val="24"/>
                <w:lang w:val="ru-RU"/>
              </w:rPr>
              <w:tab/>
              <w:t>придавать</w:t>
            </w:r>
            <w:r w:rsidRPr="00EE428C">
              <w:rPr>
                <w:rFonts w:ascii="Times New Roman" w:eastAsia="Times New Roman" w:hAnsi="Times New Roman" w:cs="Times New Roman"/>
                <w:sz w:val="24"/>
                <w:lang w:val="ru-RU"/>
              </w:rPr>
              <w:tab/>
              <w:t>деталям</w:t>
            </w:r>
            <w:r w:rsidRPr="00EE428C">
              <w:rPr>
                <w:rFonts w:ascii="Times New Roman" w:eastAsia="Times New Roman" w:hAnsi="Times New Roman" w:cs="Times New Roman"/>
                <w:sz w:val="24"/>
                <w:lang w:val="ru-RU"/>
              </w:rPr>
              <w:tab/>
              <w:t>нужную</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композиции,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соединение</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форму.ЬИспользовать</w:t>
            </w:r>
            <w:r w:rsidRPr="00EE428C">
              <w:rPr>
                <w:rFonts w:ascii="Times New Roman" w:eastAsia="Times New Roman" w:hAnsi="Times New Roman" w:cs="Times New Roman"/>
                <w:spacing w:val="48"/>
                <w:sz w:val="24"/>
                <w:lang w:val="ru-RU"/>
              </w:rPr>
              <w:t xml:space="preserve"> </w:t>
            </w:r>
            <w:r w:rsidRPr="00EE428C">
              <w:rPr>
                <w:rFonts w:ascii="Times New Roman" w:eastAsia="Times New Roman" w:hAnsi="Times New Roman" w:cs="Times New Roman"/>
                <w:sz w:val="24"/>
                <w:lang w:val="ru-RU"/>
              </w:rPr>
              <w:t>приёмы</w:t>
            </w:r>
            <w:r w:rsidRPr="00EE428C">
              <w:rPr>
                <w:rFonts w:ascii="Times New Roman" w:eastAsia="Times New Roman" w:hAnsi="Times New Roman" w:cs="Times New Roman"/>
                <w:spacing w:val="46"/>
                <w:sz w:val="24"/>
                <w:lang w:val="ru-RU"/>
              </w:rPr>
              <w:t xml:space="preserve"> </w:t>
            </w:r>
            <w:r w:rsidRPr="00EE428C">
              <w:rPr>
                <w:rFonts w:ascii="Times New Roman" w:eastAsia="Times New Roman" w:hAnsi="Times New Roman" w:cs="Times New Roman"/>
                <w:sz w:val="24"/>
                <w:lang w:val="ru-RU"/>
              </w:rPr>
              <w:t>выделения</w:t>
            </w:r>
            <w:r w:rsidRPr="00EE428C">
              <w:rPr>
                <w:rFonts w:ascii="Times New Roman" w:eastAsia="Times New Roman" w:hAnsi="Times New Roman" w:cs="Times New Roman"/>
                <w:spacing w:val="48"/>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48"/>
                <w:sz w:val="24"/>
                <w:lang w:val="ru-RU"/>
              </w:rPr>
              <w:t xml:space="preserve"> </w:t>
            </w:r>
            <w:r w:rsidRPr="00EE428C">
              <w:rPr>
                <w:rFonts w:ascii="Times New Roman" w:eastAsia="Times New Roman" w:hAnsi="Times New Roman" w:cs="Times New Roman"/>
                <w:sz w:val="24"/>
                <w:lang w:val="ru-RU"/>
              </w:rPr>
              <w:t>стекой</w:t>
            </w:r>
            <w:r w:rsidRPr="00EE428C">
              <w:rPr>
                <w:rFonts w:ascii="Times New Roman" w:eastAsia="Times New Roman" w:hAnsi="Times New Roman" w:cs="Times New Roman"/>
                <w:spacing w:val="48"/>
                <w:sz w:val="24"/>
                <w:lang w:val="ru-RU"/>
              </w:rPr>
              <w:t xml:space="preserve"> </w:t>
            </w:r>
            <w:r w:rsidRPr="00EE428C">
              <w:rPr>
                <w:rFonts w:ascii="Times New Roman" w:eastAsia="Times New Roman" w:hAnsi="Times New Roman" w:cs="Times New Roman"/>
                <w:sz w:val="24"/>
                <w:lang w:val="ru-RU"/>
              </w:rPr>
              <w:t>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(приклеивание,</w:t>
            </w:r>
          </w:p>
        </w:tc>
        <w:tc>
          <w:tcPr>
            <w:tcW w:w="6544" w:type="dxa"/>
            <w:tcBorders>
              <w:top w:val="nil"/>
              <w:bottom w:val="nil"/>
            </w:tcBorders>
          </w:tcPr>
          <w:p w:rsidR="00EE428C" w:rsidRPr="00EE428C" w:rsidRDefault="00EE428C" w:rsidP="00EE428C">
            <w:pPr>
              <w:tabs>
                <w:tab w:val="left" w:pos="1198"/>
                <w:tab w:val="left" w:pos="3433"/>
                <w:tab w:val="left" w:pos="5055"/>
              </w:tabs>
              <w:spacing w:line="246"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rPr>
              <w:t>другими</w:t>
            </w:r>
            <w:r w:rsidRPr="00EE428C">
              <w:rPr>
                <w:rFonts w:ascii="Times New Roman" w:eastAsia="Times New Roman" w:hAnsi="Times New Roman" w:cs="Times New Roman"/>
                <w:sz w:val="24"/>
              </w:rPr>
              <w:tab/>
              <w:t>приспособлениями.</w:t>
            </w:r>
            <w:r w:rsidRPr="00EE428C">
              <w:rPr>
                <w:rFonts w:ascii="Times New Roman" w:eastAsia="Times New Roman" w:hAnsi="Times New Roman" w:cs="Times New Roman"/>
                <w:sz w:val="24"/>
              </w:rPr>
              <w:tab/>
              <w:t>Использовать</w:t>
            </w:r>
            <w:r w:rsidRPr="00EE428C">
              <w:rPr>
                <w:rFonts w:ascii="Times New Roman" w:eastAsia="Times New Roman" w:hAnsi="Times New Roman" w:cs="Times New Roman"/>
                <w:sz w:val="24"/>
              </w:rPr>
              <w:tab/>
              <w:t>пластические</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склеивание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помощью</w:t>
            </w:r>
          </w:p>
        </w:tc>
        <w:tc>
          <w:tcPr>
            <w:tcW w:w="6544" w:type="dxa"/>
            <w:tcBorders>
              <w:top w:val="nil"/>
              <w:bottom w:val="nil"/>
            </w:tcBorders>
          </w:tcPr>
          <w:p w:rsidR="00EE428C" w:rsidRPr="00EE428C" w:rsidRDefault="00EE428C" w:rsidP="00EE428C">
            <w:pPr>
              <w:tabs>
                <w:tab w:val="left" w:pos="1280"/>
                <w:tab w:val="left" w:pos="2172"/>
                <w:tab w:val="left" w:pos="3899"/>
                <w:tab w:val="left" w:pos="5293"/>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массы</w:t>
            </w:r>
            <w:r w:rsidRPr="00EE428C">
              <w:rPr>
                <w:rFonts w:ascii="Times New Roman" w:eastAsia="Times New Roman" w:hAnsi="Times New Roman" w:cs="Times New Roman"/>
                <w:sz w:val="24"/>
                <w:lang w:val="ru-RU"/>
              </w:rPr>
              <w:tab/>
              <w:t>для</w:t>
            </w:r>
            <w:r w:rsidRPr="00EE428C">
              <w:rPr>
                <w:rFonts w:ascii="Times New Roman" w:eastAsia="Times New Roman" w:hAnsi="Times New Roman" w:cs="Times New Roman"/>
                <w:sz w:val="24"/>
                <w:lang w:val="ru-RU"/>
              </w:rPr>
              <w:tab/>
              <w:t>соединения</w:t>
            </w:r>
            <w:r w:rsidRPr="00EE428C">
              <w:rPr>
                <w:rFonts w:ascii="Times New Roman" w:eastAsia="Times New Roman" w:hAnsi="Times New Roman" w:cs="Times New Roman"/>
                <w:sz w:val="24"/>
                <w:lang w:val="ru-RU"/>
              </w:rPr>
              <w:tab/>
              <w:t>деталей.</w:t>
            </w:r>
            <w:r w:rsidRPr="00EE428C">
              <w:rPr>
                <w:rFonts w:ascii="Times New Roman" w:eastAsia="Times New Roman" w:hAnsi="Times New Roman" w:cs="Times New Roman"/>
                <w:sz w:val="24"/>
                <w:lang w:val="ru-RU"/>
              </w:rPr>
              <w:tab/>
              <w:t>Выполнять</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6"/>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прокладки,</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rPr>
              <w:t>формообразование</w:t>
            </w:r>
            <w:r w:rsidRPr="00EE428C">
              <w:rPr>
                <w:rFonts w:ascii="Times New Roman" w:eastAsia="Times New Roman" w:hAnsi="Times New Roman" w:cs="Times New Roman"/>
                <w:spacing w:val="62"/>
                <w:sz w:val="24"/>
              </w:rPr>
              <w:t xml:space="preserve"> </w:t>
            </w:r>
            <w:r w:rsidRPr="00EE428C">
              <w:rPr>
                <w:rFonts w:ascii="Times New Roman" w:eastAsia="Times New Roman" w:hAnsi="Times New Roman" w:cs="Times New Roman"/>
                <w:sz w:val="24"/>
              </w:rPr>
              <w:t xml:space="preserve">деталей  </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 xml:space="preserve">скатыванием,  </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сплющиванием,</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соединение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помощью</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вытягиванием,</w:t>
            </w:r>
            <w:r w:rsidRPr="00EE428C">
              <w:rPr>
                <w:rFonts w:ascii="Times New Roman" w:eastAsia="Times New Roman" w:hAnsi="Times New Roman" w:cs="Times New Roman"/>
                <w:spacing w:val="25"/>
                <w:sz w:val="24"/>
                <w:lang w:val="ru-RU"/>
              </w:rPr>
              <w:t xml:space="preserve"> </w:t>
            </w:r>
            <w:r w:rsidRPr="00EE428C">
              <w:rPr>
                <w:rFonts w:ascii="Times New Roman" w:eastAsia="Times New Roman" w:hAnsi="Times New Roman" w:cs="Times New Roman"/>
                <w:sz w:val="24"/>
                <w:lang w:val="ru-RU"/>
              </w:rPr>
              <w:t>раскатыванием</w:t>
            </w:r>
            <w:r w:rsidRPr="00EE428C">
              <w:rPr>
                <w:rFonts w:ascii="Times New Roman" w:eastAsia="Times New Roman" w:hAnsi="Times New Roman" w:cs="Times New Roman"/>
                <w:spacing w:val="82"/>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85"/>
                <w:sz w:val="24"/>
                <w:lang w:val="ru-RU"/>
              </w:rPr>
              <w:t xml:space="preserve"> </w:t>
            </w:r>
            <w:r w:rsidRPr="00EE428C">
              <w:rPr>
                <w:rFonts w:ascii="Times New Roman" w:eastAsia="Times New Roman" w:hAnsi="Times New Roman" w:cs="Times New Roman"/>
                <w:sz w:val="24"/>
                <w:lang w:val="ru-RU"/>
              </w:rPr>
              <w:t>др.</w:t>
            </w:r>
            <w:r w:rsidRPr="00EE428C">
              <w:rPr>
                <w:rFonts w:ascii="Times New Roman" w:eastAsia="Times New Roman" w:hAnsi="Times New Roman" w:cs="Times New Roman"/>
                <w:spacing w:val="86"/>
                <w:sz w:val="24"/>
                <w:lang w:val="ru-RU"/>
              </w:rPr>
              <w:t xml:space="preserve"> </w:t>
            </w:r>
            <w:r w:rsidRPr="00EE428C">
              <w:rPr>
                <w:rFonts w:ascii="Times New Roman" w:eastAsia="Times New Roman" w:hAnsi="Times New Roman" w:cs="Times New Roman"/>
                <w:sz w:val="24"/>
                <w:lang w:val="ru-RU"/>
              </w:rPr>
              <w:t>Оценивать</w:t>
            </w:r>
            <w:r w:rsidRPr="00EE428C">
              <w:rPr>
                <w:rFonts w:ascii="Times New Roman" w:eastAsia="Times New Roman" w:hAnsi="Times New Roman" w:cs="Times New Roman"/>
                <w:spacing w:val="85"/>
                <w:sz w:val="24"/>
                <w:lang w:val="ru-RU"/>
              </w:rPr>
              <w:t xml:space="preserve"> </w:t>
            </w:r>
            <w:r w:rsidRPr="00EE428C">
              <w:rPr>
                <w:rFonts w:ascii="Times New Roman" w:eastAsia="Times New Roman" w:hAnsi="Times New Roman" w:cs="Times New Roman"/>
                <w:sz w:val="24"/>
                <w:lang w:val="ru-RU"/>
              </w:rPr>
              <w:t>результат</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пластилина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или другой</w:t>
            </w:r>
          </w:p>
        </w:tc>
        <w:tc>
          <w:tcPr>
            <w:tcW w:w="6544" w:type="dxa"/>
            <w:tcBorders>
              <w:top w:val="nil"/>
              <w:bottom w:val="nil"/>
            </w:tcBorders>
          </w:tcPr>
          <w:p w:rsidR="00EE428C" w:rsidRPr="00EE428C" w:rsidRDefault="00EE428C" w:rsidP="00EE428C">
            <w:pPr>
              <w:tabs>
                <w:tab w:val="left" w:pos="922"/>
                <w:tab w:val="left" w:pos="2531"/>
                <w:tab w:val="left" w:pos="3745"/>
                <w:tab w:val="left" w:pos="4940"/>
              </w:tabs>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своей</w:t>
            </w:r>
            <w:r w:rsidRPr="00EE428C">
              <w:rPr>
                <w:rFonts w:ascii="Times New Roman" w:eastAsia="Times New Roman" w:hAnsi="Times New Roman" w:cs="Times New Roman"/>
                <w:sz w:val="24"/>
                <w:lang w:val="ru-RU"/>
              </w:rPr>
              <w:tab/>
              <w:t>деятельности</w:t>
            </w:r>
            <w:r w:rsidRPr="00EE428C">
              <w:rPr>
                <w:rFonts w:ascii="Times New Roman" w:eastAsia="Times New Roman" w:hAnsi="Times New Roman" w:cs="Times New Roman"/>
                <w:sz w:val="24"/>
                <w:lang w:val="ru-RU"/>
              </w:rPr>
              <w:tab/>
              <w:t>(качество</w:t>
            </w:r>
            <w:r w:rsidRPr="00EE428C">
              <w:rPr>
                <w:rFonts w:ascii="Times New Roman" w:eastAsia="Times New Roman" w:hAnsi="Times New Roman" w:cs="Times New Roman"/>
                <w:sz w:val="24"/>
                <w:lang w:val="ru-RU"/>
              </w:rPr>
              <w:tab/>
              <w:t>изделия).</w:t>
            </w:r>
            <w:r w:rsidRPr="00EE428C">
              <w:rPr>
                <w:rFonts w:ascii="Times New Roman" w:eastAsia="Times New Roman" w:hAnsi="Times New Roman" w:cs="Times New Roman"/>
                <w:sz w:val="24"/>
                <w:lang w:val="ru-RU"/>
              </w:rPr>
              <w:tab/>
              <w:t>Изготавливать</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5"/>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bottom w:val="nil"/>
            </w:tcBorders>
          </w:tcPr>
          <w:p w:rsidR="00EE428C" w:rsidRPr="00EE428C" w:rsidRDefault="00EE428C" w:rsidP="00EE428C">
            <w:pPr>
              <w:spacing w:line="24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пластической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массы).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Общее</w:t>
            </w:r>
          </w:p>
        </w:tc>
        <w:tc>
          <w:tcPr>
            <w:tcW w:w="6544" w:type="dxa"/>
            <w:tcBorders>
              <w:top w:val="nil"/>
              <w:bottom w:val="nil"/>
            </w:tcBorders>
          </w:tcPr>
          <w:p w:rsidR="00EE428C" w:rsidRPr="00EE428C" w:rsidRDefault="00EE428C" w:rsidP="00EE428C">
            <w:pPr>
              <w:spacing w:line="246"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32"/>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91"/>
                <w:sz w:val="24"/>
                <w:lang w:val="ru-RU"/>
              </w:rPr>
              <w:t xml:space="preserve"> </w:t>
            </w:r>
            <w:r w:rsidRPr="00EE428C">
              <w:rPr>
                <w:rFonts w:ascii="Times New Roman" w:eastAsia="Times New Roman" w:hAnsi="Times New Roman" w:cs="Times New Roman"/>
                <w:sz w:val="24"/>
                <w:lang w:val="ru-RU"/>
              </w:rPr>
              <w:t>образцу,</w:t>
            </w:r>
            <w:r w:rsidRPr="00EE428C">
              <w:rPr>
                <w:rFonts w:ascii="Times New Roman" w:eastAsia="Times New Roman" w:hAnsi="Times New Roman" w:cs="Times New Roman"/>
                <w:spacing w:val="88"/>
                <w:sz w:val="24"/>
                <w:lang w:val="ru-RU"/>
              </w:rPr>
              <w:t xml:space="preserve"> </w:t>
            </w:r>
            <w:r w:rsidRPr="00EE428C">
              <w:rPr>
                <w:rFonts w:ascii="Times New Roman" w:eastAsia="Times New Roman" w:hAnsi="Times New Roman" w:cs="Times New Roman"/>
                <w:sz w:val="24"/>
                <w:lang w:val="ru-RU"/>
              </w:rPr>
              <w:t>инструкции,</w:t>
            </w:r>
            <w:r w:rsidRPr="00EE428C">
              <w:rPr>
                <w:rFonts w:ascii="Times New Roman" w:eastAsia="Times New Roman" w:hAnsi="Times New Roman" w:cs="Times New Roman"/>
                <w:spacing w:val="93"/>
                <w:sz w:val="24"/>
                <w:lang w:val="ru-RU"/>
              </w:rPr>
              <w:t xml:space="preserve"> </w:t>
            </w:r>
            <w:r w:rsidRPr="00EE428C">
              <w:rPr>
                <w:rFonts w:ascii="Times New Roman" w:eastAsia="Times New Roman" w:hAnsi="Times New Roman" w:cs="Times New Roman"/>
                <w:sz w:val="24"/>
                <w:lang w:val="ru-RU"/>
              </w:rPr>
              <w:t>собственному</w:t>
            </w:r>
            <w:r w:rsidRPr="00EE428C">
              <w:rPr>
                <w:rFonts w:ascii="Times New Roman" w:eastAsia="Times New Roman" w:hAnsi="Times New Roman" w:cs="Times New Roman"/>
                <w:spacing w:val="94"/>
                <w:sz w:val="24"/>
                <w:lang w:val="ru-RU"/>
              </w:rPr>
              <w:t xml:space="preserve"> </w:t>
            </w:r>
            <w:r w:rsidRPr="00EE428C">
              <w:rPr>
                <w:rFonts w:ascii="Times New Roman" w:eastAsia="Times New Roman" w:hAnsi="Times New Roman" w:cs="Times New Roman"/>
                <w:sz w:val="24"/>
                <w:lang w:val="ru-RU"/>
              </w:rPr>
              <w:t>замыслу.</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r w:rsidR="00EE428C" w:rsidRPr="00EE428C" w:rsidTr="00EF0B46">
        <w:trPr>
          <w:trHeight w:val="268"/>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tcBorders>
              <w:top w:val="nil"/>
            </w:tcBorders>
          </w:tcPr>
          <w:p w:rsidR="00EE428C" w:rsidRPr="00EE428C" w:rsidRDefault="00EE428C" w:rsidP="00EE428C">
            <w:pPr>
              <w:spacing w:line="249"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представление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тканях</w:t>
            </w:r>
          </w:p>
        </w:tc>
        <w:tc>
          <w:tcPr>
            <w:tcW w:w="6544" w:type="dxa"/>
            <w:tcBorders>
              <w:top w:val="nil"/>
            </w:tcBorders>
          </w:tcPr>
          <w:p w:rsidR="00EE428C" w:rsidRPr="00EE428C" w:rsidRDefault="00EE428C" w:rsidP="00EE428C">
            <w:pPr>
              <w:spacing w:line="249" w:lineRule="exact"/>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43"/>
                <w:sz w:val="24"/>
                <w:lang w:val="ru-RU"/>
              </w:rPr>
              <w:t xml:space="preserve"> </w:t>
            </w:r>
            <w:r w:rsidRPr="00EE428C">
              <w:rPr>
                <w:rFonts w:ascii="Times New Roman" w:eastAsia="Times New Roman" w:hAnsi="Times New Roman" w:cs="Times New Roman"/>
                <w:sz w:val="24"/>
                <w:lang w:val="ru-RU"/>
              </w:rPr>
              <w:t>конструкцию</w:t>
            </w:r>
            <w:r w:rsidRPr="00EE428C">
              <w:rPr>
                <w:rFonts w:ascii="Times New Roman" w:eastAsia="Times New Roman" w:hAnsi="Times New Roman" w:cs="Times New Roman"/>
                <w:spacing w:val="10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01"/>
                <w:sz w:val="24"/>
                <w:lang w:val="ru-RU"/>
              </w:rPr>
              <w:t xml:space="preserve"> </w:t>
            </w:r>
            <w:r w:rsidRPr="00EE428C">
              <w:rPr>
                <w:rFonts w:ascii="Times New Roman" w:eastAsia="Times New Roman" w:hAnsi="Times New Roman" w:cs="Times New Roman"/>
                <w:sz w:val="24"/>
                <w:lang w:val="ru-RU"/>
              </w:rPr>
              <w:t>слайдовому</w:t>
            </w:r>
            <w:r w:rsidRPr="00EE428C">
              <w:rPr>
                <w:rFonts w:ascii="Times New Roman" w:eastAsia="Times New Roman" w:hAnsi="Times New Roman" w:cs="Times New Roman"/>
                <w:spacing w:val="101"/>
                <w:sz w:val="24"/>
                <w:lang w:val="ru-RU"/>
              </w:rPr>
              <w:t xml:space="preserve"> </w:t>
            </w:r>
            <w:r w:rsidRPr="00EE428C">
              <w:rPr>
                <w:rFonts w:ascii="Times New Roman" w:eastAsia="Times New Roman" w:hAnsi="Times New Roman" w:cs="Times New Roman"/>
                <w:sz w:val="24"/>
                <w:lang w:val="ru-RU"/>
              </w:rPr>
              <w:t>плану</w:t>
            </w:r>
            <w:r w:rsidRPr="00EE428C">
              <w:rPr>
                <w:rFonts w:ascii="Times New Roman" w:eastAsia="Times New Roman" w:hAnsi="Times New Roman" w:cs="Times New Roman"/>
                <w:spacing w:val="101"/>
                <w:sz w:val="24"/>
                <w:lang w:val="ru-RU"/>
              </w:rPr>
              <w:t xml:space="preserve"> </w:t>
            </w:r>
            <w:r w:rsidRPr="00EE428C">
              <w:rPr>
                <w:rFonts w:ascii="Times New Roman" w:eastAsia="Times New Roman" w:hAnsi="Times New Roman" w:cs="Times New Roman"/>
                <w:sz w:val="24"/>
                <w:lang w:val="ru-RU"/>
              </w:rPr>
              <w:t>и/или</w:t>
            </w:r>
          </w:p>
        </w:tc>
        <w:tc>
          <w:tcPr>
            <w:tcW w:w="2693"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
          <w:szCs w:val="2"/>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2548"/>
        </w:trPr>
        <w:tc>
          <w:tcPr>
            <w:tcW w:w="2996" w:type="dxa"/>
            <w:vMerge w:val="restart"/>
          </w:tcPr>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spacing w:before="10"/>
              <w:rPr>
                <w:rFonts w:ascii="Times New Roman" w:eastAsia="Times New Roman" w:hAnsi="Times New Roman" w:cs="Times New Roman"/>
                <w:b/>
                <w:sz w:val="21"/>
                <w:lang w:val="ru-RU"/>
              </w:rPr>
            </w:pPr>
          </w:p>
          <w:p w:rsidR="00EE428C" w:rsidRPr="00EE428C" w:rsidRDefault="00EE428C" w:rsidP="00EE428C">
            <w:pPr>
              <w:spacing w:before="1"/>
              <w:ind w:left="107" w:right="34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 технологии работы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природным</w:t>
            </w:r>
            <w:r w:rsidRPr="00EE428C">
              <w:rPr>
                <w:rFonts w:ascii="Times New Roman" w:eastAsia="Times New Roman" w:hAnsi="Times New Roman" w:cs="Times New Roman"/>
                <w:spacing w:val="-14"/>
                <w:sz w:val="24"/>
                <w:lang w:val="ru-RU"/>
              </w:rPr>
              <w:t xml:space="preserve"> </w:t>
            </w:r>
            <w:r w:rsidRPr="00EE428C">
              <w:rPr>
                <w:rFonts w:ascii="Times New Roman" w:eastAsia="Times New Roman" w:hAnsi="Times New Roman" w:cs="Times New Roman"/>
                <w:sz w:val="24"/>
                <w:lang w:val="ru-RU"/>
              </w:rPr>
              <w:t>материалом;</w:t>
            </w:r>
          </w:p>
        </w:tc>
        <w:tc>
          <w:tcPr>
            <w:tcW w:w="3217" w:type="dxa"/>
            <w:vMerge w:val="restart"/>
          </w:tcPr>
          <w:p w:rsidR="00EE428C" w:rsidRPr="00EE428C" w:rsidRDefault="00EE428C" w:rsidP="00EE428C">
            <w:pPr>
              <w:ind w:left="107" w:right="46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(текстиле), их строении 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свойствах. Швейные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приспособления</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(иглы,</w:t>
            </w:r>
          </w:p>
          <w:p w:rsidR="00EE428C" w:rsidRPr="00EE428C" w:rsidRDefault="00EE428C" w:rsidP="00EE428C">
            <w:pPr>
              <w:ind w:left="107" w:right="13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булавки и др.). Отмеривание</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 заправка нитки в иголку,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строчка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прямого стежка.</w:t>
            </w:r>
          </w:p>
          <w:p w:rsidR="00EE428C" w:rsidRPr="00EE428C" w:rsidRDefault="00EE428C" w:rsidP="00EE428C">
            <w:pPr>
              <w:ind w:left="107" w:right="1362"/>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дополнительных</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отделочных</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материалов.</w:t>
            </w:r>
          </w:p>
        </w:tc>
        <w:tc>
          <w:tcPr>
            <w:tcW w:w="6544" w:type="dxa"/>
          </w:tcPr>
          <w:p w:rsidR="00EE428C" w:rsidRPr="00EE428C" w:rsidRDefault="00EE428C" w:rsidP="00EE428C">
            <w:pPr>
              <w:tabs>
                <w:tab w:val="left" w:pos="2124"/>
                <w:tab w:val="left" w:pos="3126"/>
                <w:tab w:val="left" w:pos="3619"/>
                <w:tab w:val="left" w:pos="5110"/>
                <w:tab w:val="left" w:pos="5504"/>
              </w:tabs>
              <w:ind w:left="109" w:right="97"/>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заданным условиям. При изготовлении изделий применять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общие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создания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предметов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рукотворного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мира: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соответствие</w:t>
            </w:r>
            <w:r w:rsidRPr="00EE428C">
              <w:rPr>
                <w:rFonts w:ascii="Times New Roman" w:eastAsia="Times New Roman" w:hAnsi="Times New Roman" w:cs="Times New Roman"/>
                <w:sz w:val="24"/>
                <w:lang w:val="ru-RU"/>
              </w:rPr>
              <w:tab/>
              <w:t>изделия</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обстановке,</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удобство</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(функциональность),</w:t>
            </w:r>
            <w:r w:rsidRPr="00EE428C">
              <w:rPr>
                <w:rFonts w:ascii="Times New Roman" w:eastAsia="Times New Roman" w:hAnsi="Times New Roman" w:cs="Times New Roman"/>
                <w:sz w:val="24"/>
                <w:lang w:val="ru-RU"/>
              </w:rPr>
              <w:tab/>
              <w:t>прочность,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эстетическая</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выразительность.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Создавать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простые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фронтальные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объёмные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пластичных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использованием освоенных технологий и правил. Осваивать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умение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группе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объединять 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единую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композицию.</w:t>
            </w:r>
          </w:p>
        </w:tc>
        <w:tc>
          <w:tcPr>
            <w:tcW w:w="2693" w:type="dxa"/>
          </w:tcPr>
          <w:p w:rsidR="00EE428C" w:rsidRPr="00EE428C" w:rsidRDefault="00EE428C" w:rsidP="00EE428C">
            <w:pPr>
              <w:rPr>
                <w:rFonts w:ascii="Times New Roman" w:eastAsia="Times New Roman" w:hAnsi="Times New Roman" w:cs="Times New Roman"/>
                <w:sz w:val="24"/>
                <w:lang w:val="ru-RU"/>
              </w:rPr>
            </w:pPr>
          </w:p>
        </w:tc>
      </w:tr>
      <w:tr w:rsidR="00EE428C" w:rsidRPr="00EE428C" w:rsidTr="00EF0B46">
        <w:trPr>
          <w:trHeight w:val="7177"/>
        </w:trPr>
        <w:tc>
          <w:tcPr>
            <w:tcW w:w="2996"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3217" w:type="dxa"/>
            <w:vMerge/>
            <w:tcBorders>
              <w:top w:val="nil"/>
            </w:tcBorders>
          </w:tcPr>
          <w:p w:rsidR="00EE428C" w:rsidRPr="00EE428C" w:rsidRDefault="00EE428C" w:rsidP="00EE428C">
            <w:pPr>
              <w:rPr>
                <w:rFonts w:ascii="Times New Roman" w:eastAsia="Times New Roman" w:hAnsi="Times New Roman" w:cs="Times New Roman"/>
                <w:sz w:val="2"/>
                <w:szCs w:val="2"/>
                <w:lang w:val="ru-RU"/>
              </w:rPr>
            </w:pPr>
          </w:p>
        </w:tc>
        <w:tc>
          <w:tcPr>
            <w:tcW w:w="6544" w:type="dxa"/>
          </w:tcPr>
          <w:p w:rsidR="00EE428C" w:rsidRPr="00EE428C" w:rsidRDefault="00EE428C" w:rsidP="00EE428C">
            <w:pPr>
              <w:spacing w:line="275" w:lineRule="exact"/>
              <w:ind w:left="4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Под</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руководством</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учителя</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организовывать</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свою</w:t>
            </w:r>
          </w:p>
          <w:p w:rsidR="00EE428C" w:rsidRPr="00EE428C" w:rsidRDefault="00EE428C" w:rsidP="00EE428C">
            <w:pPr>
              <w:ind w:left="109" w:right="17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деятельность: подготавливать рабочее место для работы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природным материалом, правильно и рационально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размещать инструменты и материалы в соответствии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индивидуальными особенностями обучающихся, в процессе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выполнения изделия контролировать и при необходимости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восстанавливать порядок на рабочем месте; убирать рабочее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место.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Применять правила безопасной и аккуратной работы</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ножницами, клеем. Сравнивать и классифицировать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собранные природные материалы по их видам (листья,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ветки, камни и др.). Объяснять свой выбор природного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 для выполнения изделий. Осознавать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необходимость бережного отношения к природе,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окружающему материальному пространству. Отбирать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соответствии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выполняемым</w:t>
            </w:r>
          </w:p>
          <w:p w:rsidR="00EE428C" w:rsidRPr="00EE428C" w:rsidRDefault="00EE428C" w:rsidP="00EE428C">
            <w:pPr>
              <w:spacing w:before="1"/>
              <w:ind w:left="109" w:right="42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изделием. Называть известные деревья и кустарники,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которым принадлежит собранный природный материал.</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Сравнивать и классифицировать собранные природные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материалы по их форме. Рассуждать о соответствии форм</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природного</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материала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известных</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геометрических</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форм.</w:t>
            </w:r>
          </w:p>
          <w:p w:rsidR="00EE428C" w:rsidRPr="00EE428C" w:rsidRDefault="00EE428C" w:rsidP="00EE428C">
            <w:pPr>
              <w:spacing w:line="270" w:lineRule="atLeast"/>
              <w:ind w:left="109" w:right="97" w:firstLine="240"/>
              <w:jc w:val="both"/>
              <w:rPr>
                <w:rFonts w:ascii="Times New Roman" w:eastAsia="Times New Roman" w:hAnsi="Times New Roman" w:cs="Times New Roman"/>
                <w:sz w:val="24"/>
              </w:rPr>
            </w:pPr>
            <w:r w:rsidRPr="00EE428C">
              <w:rPr>
                <w:rFonts w:ascii="Times New Roman" w:eastAsia="Times New Roman" w:hAnsi="Times New Roman" w:cs="Times New Roman"/>
                <w:sz w:val="24"/>
                <w:lang w:val="ru-RU"/>
              </w:rPr>
              <w:t>Сравнивать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цвету,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форме,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прочности.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особенности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подготовки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работе технологии сушки растений. Изготавливать изделие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опорой на рисунки и подписи к ним.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rPr>
              <w:t>Обсуждать средства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художественной</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выразительности.</w:t>
            </w:r>
            <w:r w:rsidRPr="00EE428C">
              <w:rPr>
                <w:rFonts w:ascii="Times New Roman" w:eastAsia="Times New Roman" w:hAnsi="Times New Roman" w:cs="Times New Roman"/>
                <w:spacing w:val="17"/>
                <w:sz w:val="24"/>
              </w:rPr>
              <w:t xml:space="preserve"> </w:t>
            </w: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практические</w:t>
            </w:r>
          </w:p>
        </w:tc>
        <w:tc>
          <w:tcPr>
            <w:tcW w:w="2693"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6073"/>
        </w:trPr>
        <w:tc>
          <w:tcPr>
            <w:tcW w:w="2996" w:type="dxa"/>
          </w:tcPr>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rPr>
                <w:rFonts w:ascii="Times New Roman" w:eastAsia="Times New Roman" w:hAnsi="Times New Roman" w:cs="Times New Roman"/>
                <w:b/>
                <w:sz w:val="26"/>
                <w:lang w:val="ru-RU"/>
              </w:rPr>
            </w:pPr>
          </w:p>
          <w:p w:rsidR="00EE428C" w:rsidRPr="00EE428C" w:rsidRDefault="00EE428C" w:rsidP="00EE428C">
            <w:pPr>
              <w:spacing w:before="207"/>
              <w:ind w:left="278" w:right="266"/>
              <w:jc w:val="center"/>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 технологии работы 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текстильными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p>
        </w:tc>
        <w:tc>
          <w:tcPr>
            <w:tcW w:w="3217" w:type="dxa"/>
          </w:tcPr>
          <w:p w:rsidR="00EE428C" w:rsidRPr="00EE428C" w:rsidRDefault="00EE428C" w:rsidP="00EE428C">
            <w:pPr>
              <w:rPr>
                <w:rFonts w:ascii="Times New Roman" w:eastAsia="Times New Roman" w:hAnsi="Times New Roman" w:cs="Times New Roman"/>
                <w:sz w:val="24"/>
                <w:lang w:val="ru-RU"/>
              </w:rPr>
            </w:pPr>
          </w:p>
        </w:tc>
        <w:tc>
          <w:tcPr>
            <w:tcW w:w="6544" w:type="dxa"/>
          </w:tcPr>
          <w:p w:rsidR="00EE428C" w:rsidRPr="00EE428C" w:rsidRDefault="00EE428C" w:rsidP="00EE428C">
            <w:pPr>
              <w:ind w:left="109" w:right="97"/>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работы с природными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(засушенные листья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простые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изделие с опорой на рисунки и подписи к ним. Сравнивать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расположению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центра.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Узнавать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центровую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её</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признакам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(расположение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композиции на основе).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образцы 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поставленную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цель,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известное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неизвестного.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Осваивать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сборки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(точечное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наклеивание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листьев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помощью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пластилина,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помощью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клея и ватной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прослойки).</w:t>
            </w:r>
          </w:p>
          <w:p w:rsidR="00EE428C" w:rsidRPr="00EE428C" w:rsidRDefault="00EE428C" w:rsidP="00EE428C">
            <w:pPr>
              <w:ind w:left="109" w:right="97"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Узнавать,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называть,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выбирать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технологические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ручной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обработки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зависимости от их свойств.</w:t>
            </w:r>
          </w:p>
          <w:p w:rsidR="00EE428C" w:rsidRPr="00EE428C" w:rsidRDefault="00EE428C" w:rsidP="00EE428C">
            <w:pPr>
              <w:ind w:left="109" w:right="96"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lang w:val="ru-RU"/>
              </w:rPr>
              <w:t>Применять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практике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различные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природными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склеивание,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Выполнять изделия с использованием различных природных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Использовать природный материал для отделки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Применять правила и технологии использования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форм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декоративно-прикладных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оценивать</w:t>
            </w:r>
            <w:r w:rsidRPr="00EE428C">
              <w:rPr>
                <w:rFonts w:ascii="Times New Roman" w:eastAsia="Times New Roman" w:hAnsi="Times New Roman" w:cs="Times New Roman"/>
                <w:spacing w:val="12"/>
                <w:sz w:val="24"/>
              </w:rPr>
              <w:t xml:space="preserve"> </w:t>
            </w:r>
            <w:r w:rsidRPr="00EE428C">
              <w:rPr>
                <w:rFonts w:ascii="Times New Roman" w:eastAsia="Times New Roman" w:hAnsi="Times New Roman" w:cs="Times New Roman"/>
                <w:sz w:val="24"/>
              </w:rPr>
              <w:t>результат</w:t>
            </w:r>
            <w:r w:rsidRPr="00EE428C">
              <w:rPr>
                <w:rFonts w:ascii="Times New Roman" w:eastAsia="Times New Roman" w:hAnsi="Times New Roman" w:cs="Times New Roman"/>
                <w:spacing w:val="11"/>
                <w:sz w:val="24"/>
              </w:rPr>
              <w:t xml:space="preserve"> </w:t>
            </w:r>
            <w:r w:rsidRPr="00EE428C">
              <w:rPr>
                <w:rFonts w:ascii="Times New Roman" w:eastAsia="Times New Roman" w:hAnsi="Times New Roman" w:cs="Times New Roman"/>
                <w:sz w:val="24"/>
              </w:rPr>
              <w:t>своей</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деятельности</w:t>
            </w:r>
          </w:p>
          <w:p w:rsidR="00EE428C" w:rsidRPr="00EE428C" w:rsidRDefault="00EE428C" w:rsidP="00EE428C">
            <w:pPr>
              <w:spacing w:before="1" w:line="257" w:lineRule="exact"/>
              <w:ind w:left="109"/>
              <w:jc w:val="both"/>
              <w:rPr>
                <w:rFonts w:ascii="Times New Roman" w:eastAsia="Times New Roman" w:hAnsi="Times New Roman" w:cs="Times New Roman"/>
                <w:sz w:val="24"/>
              </w:rPr>
            </w:pPr>
            <w:r w:rsidRPr="00EE428C">
              <w:rPr>
                <w:rFonts w:ascii="Times New Roman" w:eastAsia="Times New Roman" w:hAnsi="Times New Roman" w:cs="Times New Roman"/>
                <w:sz w:val="24"/>
              </w:rPr>
              <w:t>(качество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изделия).</w:t>
            </w:r>
          </w:p>
        </w:tc>
        <w:tc>
          <w:tcPr>
            <w:tcW w:w="2693"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9791"/>
        </w:trPr>
        <w:tc>
          <w:tcPr>
            <w:tcW w:w="2996" w:type="dxa"/>
          </w:tcPr>
          <w:p w:rsidR="00EE428C" w:rsidRPr="00EE428C" w:rsidRDefault="00EE428C" w:rsidP="00EE428C">
            <w:pPr>
              <w:rPr>
                <w:rFonts w:ascii="Times New Roman" w:eastAsia="Times New Roman" w:hAnsi="Times New Roman" w:cs="Times New Roman"/>
                <w:sz w:val="24"/>
              </w:rPr>
            </w:pPr>
          </w:p>
        </w:tc>
        <w:tc>
          <w:tcPr>
            <w:tcW w:w="3217" w:type="dxa"/>
          </w:tcPr>
          <w:p w:rsidR="00EE428C" w:rsidRPr="00EE428C" w:rsidRDefault="00EE428C" w:rsidP="00EE428C">
            <w:pPr>
              <w:rPr>
                <w:rFonts w:ascii="Times New Roman" w:eastAsia="Times New Roman" w:hAnsi="Times New Roman" w:cs="Times New Roman"/>
                <w:sz w:val="24"/>
              </w:rPr>
            </w:pPr>
          </w:p>
        </w:tc>
        <w:tc>
          <w:tcPr>
            <w:tcW w:w="6544" w:type="dxa"/>
          </w:tcPr>
          <w:p w:rsidR="00EE428C" w:rsidRPr="00EE428C" w:rsidRDefault="00EE428C" w:rsidP="00EE428C">
            <w:pPr>
              <w:ind w:left="109" w:right="95"/>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Под</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руководством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учителя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организовывать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свою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деятельность: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подготавливать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рабочее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место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текстильными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правильно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рационально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размещать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соответствии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индивидуальными особенностями обучающихся, в процессе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выполнения изделия контролировать и при необходимости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восстанавливать порядок на рабочем месте. Убирать рабочее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место.</w:t>
            </w:r>
          </w:p>
          <w:p w:rsidR="00EE428C" w:rsidRPr="00EE428C" w:rsidRDefault="00EE428C" w:rsidP="00EE428C">
            <w:pPr>
              <w:ind w:left="109" w:right="95"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Под руководством учителя применять правила безопасной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 аккуратной работы ножницами, иглой и др. 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названия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приспособлений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ручного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труда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ножницы,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напёрсток, булавка, пяльцы), использовать в практической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булавки,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ножницы.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Знать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различать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швейных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приспособлений,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различия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конструкциях,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применять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хранения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булавок.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Знать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ниток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(швейные,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мулине),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Исследовать</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строение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(переплетение нитей)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общие свойства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нескольких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тканей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(сминаемость,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прочность),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сравнивать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тканей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между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собой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бумагой.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лицевую</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изнаночную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стороны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ткани.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Выбирать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ниток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зависимости от выполняемых работ и назначения. Отбирать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 и приспособления для работы с текстильными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материалами.</w:t>
            </w:r>
            <w:r w:rsidRPr="00EE428C">
              <w:rPr>
                <w:rFonts w:ascii="Times New Roman" w:eastAsia="Times New Roman" w:hAnsi="Times New Roman" w:cs="Times New Roman"/>
                <w:spacing w:val="31"/>
                <w:sz w:val="24"/>
                <w:lang w:val="ru-RU"/>
              </w:rPr>
              <w:t xml:space="preserve"> </w:t>
            </w:r>
            <w:r w:rsidRPr="00EE428C">
              <w:rPr>
                <w:rFonts w:ascii="Times New Roman" w:eastAsia="Times New Roman" w:hAnsi="Times New Roman" w:cs="Times New Roman"/>
                <w:sz w:val="24"/>
                <w:lang w:val="ru-RU"/>
              </w:rPr>
              <w:t>Соблюдать</w:t>
            </w:r>
            <w:r w:rsidRPr="00EE428C">
              <w:rPr>
                <w:rFonts w:ascii="Times New Roman" w:eastAsia="Times New Roman" w:hAnsi="Times New Roman" w:cs="Times New Roman"/>
                <w:spacing w:val="30"/>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32"/>
                <w:sz w:val="24"/>
                <w:lang w:val="ru-RU"/>
              </w:rPr>
              <w:t xml:space="preserve"> </w:t>
            </w:r>
            <w:r w:rsidRPr="00EE428C">
              <w:rPr>
                <w:rFonts w:ascii="Times New Roman" w:eastAsia="Times New Roman" w:hAnsi="Times New Roman" w:cs="Times New Roman"/>
                <w:sz w:val="24"/>
                <w:lang w:val="ru-RU"/>
              </w:rPr>
              <w:t>безопасной</w:t>
            </w:r>
            <w:r w:rsidRPr="00EE428C">
              <w:rPr>
                <w:rFonts w:ascii="Times New Roman" w:eastAsia="Times New Roman" w:hAnsi="Times New Roman" w:cs="Times New Roman"/>
                <w:spacing w:val="30"/>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31"/>
                <w:sz w:val="24"/>
                <w:lang w:val="ru-RU"/>
              </w:rPr>
              <w:t xml:space="preserve"> </w:t>
            </w:r>
            <w:r w:rsidRPr="00EE428C">
              <w:rPr>
                <w:rFonts w:ascii="Times New Roman" w:eastAsia="Times New Roman" w:hAnsi="Times New Roman" w:cs="Times New Roman"/>
                <w:sz w:val="24"/>
                <w:lang w:val="ru-RU"/>
              </w:rPr>
              <w:t>иглой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 булавками. Выполнять подготовку нитки и иглы к работе: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завязывание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узелка,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отмеривания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нитки</w:t>
            </w:r>
            <w:r w:rsidRPr="00EE428C">
              <w:rPr>
                <w:rFonts w:ascii="Times New Roman" w:eastAsia="Times New Roman" w:hAnsi="Times New Roman" w:cs="Times New Roman"/>
                <w:spacing w:val="46"/>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49"/>
                <w:sz w:val="24"/>
                <w:lang w:val="ru-RU"/>
              </w:rPr>
              <w:t xml:space="preserve"> </w:t>
            </w:r>
            <w:r w:rsidRPr="00EE428C">
              <w:rPr>
                <w:rFonts w:ascii="Times New Roman" w:eastAsia="Times New Roman" w:hAnsi="Times New Roman" w:cs="Times New Roman"/>
                <w:sz w:val="24"/>
                <w:lang w:val="ru-RU"/>
              </w:rPr>
              <w:t>шитья,</w:t>
            </w:r>
            <w:r w:rsidRPr="00EE428C">
              <w:rPr>
                <w:rFonts w:ascii="Times New Roman" w:eastAsia="Times New Roman" w:hAnsi="Times New Roman" w:cs="Times New Roman"/>
                <w:spacing w:val="45"/>
                <w:sz w:val="24"/>
                <w:lang w:val="ru-RU"/>
              </w:rPr>
              <w:t xml:space="preserve"> </w:t>
            </w:r>
            <w:r w:rsidRPr="00EE428C">
              <w:rPr>
                <w:rFonts w:ascii="Times New Roman" w:eastAsia="Times New Roman" w:hAnsi="Times New Roman" w:cs="Times New Roman"/>
                <w:sz w:val="24"/>
                <w:lang w:val="ru-RU"/>
              </w:rPr>
              <w:t>вдевание</w:t>
            </w:r>
            <w:r w:rsidRPr="00EE428C">
              <w:rPr>
                <w:rFonts w:ascii="Times New Roman" w:eastAsia="Times New Roman" w:hAnsi="Times New Roman" w:cs="Times New Roman"/>
                <w:spacing w:val="47"/>
                <w:sz w:val="24"/>
                <w:lang w:val="ru-RU"/>
              </w:rPr>
              <w:t xml:space="preserve"> </w:t>
            </w:r>
            <w:r w:rsidRPr="00EE428C">
              <w:rPr>
                <w:rFonts w:ascii="Times New Roman" w:eastAsia="Times New Roman" w:hAnsi="Times New Roman" w:cs="Times New Roman"/>
                <w:sz w:val="24"/>
                <w:lang w:val="ru-RU"/>
              </w:rPr>
              <w:t>нитки</w:t>
            </w:r>
            <w:r w:rsidRPr="00EE428C">
              <w:rPr>
                <w:rFonts w:ascii="Times New Roman" w:eastAsia="Times New Roman" w:hAnsi="Times New Roman" w:cs="Times New Roman"/>
                <w:spacing w:val="49"/>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46"/>
                <w:sz w:val="24"/>
                <w:lang w:val="ru-RU"/>
              </w:rPr>
              <w:t xml:space="preserve"> </w:t>
            </w:r>
            <w:r w:rsidRPr="00EE428C">
              <w:rPr>
                <w:rFonts w:ascii="Times New Roman" w:eastAsia="Times New Roman" w:hAnsi="Times New Roman" w:cs="Times New Roman"/>
                <w:sz w:val="24"/>
                <w:lang w:val="ru-RU"/>
              </w:rPr>
              <w:t xml:space="preserve">иглу.    </w:t>
            </w:r>
            <w:r w:rsidRPr="00EE428C">
              <w:rPr>
                <w:rFonts w:ascii="Times New Roman" w:eastAsia="Times New Roman" w:hAnsi="Times New Roman" w:cs="Times New Roman"/>
                <w:spacing w:val="19"/>
                <w:sz w:val="24"/>
                <w:lang w:val="ru-RU"/>
              </w:rPr>
              <w:t xml:space="preserve"> </w:t>
            </w:r>
            <w:r w:rsidRPr="00EE428C">
              <w:rPr>
                <w:rFonts w:ascii="Times New Roman" w:eastAsia="Times New Roman" w:hAnsi="Times New Roman" w:cs="Times New Roman"/>
                <w:sz w:val="24"/>
                <w:lang w:val="ru-RU"/>
              </w:rPr>
              <w:t>Знать</w:t>
            </w:r>
            <w:r w:rsidRPr="00EE428C">
              <w:rPr>
                <w:rFonts w:ascii="Times New Roman" w:eastAsia="Times New Roman" w:hAnsi="Times New Roman" w:cs="Times New Roman"/>
                <w:spacing w:val="48"/>
                <w:sz w:val="24"/>
                <w:lang w:val="ru-RU"/>
              </w:rPr>
              <w:t xml:space="preserve"> </w:t>
            </w:r>
            <w:r w:rsidRPr="00EE428C">
              <w:rPr>
                <w:rFonts w:ascii="Times New Roman" w:eastAsia="Times New Roman" w:hAnsi="Times New Roman" w:cs="Times New Roman"/>
                <w:sz w:val="24"/>
                <w:lang w:val="ru-RU"/>
              </w:rPr>
              <w:t>понятия</w:t>
            </w:r>
          </w:p>
          <w:p w:rsidR="00EE428C" w:rsidRPr="00EE428C" w:rsidRDefault="00EE428C" w:rsidP="00EE428C">
            <w:pPr>
              <w:spacing w:line="276" w:lineRule="exact"/>
              <w:ind w:left="109"/>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«игла-</w:t>
            </w:r>
            <w:r w:rsidRPr="00EE428C">
              <w:rPr>
                <w:rFonts w:ascii="Times New Roman" w:eastAsia="Times New Roman" w:hAnsi="Times New Roman" w:cs="Times New Roman"/>
                <w:spacing w:val="45"/>
                <w:sz w:val="24"/>
                <w:lang w:val="ru-RU"/>
              </w:rPr>
              <w:t xml:space="preserve"> </w:t>
            </w:r>
            <w:r w:rsidRPr="00EE428C">
              <w:rPr>
                <w:rFonts w:ascii="Times New Roman" w:eastAsia="Times New Roman" w:hAnsi="Times New Roman" w:cs="Times New Roman"/>
                <w:sz w:val="24"/>
                <w:lang w:val="ru-RU"/>
              </w:rPr>
              <w:t>швейный</w:t>
            </w:r>
            <w:r w:rsidRPr="00EE428C">
              <w:rPr>
                <w:rFonts w:ascii="Times New Roman" w:eastAsia="Times New Roman" w:hAnsi="Times New Roman" w:cs="Times New Roman"/>
                <w:spacing w:val="44"/>
                <w:sz w:val="24"/>
                <w:lang w:val="ru-RU"/>
              </w:rPr>
              <w:t xml:space="preserve"> </w:t>
            </w:r>
            <w:r w:rsidRPr="00EE428C">
              <w:rPr>
                <w:rFonts w:ascii="Times New Roman" w:eastAsia="Times New Roman" w:hAnsi="Times New Roman" w:cs="Times New Roman"/>
                <w:sz w:val="24"/>
                <w:lang w:val="ru-RU"/>
              </w:rPr>
              <w:t>инструмент»,</w:t>
            </w:r>
            <w:r w:rsidRPr="00EE428C">
              <w:rPr>
                <w:rFonts w:ascii="Times New Roman" w:eastAsia="Times New Roman" w:hAnsi="Times New Roman" w:cs="Times New Roman"/>
                <w:spacing w:val="46"/>
                <w:sz w:val="24"/>
                <w:lang w:val="ru-RU"/>
              </w:rPr>
              <w:t xml:space="preserve"> </w:t>
            </w:r>
            <w:r w:rsidRPr="00EE428C">
              <w:rPr>
                <w:rFonts w:ascii="Times New Roman" w:eastAsia="Times New Roman" w:hAnsi="Times New Roman" w:cs="Times New Roman"/>
                <w:sz w:val="24"/>
                <w:lang w:val="ru-RU"/>
              </w:rPr>
              <w:t>«швейные</w:t>
            </w:r>
            <w:r w:rsidRPr="00EE428C">
              <w:rPr>
                <w:rFonts w:ascii="Times New Roman" w:eastAsia="Times New Roman" w:hAnsi="Times New Roman" w:cs="Times New Roman"/>
                <w:spacing w:val="45"/>
                <w:sz w:val="24"/>
                <w:lang w:val="ru-RU"/>
              </w:rPr>
              <w:t xml:space="preserve"> </w:t>
            </w:r>
            <w:r w:rsidRPr="00EE428C">
              <w:rPr>
                <w:rFonts w:ascii="Times New Roman" w:eastAsia="Times New Roman" w:hAnsi="Times New Roman" w:cs="Times New Roman"/>
                <w:sz w:val="24"/>
                <w:lang w:val="ru-RU"/>
              </w:rPr>
              <w:t>приспособления»,</w:t>
            </w:r>
          </w:p>
          <w:p w:rsidR="00EE428C" w:rsidRPr="00EE428C" w:rsidRDefault="00EE428C" w:rsidP="00EE428C">
            <w:pPr>
              <w:ind w:left="109" w:right="99"/>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«строчка»,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«стежок»,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осыпания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края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ткани,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прямую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строчку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стежков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варианты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строчки</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прямого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стежка (перевивы «змейка», «волна», «цепочка»).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изученных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строчек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(отделка,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деталей).    Узнавать,  </w:t>
            </w:r>
            <w:r w:rsidRPr="00EE428C">
              <w:rPr>
                <w:rFonts w:ascii="Times New Roman" w:eastAsia="Times New Roman" w:hAnsi="Times New Roman" w:cs="Times New Roman"/>
                <w:spacing w:val="59"/>
                <w:sz w:val="24"/>
                <w:lang w:val="ru-RU"/>
              </w:rPr>
              <w:t xml:space="preserve"> </w:t>
            </w:r>
            <w:r w:rsidRPr="00EE428C">
              <w:rPr>
                <w:rFonts w:ascii="Times New Roman" w:eastAsia="Times New Roman" w:hAnsi="Times New Roman" w:cs="Times New Roman"/>
                <w:sz w:val="24"/>
                <w:lang w:val="ru-RU"/>
              </w:rPr>
              <w:t xml:space="preserve">называть,   </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выполнять    и   </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выбирать</w:t>
            </w:r>
          </w:p>
        </w:tc>
        <w:tc>
          <w:tcPr>
            <w:tcW w:w="2693" w:type="dxa"/>
          </w:tcPr>
          <w:p w:rsidR="00EE428C" w:rsidRPr="00EE428C" w:rsidRDefault="00EE428C" w:rsidP="00EE428C">
            <w:pPr>
              <w:rPr>
                <w:rFonts w:ascii="Times New Roman" w:eastAsia="Times New Roman" w:hAnsi="Times New Roman" w:cs="Times New Roman"/>
                <w:sz w:val="24"/>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9791"/>
        </w:trPr>
        <w:tc>
          <w:tcPr>
            <w:tcW w:w="2996" w:type="dxa"/>
          </w:tcPr>
          <w:p w:rsidR="00EE428C" w:rsidRPr="00EE428C" w:rsidRDefault="00EE428C" w:rsidP="00EE428C">
            <w:pPr>
              <w:rPr>
                <w:rFonts w:ascii="Times New Roman" w:eastAsia="Times New Roman" w:hAnsi="Times New Roman" w:cs="Times New Roman"/>
                <w:sz w:val="24"/>
                <w:lang w:val="ru-RU"/>
              </w:rPr>
            </w:pPr>
          </w:p>
        </w:tc>
        <w:tc>
          <w:tcPr>
            <w:tcW w:w="3217" w:type="dxa"/>
          </w:tcPr>
          <w:p w:rsidR="00EE428C" w:rsidRPr="00EE428C" w:rsidRDefault="00EE428C" w:rsidP="00EE428C">
            <w:pPr>
              <w:rPr>
                <w:rFonts w:ascii="Times New Roman" w:eastAsia="Times New Roman" w:hAnsi="Times New Roman" w:cs="Times New Roman"/>
                <w:sz w:val="24"/>
                <w:lang w:val="ru-RU"/>
              </w:rPr>
            </w:pPr>
          </w:p>
        </w:tc>
        <w:tc>
          <w:tcPr>
            <w:tcW w:w="6544" w:type="dxa"/>
          </w:tcPr>
          <w:p w:rsidR="00EE428C" w:rsidRPr="00EE428C" w:rsidRDefault="00EE428C" w:rsidP="00EE428C">
            <w:pPr>
              <w:ind w:left="109" w:right="95"/>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технологические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приёмы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ручной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обработки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зависимости от их свойств. Использовать различные 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строчек,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стежков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декоративных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работах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(отделки)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оформления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разметку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линии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строчки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мережкой,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выделение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ножницами.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Расходовать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экономно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ткань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нитки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вышивок.</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Выполнять строчку прямого стежка. Изготавливать 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 основе вышивки строчкой прямого стежка. Наблюдать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сравнивать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иглы,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булавки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другие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приспособления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внешнему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Обсуждать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варианты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выполнения работы, понимать поставленную цель, отделять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известное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от неизвестного.</w:t>
            </w:r>
          </w:p>
        </w:tc>
        <w:tc>
          <w:tcPr>
            <w:tcW w:w="2693" w:type="dxa"/>
          </w:tcPr>
          <w:p w:rsidR="00EE428C" w:rsidRPr="00EE428C" w:rsidRDefault="00EE428C" w:rsidP="00EE428C">
            <w:pPr>
              <w:rPr>
                <w:rFonts w:ascii="Times New Roman" w:eastAsia="Times New Roman" w:hAnsi="Times New Roman" w:cs="Times New Roman"/>
                <w:sz w:val="24"/>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7726"/>
        </w:trPr>
        <w:tc>
          <w:tcPr>
            <w:tcW w:w="2996" w:type="dxa"/>
          </w:tcPr>
          <w:p w:rsidR="00EE428C" w:rsidRPr="00EE428C" w:rsidRDefault="00EE428C" w:rsidP="00EE428C">
            <w:pPr>
              <w:ind w:left="921" w:right="159" w:hanging="395"/>
              <w:rPr>
                <w:rFonts w:ascii="Times New Roman" w:eastAsia="Times New Roman" w:hAnsi="Times New Roman" w:cs="Times New Roman"/>
                <w:b/>
                <w:sz w:val="24"/>
                <w:lang w:val="ru-RU"/>
              </w:rPr>
            </w:pPr>
            <w:r w:rsidRPr="00EE428C">
              <w:rPr>
                <w:rFonts w:ascii="Times New Roman" w:eastAsia="Times New Roman" w:hAnsi="Times New Roman" w:cs="Times New Roman"/>
                <w:b/>
                <w:sz w:val="24"/>
                <w:lang w:val="ru-RU"/>
              </w:rPr>
              <w:lastRenderedPageBreak/>
              <w:t>2.</w:t>
            </w:r>
            <w:r w:rsidRPr="00EE428C">
              <w:rPr>
                <w:rFonts w:ascii="Times New Roman" w:eastAsia="Times New Roman" w:hAnsi="Times New Roman" w:cs="Times New Roman"/>
                <w:b/>
                <w:spacing w:val="1"/>
                <w:sz w:val="24"/>
                <w:lang w:val="ru-RU"/>
              </w:rPr>
              <w:t xml:space="preserve"> </w:t>
            </w:r>
            <w:r w:rsidRPr="00EE428C">
              <w:rPr>
                <w:rFonts w:ascii="Times New Roman" w:eastAsia="Times New Roman" w:hAnsi="Times New Roman" w:cs="Times New Roman"/>
                <w:b/>
                <w:sz w:val="24"/>
                <w:lang w:val="ru-RU"/>
              </w:rPr>
              <w:t>Конструирование</w:t>
            </w:r>
            <w:r w:rsidRPr="00EE428C">
              <w:rPr>
                <w:rFonts w:ascii="Times New Roman" w:eastAsia="Times New Roman" w:hAnsi="Times New Roman" w:cs="Times New Roman"/>
                <w:b/>
                <w:spacing w:val="-57"/>
                <w:sz w:val="24"/>
                <w:lang w:val="ru-RU"/>
              </w:rPr>
              <w:t xml:space="preserve"> </w:t>
            </w:r>
            <w:r w:rsidRPr="00EE428C">
              <w:rPr>
                <w:rFonts w:ascii="Times New Roman" w:eastAsia="Times New Roman" w:hAnsi="Times New Roman" w:cs="Times New Roman"/>
                <w:b/>
                <w:sz w:val="24"/>
                <w:lang w:val="ru-RU"/>
              </w:rPr>
              <w:t>и</w:t>
            </w:r>
            <w:r w:rsidRPr="00EE428C">
              <w:rPr>
                <w:rFonts w:ascii="Times New Roman" w:eastAsia="Times New Roman" w:hAnsi="Times New Roman" w:cs="Times New Roman"/>
                <w:b/>
                <w:spacing w:val="-3"/>
                <w:sz w:val="24"/>
                <w:lang w:val="ru-RU"/>
              </w:rPr>
              <w:t xml:space="preserve"> </w:t>
            </w:r>
            <w:r w:rsidRPr="00EE428C">
              <w:rPr>
                <w:rFonts w:ascii="Times New Roman" w:eastAsia="Times New Roman" w:hAnsi="Times New Roman" w:cs="Times New Roman"/>
                <w:b/>
                <w:sz w:val="24"/>
                <w:lang w:val="ru-RU"/>
              </w:rPr>
              <w:t>моделирование</w:t>
            </w:r>
          </w:p>
          <w:p w:rsidR="00EE428C" w:rsidRPr="00EE428C" w:rsidRDefault="00EE428C" w:rsidP="00EE428C">
            <w:pPr>
              <w:ind w:left="1529"/>
              <w:rPr>
                <w:rFonts w:ascii="Times New Roman" w:eastAsia="Times New Roman" w:hAnsi="Times New Roman" w:cs="Times New Roman"/>
                <w:b/>
                <w:sz w:val="24"/>
                <w:lang w:val="ru-RU"/>
              </w:rPr>
            </w:pPr>
            <w:r w:rsidRPr="00EE428C">
              <w:rPr>
                <w:rFonts w:ascii="Times New Roman" w:eastAsia="Times New Roman" w:hAnsi="Times New Roman" w:cs="Times New Roman"/>
                <w:b/>
                <w:sz w:val="24"/>
                <w:lang w:val="ru-RU"/>
              </w:rPr>
              <w:t>(10</w:t>
            </w:r>
            <w:r w:rsidRPr="00EE428C">
              <w:rPr>
                <w:rFonts w:ascii="Times New Roman" w:eastAsia="Times New Roman" w:hAnsi="Times New Roman" w:cs="Times New Roman"/>
                <w:b/>
                <w:spacing w:val="-1"/>
                <w:sz w:val="24"/>
                <w:lang w:val="ru-RU"/>
              </w:rPr>
              <w:t xml:space="preserve"> </w:t>
            </w:r>
            <w:r w:rsidRPr="00EE428C">
              <w:rPr>
                <w:rFonts w:ascii="Times New Roman" w:eastAsia="Times New Roman" w:hAnsi="Times New Roman" w:cs="Times New Roman"/>
                <w:b/>
                <w:sz w:val="24"/>
                <w:lang w:val="ru-RU"/>
              </w:rPr>
              <w:t>ч.)</w:t>
            </w:r>
          </w:p>
          <w:p w:rsidR="00EE428C" w:rsidRPr="00EE428C" w:rsidRDefault="00EE428C" w:rsidP="00EE428C">
            <w:pPr>
              <w:ind w:left="107" w:right="83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w:t>
            </w:r>
            <w:r w:rsidRPr="00EE428C">
              <w:rPr>
                <w:rFonts w:ascii="Times New Roman" w:eastAsia="Times New Roman" w:hAnsi="Times New Roman" w:cs="Times New Roman"/>
                <w:spacing w:val="12"/>
                <w:sz w:val="24"/>
                <w:lang w:val="ru-RU"/>
              </w:rPr>
              <w:t xml:space="preserve"> </w:t>
            </w:r>
            <w:r w:rsidRPr="00EE428C">
              <w:rPr>
                <w:rFonts w:ascii="Times New Roman" w:eastAsia="Times New Roman" w:hAnsi="Times New Roman" w:cs="Times New Roman"/>
                <w:sz w:val="24"/>
                <w:lang w:val="ru-RU"/>
              </w:rPr>
              <w:t>конструирование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 моделирование из</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бумаги,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картона,</w:t>
            </w:r>
          </w:p>
          <w:p w:rsidR="00EE428C" w:rsidRPr="00EE428C" w:rsidRDefault="00EE428C" w:rsidP="00EE428C">
            <w:pPr>
              <w:ind w:left="107" w:right="15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пластичных материалов,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природных и текстильных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материалов</w:t>
            </w:r>
          </w:p>
        </w:tc>
        <w:tc>
          <w:tcPr>
            <w:tcW w:w="3217" w:type="dxa"/>
          </w:tcPr>
          <w:p w:rsidR="00EE428C" w:rsidRPr="00EE428C" w:rsidRDefault="00EE428C" w:rsidP="00EE428C">
            <w:pPr>
              <w:ind w:left="107" w:right="23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Простые и объёмные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конструкции из разных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 (пластические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массы, бумага, текстиль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 и способы их создания.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Общее представление 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p>
          <w:p w:rsidR="00EE428C" w:rsidRPr="00EE428C" w:rsidRDefault="00EE428C" w:rsidP="00EE428C">
            <w:pPr>
              <w:ind w:left="107" w:right="34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части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взаимное расположение 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общей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конструкции.</w:t>
            </w:r>
          </w:p>
          <w:p w:rsidR="00EE428C" w:rsidRPr="00EE428C" w:rsidRDefault="00EE428C" w:rsidP="00EE428C">
            <w:pPr>
              <w:ind w:left="107" w:right="85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Способы соединения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изделиях</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w:t>
            </w:r>
          </w:p>
          <w:p w:rsidR="00EE428C" w:rsidRPr="00EE428C" w:rsidRDefault="00EE428C" w:rsidP="00EE428C">
            <w:pPr>
              <w:ind w:left="107" w:right="9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разных материалов. Образец,</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анализ</w:t>
            </w:r>
            <w:r w:rsidRPr="00EE428C">
              <w:rPr>
                <w:rFonts w:ascii="Times New Roman" w:eastAsia="Times New Roman" w:hAnsi="Times New Roman" w:cs="Times New Roman"/>
                <w:spacing w:val="15"/>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образцов 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изготовление изделий 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рисунку.</w:t>
            </w:r>
          </w:p>
          <w:p w:rsidR="00EE428C" w:rsidRPr="00EE428C" w:rsidRDefault="00EE428C" w:rsidP="00EE428C">
            <w:pPr>
              <w:ind w:left="107" w:right="151"/>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Конструирование по модели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(на плоскости). Взаимосвязь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выполняемого действия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результата. Элементарное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прогнозирование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порядка</w:t>
            </w:r>
          </w:p>
          <w:p w:rsidR="00EE428C" w:rsidRPr="00EE428C" w:rsidRDefault="00EE428C" w:rsidP="00EE428C">
            <w:pPr>
              <w:spacing w:before="1"/>
              <w:ind w:left="107" w:right="33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действий в зависимости от</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желаемого/необходимого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результата; выбор способа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работы в зависимости от</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требуемого</w:t>
            </w:r>
          </w:p>
          <w:p w:rsidR="00EE428C" w:rsidRPr="00EE428C" w:rsidRDefault="00EE428C" w:rsidP="00EE428C">
            <w:pPr>
              <w:spacing w:line="254"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результата/замысла</w:t>
            </w:r>
          </w:p>
        </w:tc>
        <w:tc>
          <w:tcPr>
            <w:tcW w:w="6544" w:type="dxa"/>
          </w:tcPr>
          <w:p w:rsidR="00EE428C" w:rsidRPr="00EE428C" w:rsidRDefault="00EE428C" w:rsidP="00EE428C">
            <w:pPr>
              <w:ind w:left="109" w:right="101"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Иметь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общее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представление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о</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 части изделия, их взаимном расположении в общей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конструкции; анализировать конструкции образцов 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выделять основные и дополнительные детали конструкции,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называть их форму и способ соединения; анализировать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конструкцию</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рисунку,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фотографии,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схеме.</w:t>
            </w:r>
          </w:p>
          <w:p w:rsidR="00EE428C" w:rsidRPr="00EE428C" w:rsidRDefault="00EE428C" w:rsidP="00EE428C">
            <w:pPr>
              <w:ind w:left="109" w:right="101"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Изготавливать простые и объёмные конструкции из разных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материалов (пластические массы, бумага, текстиль и др.), 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модели (на плоскости), рисунку.</w:t>
            </w:r>
          </w:p>
          <w:p w:rsidR="00EE428C" w:rsidRPr="00EE428C" w:rsidRDefault="00EE428C" w:rsidP="00EE428C">
            <w:pPr>
              <w:ind w:left="109" w:right="179"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 в работе осваиваемые способы соединения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 в изделиях из разных материалов. 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порядок действий в зависимости от желаемого/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необходимого результата; выбирать способ работы с опорой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на учебник или рабочую тетрадь в зависимости от</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требуемого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результата/замысла</w:t>
            </w:r>
          </w:p>
        </w:tc>
        <w:tc>
          <w:tcPr>
            <w:tcW w:w="2693" w:type="dxa"/>
          </w:tcPr>
          <w:p w:rsidR="00EE428C" w:rsidRPr="00EE428C" w:rsidRDefault="00EE428C" w:rsidP="00EE428C">
            <w:pPr>
              <w:spacing w:line="276" w:lineRule="auto"/>
              <w:ind w:left="106" w:right="114"/>
              <w:rPr>
                <w:rFonts w:ascii="Times New Roman" w:eastAsia="Times New Roman" w:hAnsi="Times New Roman" w:cs="Times New Roman"/>
                <w:sz w:val="24"/>
              </w:rPr>
            </w:pPr>
            <w:hyperlink r:id="rId26">
              <w:r w:rsidRPr="00EE428C">
                <w:rPr>
                  <w:rFonts w:ascii="Times New Roman" w:eastAsia="Times New Roman" w:hAnsi="Times New Roman" w:cs="Times New Roman"/>
                  <w:color w:val="0462C1"/>
                  <w:sz w:val="24"/>
                  <w:u w:val="single" w:color="0462C1"/>
                </w:rPr>
                <w:t>https://rosuchebnik.ru/me</w:t>
              </w:r>
            </w:hyperlink>
            <w:r w:rsidRPr="00EE428C">
              <w:rPr>
                <w:rFonts w:ascii="Times New Roman" w:eastAsia="Times New Roman" w:hAnsi="Times New Roman" w:cs="Times New Roman"/>
                <w:color w:val="0462C1"/>
                <w:spacing w:val="-57"/>
                <w:sz w:val="24"/>
              </w:rPr>
              <w:t xml:space="preserve"> </w:t>
            </w:r>
            <w:hyperlink r:id="rId27">
              <w:r w:rsidRPr="00EE428C">
                <w:rPr>
                  <w:rFonts w:ascii="Times New Roman" w:eastAsia="Times New Roman" w:hAnsi="Times New Roman" w:cs="Times New Roman"/>
                  <w:color w:val="0462C1"/>
                  <w:sz w:val="24"/>
                  <w:u w:val="single" w:color="0462C1"/>
                </w:rPr>
                <w:t>todicheskaja-</w:t>
              </w:r>
            </w:hyperlink>
            <w:r w:rsidRPr="00EE428C">
              <w:rPr>
                <w:rFonts w:ascii="Times New Roman" w:eastAsia="Times New Roman" w:hAnsi="Times New Roman" w:cs="Times New Roman"/>
                <w:color w:val="0462C1"/>
                <w:spacing w:val="1"/>
                <w:sz w:val="24"/>
              </w:rPr>
              <w:t xml:space="preserve"> </w:t>
            </w:r>
            <w:hyperlink r:id="rId28">
              <w:r w:rsidRPr="00EE428C">
                <w:rPr>
                  <w:rFonts w:ascii="Times New Roman" w:eastAsia="Times New Roman" w:hAnsi="Times New Roman" w:cs="Times New Roman"/>
                  <w:color w:val="0462C1"/>
                  <w:sz w:val="24"/>
                  <w:u w:val="single" w:color="0462C1"/>
                </w:rPr>
                <w:t>pomosch/nachalnoe-</w:t>
              </w:r>
            </w:hyperlink>
            <w:r w:rsidRPr="00EE428C">
              <w:rPr>
                <w:rFonts w:ascii="Times New Roman" w:eastAsia="Times New Roman" w:hAnsi="Times New Roman" w:cs="Times New Roman"/>
                <w:color w:val="0462C1"/>
                <w:spacing w:val="1"/>
                <w:sz w:val="24"/>
              </w:rPr>
              <w:t xml:space="preserve"> </w:t>
            </w:r>
            <w:hyperlink r:id="rId29">
              <w:r w:rsidRPr="00EE428C">
                <w:rPr>
                  <w:rFonts w:ascii="Times New Roman" w:eastAsia="Times New Roman" w:hAnsi="Times New Roman" w:cs="Times New Roman"/>
                  <w:color w:val="0462C1"/>
                  <w:sz w:val="24"/>
                  <w:u w:val="single" w:color="0462C1"/>
                </w:rPr>
                <w:t>obrazovanie/</w:t>
              </w:r>
            </w:hyperlink>
            <w:r w:rsidRPr="00EE428C">
              <w:rPr>
                <w:rFonts w:ascii="Times New Roman" w:eastAsia="Times New Roman" w:hAnsi="Times New Roman" w:cs="Times New Roman"/>
                <w:color w:val="0462C1"/>
                <w:spacing w:val="1"/>
                <w:sz w:val="24"/>
              </w:rPr>
              <w:t xml:space="preserve"> </w:t>
            </w:r>
            <w:hyperlink r:id="rId30">
              <w:r w:rsidRPr="00EE428C">
                <w:rPr>
                  <w:rFonts w:ascii="Times New Roman" w:eastAsia="Times New Roman" w:hAnsi="Times New Roman" w:cs="Times New Roman"/>
                  <w:color w:val="0462C1"/>
                  <w:sz w:val="24"/>
                  <w:u w:val="single" w:color="0462C1"/>
                </w:rPr>
                <w:t>http://school-</w:t>
              </w:r>
            </w:hyperlink>
            <w:r w:rsidRPr="00EE428C">
              <w:rPr>
                <w:rFonts w:ascii="Times New Roman" w:eastAsia="Times New Roman" w:hAnsi="Times New Roman" w:cs="Times New Roman"/>
                <w:color w:val="0462C1"/>
                <w:spacing w:val="1"/>
                <w:sz w:val="24"/>
              </w:rPr>
              <w:t xml:space="preserve"> </w:t>
            </w:r>
            <w:hyperlink r:id="rId31">
              <w:r w:rsidRPr="00EE428C">
                <w:rPr>
                  <w:rFonts w:ascii="Times New Roman" w:eastAsia="Times New Roman" w:hAnsi="Times New Roman" w:cs="Times New Roman"/>
                  <w:color w:val="0462C1"/>
                  <w:sz w:val="24"/>
                  <w:u w:val="single" w:color="0462C1"/>
                </w:rPr>
                <w:t>collection.edu.ru/</w:t>
              </w:r>
            </w:hyperlink>
            <w:r w:rsidRPr="00EE428C">
              <w:rPr>
                <w:rFonts w:ascii="Times New Roman" w:eastAsia="Times New Roman" w:hAnsi="Times New Roman" w:cs="Times New Roman"/>
                <w:color w:val="0462C1"/>
                <w:spacing w:val="1"/>
                <w:sz w:val="24"/>
              </w:rPr>
              <w:t xml:space="preserve"> </w:t>
            </w:r>
            <w:hyperlink r:id="rId32">
              <w:r w:rsidRPr="00EE428C">
                <w:rPr>
                  <w:rFonts w:ascii="Times New Roman" w:eastAsia="Times New Roman" w:hAnsi="Times New Roman" w:cs="Times New Roman"/>
                  <w:color w:val="0462C1"/>
                  <w:sz w:val="24"/>
                  <w:u w:val="single" w:color="0462C1"/>
                </w:rPr>
                <w:t>https://resh.edu.ru/subjec</w:t>
              </w:r>
            </w:hyperlink>
            <w:r w:rsidRPr="00EE428C">
              <w:rPr>
                <w:rFonts w:ascii="Times New Roman" w:eastAsia="Times New Roman" w:hAnsi="Times New Roman" w:cs="Times New Roman"/>
                <w:color w:val="0462C1"/>
                <w:spacing w:val="-57"/>
                <w:sz w:val="24"/>
              </w:rPr>
              <w:t xml:space="preserve"> </w:t>
            </w:r>
            <w:hyperlink r:id="rId33">
              <w:r w:rsidRPr="00EE428C">
                <w:rPr>
                  <w:rFonts w:ascii="Times New Roman" w:eastAsia="Times New Roman" w:hAnsi="Times New Roman" w:cs="Times New Roman"/>
                  <w:color w:val="0462C1"/>
                  <w:sz w:val="24"/>
                  <w:u w:val="single" w:color="0462C1"/>
                </w:rPr>
                <w:t>t/lesson/7560/start/25699</w:t>
              </w:r>
            </w:hyperlink>
            <w:r w:rsidRPr="00EE428C">
              <w:rPr>
                <w:rFonts w:ascii="Times New Roman" w:eastAsia="Times New Roman" w:hAnsi="Times New Roman" w:cs="Times New Roman"/>
                <w:color w:val="0462C1"/>
                <w:spacing w:val="-57"/>
                <w:sz w:val="24"/>
              </w:rPr>
              <w:t xml:space="preserve"> </w:t>
            </w:r>
            <w:hyperlink r:id="rId34">
              <w:r w:rsidRPr="00EE428C">
                <w:rPr>
                  <w:rFonts w:ascii="Times New Roman" w:eastAsia="Times New Roman" w:hAnsi="Times New Roman" w:cs="Times New Roman"/>
                  <w:color w:val="0462C1"/>
                  <w:sz w:val="24"/>
                  <w:u w:val="single" w:color="0462C1"/>
                </w:rPr>
                <w:t>4/</w:t>
              </w:r>
            </w:hyperlink>
          </w:p>
        </w:tc>
      </w:tr>
      <w:tr w:rsidR="00EE428C" w:rsidRPr="00EE428C" w:rsidTr="00EF0B46">
        <w:trPr>
          <w:trHeight w:val="1905"/>
        </w:trPr>
        <w:tc>
          <w:tcPr>
            <w:tcW w:w="2996" w:type="dxa"/>
          </w:tcPr>
          <w:p w:rsidR="00EE428C" w:rsidRPr="00EE428C" w:rsidRDefault="00EE428C" w:rsidP="00EE428C">
            <w:pPr>
              <w:spacing w:before="2"/>
              <w:ind w:left="828" w:right="79" w:hanging="361"/>
              <w:rPr>
                <w:rFonts w:ascii="Times New Roman" w:eastAsia="Times New Roman" w:hAnsi="Times New Roman" w:cs="Times New Roman"/>
                <w:b/>
                <w:sz w:val="24"/>
              </w:rPr>
            </w:pPr>
            <w:r w:rsidRPr="00EE428C">
              <w:rPr>
                <w:rFonts w:ascii="Times New Roman" w:eastAsia="Times New Roman" w:hAnsi="Times New Roman" w:cs="Times New Roman"/>
                <w:b/>
                <w:sz w:val="24"/>
              </w:rPr>
              <w:t>4.</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Информационно-</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коммуникативные</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технологии</w:t>
            </w:r>
          </w:p>
          <w:p w:rsidR="00EE428C" w:rsidRPr="00EE428C" w:rsidRDefault="00EE428C" w:rsidP="00EE428C">
            <w:pPr>
              <w:ind w:left="828"/>
              <w:rPr>
                <w:rFonts w:ascii="Times New Roman" w:eastAsia="Times New Roman" w:hAnsi="Times New Roman" w:cs="Times New Roman"/>
                <w:b/>
                <w:sz w:val="24"/>
              </w:rPr>
            </w:pPr>
            <w:r w:rsidRPr="00EE428C">
              <w:rPr>
                <w:rFonts w:ascii="Times New Roman" w:eastAsia="Times New Roman" w:hAnsi="Times New Roman" w:cs="Times New Roman"/>
                <w:b/>
                <w:sz w:val="24"/>
              </w:rPr>
              <w:t>(2</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3217" w:type="dxa"/>
          </w:tcPr>
          <w:p w:rsidR="00EE428C" w:rsidRPr="00EE428C" w:rsidRDefault="00EE428C" w:rsidP="00EE428C">
            <w:pPr>
              <w:spacing w:before="2"/>
              <w:ind w:left="107" w:right="59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Демонстрация</w:t>
            </w:r>
            <w:r w:rsidRPr="00EE428C">
              <w:rPr>
                <w:rFonts w:ascii="Times New Roman" w:eastAsia="Times New Roman" w:hAnsi="Times New Roman" w:cs="Times New Roman"/>
                <w:spacing w:val="-14"/>
                <w:sz w:val="24"/>
                <w:lang w:val="ru-RU"/>
              </w:rPr>
              <w:t xml:space="preserve"> </w:t>
            </w:r>
            <w:r w:rsidRPr="00EE428C">
              <w:rPr>
                <w:rFonts w:ascii="Times New Roman" w:eastAsia="Times New Roman" w:hAnsi="Times New Roman" w:cs="Times New Roman"/>
                <w:sz w:val="24"/>
                <w:lang w:val="ru-RU"/>
              </w:rPr>
              <w:t>учителем</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готовых</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на</w:t>
            </w:r>
          </w:p>
          <w:p w:rsidR="00EE428C" w:rsidRPr="00EE428C" w:rsidRDefault="00EE428C" w:rsidP="00EE428C">
            <w:pPr>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информационных</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носителях.</w:t>
            </w:r>
          </w:p>
          <w:p w:rsidR="00EE428C" w:rsidRPr="00EE428C" w:rsidRDefault="00EE428C" w:rsidP="00EE428C">
            <w:pPr>
              <w:ind w:left="107" w:right="1065"/>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Информация. Виды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информации</w:t>
            </w:r>
          </w:p>
        </w:tc>
        <w:tc>
          <w:tcPr>
            <w:tcW w:w="6544" w:type="dxa"/>
          </w:tcPr>
          <w:p w:rsidR="00EE428C" w:rsidRPr="00EE428C" w:rsidRDefault="00EE428C" w:rsidP="00EE428C">
            <w:pPr>
              <w:spacing w:before="2"/>
              <w:ind w:left="109" w:right="173"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готовые</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представленные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учителем на информационных носителях. Выполнять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простейшие преобразования информации (например,</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перевод текстовой информации в рисуночную и/или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табличную форму)</w:t>
            </w:r>
          </w:p>
        </w:tc>
        <w:tc>
          <w:tcPr>
            <w:tcW w:w="2693" w:type="dxa"/>
          </w:tcPr>
          <w:p w:rsidR="00EE428C" w:rsidRPr="00EE428C" w:rsidRDefault="00EE428C" w:rsidP="00EE428C">
            <w:pPr>
              <w:spacing w:before="2" w:line="276" w:lineRule="auto"/>
              <w:ind w:left="106" w:right="114"/>
              <w:rPr>
                <w:rFonts w:ascii="Times New Roman" w:eastAsia="Times New Roman" w:hAnsi="Times New Roman" w:cs="Times New Roman"/>
                <w:sz w:val="24"/>
              </w:rPr>
            </w:pPr>
            <w:hyperlink r:id="rId35">
              <w:r w:rsidRPr="00EE428C">
                <w:rPr>
                  <w:rFonts w:ascii="Times New Roman" w:eastAsia="Times New Roman" w:hAnsi="Times New Roman" w:cs="Times New Roman"/>
                  <w:color w:val="0462C1"/>
                  <w:sz w:val="24"/>
                  <w:u w:val="single" w:color="0462C1"/>
                </w:rPr>
                <w:t>https://rosuchebnik.ru/me</w:t>
              </w:r>
            </w:hyperlink>
            <w:r w:rsidRPr="00EE428C">
              <w:rPr>
                <w:rFonts w:ascii="Times New Roman" w:eastAsia="Times New Roman" w:hAnsi="Times New Roman" w:cs="Times New Roman"/>
                <w:color w:val="0462C1"/>
                <w:spacing w:val="-57"/>
                <w:sz w:val="24"/>
              </w:rPr>
              <w:t xml:space="preserve"> </w:t>
            </w:r>
            <w:hyperlink r:id="rId36">
              <w:r w:rsidRPr="00EE428C">
                <w:rPr>
                  <w:rFonts w:ascii="Times New Roman" w:eastAsia="Times New Roman" w:hAnsi="Times New Roman" w:cs="Times New Roman"/>
                  <w:color w:val="0462C1"/>
                  <w:sz w:val="24"/>
                  <w:u w:val="single" w:color="0462C1"/>
                </w:rPr>
                <w:t>todicheskaja-</w:t>
              </w:r>
            </w:hyperlink>
            <w:r w:rsidRPr="00EE428C">
              <w:rPr>
                <w:rFonts w:ascii="Times New Roman" w:eastAsia="Times New Roman" w:hAnsi="Times New Roman" w:cs="Times New Roman"/>
                <w:color w:val="0462C1"/>
                <w:spacing w:val="1"/>
                <w:sz w:val="24"/>
              </w:rPr>
              <w:t xml:space="preserve"> </w:t>
            </w:r>
            <w:hyperlink r:id="rId37">
              <w:r w:rsidRPr="00EE428C">
                <w:rPr>
                  <w:rFonts w:ascii="Times New Roman" w:eastAsia="Times New Roman" w:hAnsi="Times New Roman" w:cs="Times New Roman"/>
                  <w:color w:val="0462C1"/>
                  <w:sz w:val="24"/>
                  <w:u w:val="single" w:color="0462C1"/>
                </w:rPr>
                <w:t>pomosch/nachalnoe-</w:t>
              </w:r>
            </w:hyperlink>
            <w:r w:rsidRPr="00EE428C">
              <w:rPr>
                <w:rFonts w:ascii="Times New Roman" w:eastAsia="Times New Roman" w:hAnsi="Times New Roman" w:cs="Times New Roman"/>
                <w:color w:val="0462C1"/>
                <w:spacing w:val="1"/>
                <w:sz w:val="24"/>
              </w:rPr>
              <w:t xml:space="preserve"> </w:t>
            </w:r>
            <w:hyperlink r:id="rId38">
              <w:r w:rsidRPr="00EE428C">
                <w:rPr>
                  <w:rFonts w:ascii="Times New Roman" w:eastAsia="Times New Roman" w:hAnsi="Times New Roman" w:cs="Times New Roman"/>
                  <w:color w:val="0462C1"/>
                  <w:sz w:val="24"/>
                  <w:u w:val="single" w:color="0462C1"/>
                </w:rPr>
                <w:t>obrazovanie/</w:t>
              </w:r>
            </w:hyperlink>
            <w:r w:rsidRPr="00EE428C">
              <w:rPr>
                <w:rFonts w:ascii="Times New Roman" w:eastAsia="Times New Roman" w:hAnsi="Times New Roman" w:cs="Times New Roman"/>
                <w:color w:val="0462C1"/>
                <w:spacing w:val="1"/>
                <w:sz w:val="24"/>
              </w:rPr>
              <w:t xml:space="preserve"> </w:t>
            </w:r>
            <w:hyperlink r:id="rId39">
              <w:r w:rsidRPr="00EE428C">
                <w:rPr>
                  <w:rFonts w:ascii="Times New Roman" w:eastAsia="Times New Roman" w:hAnsi="Times New Roman" w:cs="Times New Roman"/>
                  <w:color w:val="0462C1"/>
                  <w:sz w:val="24"/>
                  <w:u w:val="single" w:color="0462C1"/>
                </w:rPr>
                <w:t>http://school-</w:t>
              </w:r>
            </w:hyperlink>
          </w:p>
          <w:p w:rsidR="00EE428C" w:rsidRPr="00EE428C" w:rsidRDefault="00EE428C" w:rsidP="00EE428C">
            <w:pPr>
              <w:spacing w:line="275" w:lineRule="exact"/>
              <w:ind w:left="106"/>
              <w:rPr>
                <w:rFonts w:ascii="Times New Roman" w:eastAsia="Times New Roman" w:hAnsi="Times New Roman" w:cs="Times New Roman"/>
                <w:sz w:val="24"/>
              </w:rPr>
            </w:pPr>
            <w:hyperlink r:id="rId40">
              <w:r w:rsidRPr="00EE428C">
                <w:rPr>
                  <w:rFonts w:ascii="Times New Roman" w:eastAsia="Times New Roman" w:hAnsi="Times New Roman" w:cs="Times New Roman"/>
                  <w:color w:val="0462C1"/>
                  <w:sz w:val="24"/>
                  <w:u w:val="single" w:color="0462C1"/>
                </w:rPr>
                <w:t>collection.edu.ru/</w:t>
              </w:r>
            </w:hyperlink>
          </w:p>
        </w:tc>
      </w:tr>
    </w:tbl>
    <w:p w:rsidR="00EE428C" w:rsidRPr="00EE428C" w:rsidRDefault="00EE428C" w:rsidP="00EE428C">
      <w:pPr>
        <w:widowControl w:val="0"/>
        <w:autoSpaceDE w:val="0"/>
        <w:autoSpaceDN w:val="0"/>
        <w:spacing w:after="0" w:line="275" w:lineRule="exact"/>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6"/>
        <w:gridCol w:w="3217"/>
        <w:gridCol w:w="6544"/>
        <w:gridCol w:w="2693"/>
      </w:tblGrid>
      <w:tr w:rsidR="00EE428C" w:rsidRPr="00EE428C" w:rsidTr="00EF0B46">
        <w:trPr>
          <w:trHeight w:val="1545"/>
        </w:trPr>
        <w:tc>
          <w:tcPr>
            <w:tcW w:w="2996" w:type="dxa"/>
          </w:tcPr>
          <w:p w:rsidR="00EE428C" w:rsidRPr="00EE428C" w:rsidRDefault="00EE428C" w:rsidP="00EE428C">
            <w:pPr>
              <w:rPr>
                <w:rFonts w:ascii="Times New Roman" w:eastAsia="Times New Roman" w:hAnsi="Times New Roman" w:cs="Times New Roman"/>
                <w:sz w:val="24"/>
              </w:rPr>
            </w:pPr>
          </w:p>
        </w:tc>
        <w:tc>
          <w:tcPr>
            <w:tcW w:w="3217" w:type="dxa"/>
          </w:tcPr>
          <w:p w:rsidR="00EE428C" w:rsidRPr="00EE428C" w:rsidRDefault="00EE428C" w:rsidP="00EE428C">
            <w:pPr>
              <w:rPr>
                <w:rFonts w:ascii="Times New Roman" w:eastAsia="Times New Roman" w:hAnsi="Times New Roman" w:cs="Times New Roman"/>
                <w:sz w:val="24"/>
              </w:rPr>
            </w:pPr>
          </w:p>
        </w:tc>
        <w:tc>
          <w:tcPr>
            <w:tcW w:w="6544" w:type="dxa"/>
          </w:tcPr>
          <w:p w:rsidR="00EE428C" w:rsidRPr="00EE428C" w:rsidRDefault="00EE428C" w:rsidP="00EE428C">
            <w:pPr>
              <w:rPr>
                <w:rFonts w:ascii="Times New Roman" w:eastAsia="Times New Roman" w:hAnsi="Times New Roman" w:cs="Times New Roman"/>
                <w:sz w:val="24"/>
              </w:rPr>
            </w:pPr>
          </w:p>
        </w:tc>
        <w:tc>
          <w:tcPr>
            <w:tcW w:w="2693" w:type="dxa"/>
          </w:tcPr>
          <w:p w:rsidR="00EE428C" w:rsidRPr="00EE428C" w:rsidRDefault="00EE428C" w:rsidP="00EE428C">
            <w:pPr>
              <w:spacing w:line="276" w:lineRule="auto"/>
              <w:ind w:left="106" w:right="146"/>
              <w:jc w:val="both"/>
              <w:rPr>
                <w:rFonts w:ascii="Times New Roman" w:eastAsia="Times New Roman" w:hAnsi="Times New Roman" w:cs="Times New Roman"/>
                <w:sz w:val="24"/>
              </w:rPr>
            </w:pPr>
            <w:hyperlink r:id="rId41">
              <w:r w:rsidRPr="00EE428C">
                <w:rPr>
                  <w:rFonts w:ascii="Times New Roman" w:eastAsia="Times New Roman" w:hAnsi="Times New Roman" w:cs="Times New Roman"/>
                  <w:color w:val="0462C1"/>
                  <w:sz w:val="24"/>
                  <w:u w:val="single" w:color="0462C1"/>
                </w:rPr>
                <w:t>https://resh.edu.ru/subjec</w:t>
              </w:r>
            </w:hyperlink>
            <w:r w:rsidRPr="00EE428C">
              <w:rPr>
                <w:rFonts w:ascii="Times New Roman" w:eastAsia="Times New Roman" w:hAnsi="Times New Roman" w:cs="Times New Roman"/>
                <w:color w:val="0462C1"/>
                <w:spacing w:val="-58"/>
                <w:sz w:val="24"/>
              </w:rPr>
              <w:t xml:space="preserve"> </w:t>
            </w:r>
            <w:hyperlink r:id="rId42">
              <w:r w:rsidRPr="00EE428C">
                <w:rPr>
                  <w:rFonts w:ascii="Times New Roman" w:eastAsia="Times New Roman" w:hAnsi="Times New Roman" w:cs="Times New Roman"/>
                  <w:color w:val="0462C1"/>
                  <w:sz w:val="24"/>
                  <w:u w:val="single" w:color="0462C1"/>
                </w:rPr>
                <w:t>t/lesson/7560/start/25699</w:t>
              </w:r>
            </w:hyperlink>
            <w:r w:rsidRPr="00EE428C">
              <w:rPr>
                <w:rFonts w:ascii="Times New Roman" w:eastAsia="Times New Roman" w:hAnsi="Times New Roman" w:cs="Times New Roman"/>
                <w:color w:val="0462C1"/>
                <w:spacing w:val="-58"/>
                <w:sz w:val="24"/>
              </w:rPr>
              <w:t xml:space="preserve"> </w:t>
            </w:r>
            <w:hyperlink r:id="rId43">
              <w:r w:rsidRPr="00EE428C">
                <w:rPr>
                  <w:rFonts w:ascii="Times New Roman" w:eastAsia="Times New Roman" w:hAnsi="Times New Roman" w:cs="Times New Roman"/>
                  <w:color w:val="0462C1"/>
                  <w:sz w:val="24"/>
                  <w:u w:val="single" w:color="0462C1"/>
                </w:rPr>
                <w:t>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lang w:val="en-US"/>
        </w:rPr>
      </w:pP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b/>
          <w:szCs w:val="26"/>
          <w:lang w:val="en-US"/>
        </w:rPr>
      </w:pPr>
    </w:p>
    <w:p w:rsidR="00EE428C" w:rsidRPr="00EE428C" w:rsidRDefault="00EE428C" w:rsidP="00EE428C">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EE428C">
        <w:rPr>
          <w:rFonts w:ascii="Times New Roman" w:eastAsia="Times New Roman" w:hAnsi="Times New Roman" w:cs="Times New Roman"/>
          <w:b/>
          <w:sz w:val="24"/>
          <w:u w:val="thick"/>
          <w:lang w:val="en-US"/>
        </w:rPr>
        <w:t xml:space="preserve"> </w:t>
      </w:r>
      <w:r w:rsidRPr="00EE428C">
        <w:rPr>
          <w:rFonts w:ascii="Times New Roman" w:eastAsia="Times New Roman" w:hAnsi="Times New Roman" w:cs="Times New Roman"/>
          <w:b/>
          <w:sz w:val="24"/>
          <w:u w:val="thick"/>
        </w:rPr>
        <w:t>КЛАСС</w:t>
      </w:r>
      <w:r w:rsidRPr="00EE428C">
        <w:rPr>
          <w:rFonts w:ascii="Times New Roman" w:eastAsia="Times New Roman" w:hAnsi="Times New Roman" w:cs="Times New Roman"/>
          <w:b/>
          <w:spacing w:val="-3"/>
          <w:sz w:val="24"/>
          <w:u w:val="thick"/>
        </w:rPr>
        <w:t xml:space="preserve"> </w:t>
      </w:r>
      <w:r w:rsidRPr="00EE428C">
        <w:rPr>
          <w:rFonts w:ascii="Times New Roman" w:eastAsia="Times New Roman" w:hAnsi="Times New Roman" w:cs="Times New Roman"/>
          <w:b/>
          <w:sz w:val="24"/>
          <w:u w:val="thick"/>
        </w:rPr>
        <w:t>(34</w:t>
      </w:r>
      <w:r w:rsidRPr="00EE428C">
        <w:rPr>
          <w:rFonts w:ascii="Times New Roman" w:eastAsia="Times New Roman" w:hAnsi="Times New Roman" w:cs="Times New Roman"/>
          <w:b/>
          <w:spacing w:val="-1"/>
          <w:sz w:val="24"/>
          <w:u w:val="thick"/>
        </w:rPr>
        <w:t xml:space="preserve"> </w:t>
      </w:r>
      <w:r w:rsidRPr="00EE428C">
        <w:rPr>
          <w:rFonts w:ascii="Times New Roman" w:eastAsia="Times New Roman" w:hAnsi="Times New Roman" w:cs="Times New Roman"/>
          <w:b/>
          <w:sz w:val="24"/>
          <w:u w:val="thick"/>
        </w:rPr>
        <w:t>ч.)</w:t>
      </w:r>
    </w:p>
    <w:p w:rsidR="00EE428C" w:rsidRPr="00EE428C" w:rsidRDefault="00EE428C" w:rsidP="00EE428C">
      <w:pPr>
        <w:widowControl w:val="0"/>
        <w:autoSpaceDE w:val="0"/>
        <w:autoSpaceDN w:val="0"/>
        <w:spacing w:before="1" w:after="0" w:line="240" w:lineRule="auto"/>
        <w:rPr>
          <w:rFonts w:ascii="Times New Roman" w:eastAsia="Times New Roman" w:hAnsi="Times New Roman" w:cs="Times New Roman"/>
          <w:b/>
          <w:sz w:val="14"/>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551"/>
        </w:trPr>
        <w:tc>
          <w:tcPr>
            <w:tcW w:w="2592" w:type="dxa"/>
          </w:tcPr>
          <w:p w:rsidR="00EE428C" w:rsidRPr="00EE428C" w:rsidRDefault="00EE428C" w:rsidP="00EE428C">
            <w:pPr>
              <w:spacing w:line="276" w:lineRule="exact"/>
              <w:ind w:left="897" w:right="510" w:hanging="371"/>
              <w:rPr>
                <w:rFonts w:ascii="Times New Roman" w:eastAsia="Times New Roman" w:hAnsi="Times New Roman" w:cs="Times New Roman"/>
                <w:b/>
                <w:sz w:val="24"/>
              </w:rPr>
            </w:pPr>
            <w:r w:rsidRPr="00EE428C">
              <w:rPr>
                <w:rFonts w:ascii="Times New Roman" w:eastAsia="Times New Roman" w:hAnsi="Times New Roman" w:cs="Times New Roman"/>
                <w:b/>
                <w:spacing w:val="-1"/>
                <w:sz w:val="24"/>
              </w:rPr>
              <w:t>Тематические</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модули</w:t>
            </w:r>
          </w:p>
        </w:tc>
        <w:tc>
          <w:tcPr>
            <w:tcW w:w="4109" w:type="dxa"/>
          </w:tcPr>
          <w:p w:rsidR="00EE428C" w:rsidRPr="00EE428C" w:rsidRDefault="00EE428C" w:rsidP="00EE428C">
            <w:pPr>
              <w:spacing w:line="275" w:lineRule="exact"/>
              <w:ind w:left="869"/>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Основное</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содержание</w:t>
            </w:r>
          </w:p>
        </w:tc>
        <w:tc>
          <w:tcPr>
            <w:tcW w:w="4776" w:type="dxa"/>
          </w:tcPr>
          <w:p w:rsidR="00EE428C" w:rsidRPr="00EE428C" w:rsidRDefault="00EE428C" w:rsidP="00EE428C">
            <w:pPr>
              <w:spacing w:line="276" w:lineRule="exact"/>
              <w:ind w:left="1640" w:right="722" w:hanging="891"/>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Основные виды деятельности</w:t>
            </w:r>
            <w:r w:rsidRPr="00EE428C">
              <w:rPr>
                <w:rFonts w:ascii="Times New Roman" w:eastAsia="Times New Roman" w:hAnsi="Times New Roman" w:cs="Times New Roman"/>
                <w:b/>
                <w:spacing w:val="-58"/>
                <w:sz w:val="24"/>
              </w:rPr>
              <w:t xml:space="preserve"> </w:t>
            </w:r>
            <w:r w:rsidRPr="00EE428C">
              <w:rPr>
                <w:rFonts w:ascii="Times New Roman" w:eastAsia="Times New Roman" w:hAnsi="Times New Roman" w:cs="Times New Roman"/>
                <w:b/>
                <w:sz w:val="24"/>
              </w:rPr>
              <w:t>обучающихся</w:t>
            </w:r>
          </w:p>
        </w:tc>
        <w:tc>
          <w:tcPr>
            <w:tcW w:w="3970" w:type="dxa"/>
          </w:tcPr>
          <w:p w:rsidR="00EE428C" w:rsidRPr="00EE428C" w:rsidRDefault="00EE428C" w:rsidP="00EE428C">
            <w:pPr>
              <w:spacing w:line="275" w:lineRule="exact"/>
              <w:ind w:left="620"/>
              <w:rPr>
                <w:rFonts w:ascii="Times New Roman" w:eastAsia="Times New Roman" w:hAnsi="Times New Roman" w:cs="Times New Roman"/>
                <w:b/>
                <w:sz w:val="24"/>
              </w:rPr>
            </w:pPr>
            <w:r w:rsidRPr="00EE428C">
              <w:rPr>
                <w:rFonts w:ascii="Times New Roman" w:eastAsia="Times New Roman" w:hAnsi="Times New Roman" w:cs="Times New Roman"/>
                <w:b/>
                <w:sz w:val="24"/>
              </w:rPr>
              <w:t>Используемые</w:t>
            </w:r>
            <w:r w:rsidRPr="00EE428C">
              <w:rPr>
                <w:rFonts w:ascii="Times New Roman" w:eastAsia="Times New Roman" w:hAnsi="Times New Roman" w:cs="Times New Roman"/>
                <w:b/>
                <w:spacing w:val="-4"/>
                <w:sz w:val="24"/>
              </w:rPr>
              <w:t xml:space="preserve"> </w:t>
            </w:r>
            <w:r w:rsidRPr="00EE428C">
              <w:rPr>
                <w:rFonts w:ascii="Times New Roman" w:eastAsia="Times New Roman" w:hAnsi="Times New Roman" w:cs="Times New Roman"/>
                <w:b/>
                <w:sz w:val="24"/>
              </w:rPr>
              <w:t>ЦОР/ЭОР</w:t>
            </w:r>
          </w:p>
        </w:tc>
      </w:tr>
      <w:tr w:rsidR="00EE428C" w:rsidRPr="00EE428C" w:rsidTr="00EF0B46">
        <w:trPr>
          <w:trHeight w:val="4968"/>
        </w:trPr>
        <w:tc>
          <w:tcPr>
            <w:tcW w:w="2592" w:type="dxa"/>
          </w:tcPr>
          <w:p w:rsidR="00EE428C" w:rsidRPr="00EE428C" w:rsidRDefault="00EE428C" w:rsidP="00EE428C">
            <w:pPr>
              <w:ind w:left="619" w:right="475" w:hanging="118"/>
              <w:rPr>
                <w:rFonts w:ascii="Times New Roman" w:eastAsia="Times New Roman" w:hAnsi="Times New Roman" w:cs="Times New Roman"/>
                <w:b/>
                <w:sz w:val="24"/>
              </w:rPr>
            </w:pPr>
            <w:r w:rsidRPr="00EE428C">
              <w:rPr>
                <w:rFonts w:ascii="Times New Roman" w:eastAsia="Times New Roman" w:hAnsi="Times New Roman" w:cs="Times New Roman"/>
                <w:b/>
                <w:sz w:val="24"/>
              </w:rPr>
              <w:t>1. Технологии,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профессии</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и</w:t>
            </w:r>
          </w:p>
          <w:p w:rsidR="00EE428C" w:rsidRPr="00EE428C" w:rsidRDefault="00EE428C" w:rsidP="00EE428C">
            <w:pPr>
              <w:ind w:left="261"/>
              <w:rPr>
                <w:rFonts w:ascii="Times New Roman" w:eastAsia="Times New Roman" w:hAnsi="Times New Roman" w:cs="Times New Roman"/>
                <w:b/>
                <w:sz w:val="24"/>
              </w:rPr>
            </w:pPr>
            <w:r w:rsidRPr="00EE428C">
              <w:rPr>
                <w:rFonts w:ascii="Times New Roman" w:eastAsia="Times New Roman" w:hAnsi="Times New Roman" w:cs="Times New Roman"/>
                <w:b/>
                <w:sz w:val="24"/>
              </w:rPr>
              <w:t>производства</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(8</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4109" w:type="dxa"/>
          </w:tcPr>
          <w:p w:rsidR="00EE428C" w:rsidRPr="00EE428C" w:rsidRDefault="00EE428C" w:rsidP="00EE428C">
            <w:pPr>
              <w:ind w:left="108" w:right="32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Рукотворный мир - результат труда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человека.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Элементарные</w:t>
            </w:r>
          </w:p>
          <w:p w:rsidR="00EE428C" w:rsidRPr="00EE428C" w:rsidRDefault="00EE428C" w:rsidP="00EE428C">
            <w:pPr>
              <w:ind w:left="108" w:right="47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представления об основном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принципе создания мира вещей: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прочность конструкции, удобство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использования, эстетическая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выразительность. Средства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художественной</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выразительности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(композиция,</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цвет, тон</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w:t>
            </w:r>
          </w:p>
          <w:p w:rsidR="00EE428C" w:rsidRPr="00EE428C" w:rsidRDefault="00EE428C" w:rsidP="00EE428C">
            <w:pPr>
              <w:ind w:left="108" w:right="73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Изготовление</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учётом</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данного</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принципа.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Общее</w:t>
            </w:r>
          </w:p>
          <w:p w:rsidR="00EE428C" w:rsidRPr="00EE428C" w:rsidRDefault="00EE428C" w:rsidP="00EE428C">
            <w:pPr>
              <w:ind w:left="108" w:right="40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представление о технологическом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процессе: анализ устройства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назначения</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выстраивание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последовательности практических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действий и технологических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операций;</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подбор</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p>
          <w:p w:rsidR="00EE428C" w:rsidRPr="00EE428C" w:rsidRDefault="00EE428C" w:rsidP="00EE428C">
            <w:pPr>
              <w:spacing w:line="257"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инструментов;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экономная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разметка;</w:t>
            </w:r>
          </w:p>
        </w:tc>
        <w:tc>
          <w:tcPr>
            <w:tcW w:w="4776" w:type="dxa"/>
          </w:tcPr>
          <w:p w:rsidR="00EE428C" w:rsidRPr="00EE428C" w:rsidRDefault="00EE428C" w:rsidP="00EE428C">
            <w:pPr>
              <w:ind w:left="108" w:right="155"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Выбирать правила безопасной 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выбирать инструменты и приспособления 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зависимости от технологии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изготавливаемых изделий. Изучать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возможности использования изучаемых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инструментов и приспособлений людьми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профессий.</w:t>
            </w:r>
          </w:p>
          <w:p w:rsidR="00EE428C" w:rsidRPr="00EE428C" w:rsidRDefault="00EE428C" w:rsidP="00EE428C">
            <w:pPr>
              <w:ind w:left="108" w:right="288"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Организовывать рабочее место 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зависимости от вида работы. Рационально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размещать на рабочем месте материалы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владеть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правилами</w:t>
            </w:r>
          </w:p>
          <w:p w:rsidR="00EE428C" w:rsidRPr="00EE428C" w:rsidRDefault="00EE428C" w:rsidP="00EE428C">
            <w:pPr>
              <w:ind w:left="108" w:right="15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безопасного использования инструментов.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Изучать</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важность</w:t>
            </w:r>
            <w:r w:rsidRPr="00EE428C">
              <w:rPr>
                <w:rFonts w:ascii="Times New Roman" w:eastAsia="Times New Roman" w:hAnsi="Times New Roman" w:cs="Times New Roman"/>
                <w:spacing w:val="9"/>
                <w:sz w:val="24"/>
                <w:lang w:val="ru-RU"/>
              </w:rPr>
              <w:t xml:space="preserve"> </w:t>
            </w:r>
            <w:r w:rsidRPr="00EE428C">
              <w:rPr>
                <w:rFonts w:ascii="Times New Roman" w:eastAsia="Times New Roman" w:hAnsi="Times New Roman" w:cs="Times New Roman"/>
                <w:sz w:val="24"/>
                <w:lang w:val="ru-RU"/>
              </w:rPr>
              <w:t>подготовки,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организации, уборки, поддержания порядка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рабочего</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места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людьми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разных</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профессий.</w:t>
            </w:r>
          </w:p>
          <w:p w:rsidR="00EE428C" w:rsidRPr="00EE428C" w:rsidRDefault="00EE428C" w:rsidP="00EE428C">
            <w:pPr>
              <w:spacing w:line="270" w:lineRule="atLeast"/>
              <w:ind w:left="108" w:right="722" w:firstLine="120"/>
              <w:rPr>
                <w:rFonts w:ascii="Times New Roman" w:eastAsia="Times New Roman" w:hAnsi="Times New Roman" w:cs="Times New Roman"/>
                <w:sz w:val="24"/>
              </w:rPr>
            </w:pPr>
            <w:r w:rsidRPr="00EE428C">
              <w:rPr>
                <w:rFonts w:ascii="Times New Roman" w:eastAsia="Times New Roman" w:hAnsi="Times New Roman" w:cs="Times New Roman"/>
                <w:sz w:val="24"/>
                <w:lang w:val="ru-RU"/>
              </w:rPr>
              <w:t>Формировать общее понятие 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материалах, их происхождении.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rPr>
              <w:t>Изготавливать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различных</w:t>
            </w:r>
          </w:p>
        </w:tc>
        <w:tc>
          <w:tcPr>
            <w:tcW w:w="3970" w:type="dxa"/>
          </w:tcPr>
          <w:p w:rsidR="00EE428C" w:rsidRPr="00EE428C" w:rsidRDefault="00EE428C" w:rsidP="00EE428C">
            <w:pPr>
              <w:spacing w:line="276" w:lineRule="auto"/>
              <w:ind w:left="111" w:right="106"/>
              <w:rPr>
                <w:rFonts w:ascii="Times New Roman" w:eastAsia="Times New Roman" w:hAnsi="Times New Roman" w:cs="Times New Roman"/>
                <w:sz w:val="24"/>
              </w:rPr>
            </w:pPr>
            <w:hyperlink r:id="rId44">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45">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46">
              <w:r w:rsidRPr="00EE428C">
                <w:rPr>
                  <w:rFonts w:ascii="Times New Roman" w:eastAsia="Times New Roman" w:hAnsi="Times New Roman" w:cs="Times New Roman"/>
                  <w:color w:val="0462C1"/>
                  <w:sz w:val="24"/>
                  <w:u w:val="single" w:color="0462C1"/>
                </w:rPr>
                <w:t>http://school-collection.edu.ru/</w:t>
              </w:r>
            </w:hyperlink>
            <w:r w:rsidRPr="00EE428C">
              <w:rPr>
                <w:rFonts w:ascii="Times New Roman" w:eastAsia="Times New Roman" w:hAnsi="Times New Roman" w:cs="Times New Roman"/>
                <w:color w:val="0462C1"/>
                <w:spacing w:val="1"/>
                <w:sz w:val="24"/>
              </w:rPr>
              <w:t xml:space="preserve"> </w:t>
            </w:r>
            <w:hyperlink r:id="rId47">
              <w:r w:rsidRPr="00EE428C">
                <w:rPr>
                  <w:rFonts w:ascii="Times New Roman" w:eastAsia="Times New Roman" w:hAnsi="Times New Roman" w:cs="Times New Roman"/>
                  <w:color w:val="0462C1"/>
                  <w:sz w:val="24"/>
                  <w:u w:val="single" w:color="0462C1"/>
                </w:rPr>
                <w:t>https://resh.edu.ru/subject/lesson/7560</w:t>
              </w:r>
            </w:hyperlink>
          </w:p>
          <w:p w:rsidR="00EE428C" w:rsidRPr="00EE428C" w:rsidRDefault="00EE428C" w:rsidP="00EE428C">
            <w:pPr>
              <w:ind w:left="111"/>
              <w:rPr>
                <w:rFonts w:ascii="Times New Roman" w:eastAsia="Times New Roman" w:hAnsi="Times New Roman" w:cs="Times New Roman"/>
                <w:sz w:val="24"/>
              </w:rPr>
            </w:pPr>
            <w:hyperlink r:id="rId48">
              <w:r w:rsidRPr="00EE428C">
                <w:rPr>
                  <w:rFonts w:ascii="Times New Roman" w:eastAsia="Times New Roman" w:hAnsi="Times New Roman" w:cs="Times New Roman"/>
                  <w:color w:val="0462C1"/>
                  <w:sz w:val="24"/>
                  <w:u w:val="single" w:color="0462C1"/>
                </w:rPr>
                <w:t>/start/256994/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9661"/>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spacing w:line="275" w:lineRule="exact"/>
              <w:ind w:left="10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обработка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целью</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получения</w:t>
            </w:r>
          </w:p>
          <w:p w:rsidR="00EE428C" w:rsidRPr="00EE428C" w:rsidRDefault="00EE428C" w:rsidP="00EE428C">
            <w:pPr>
              <w:ind w:left="108" w:right="131"/>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(выделения) деталей, сборка, отделка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проверка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 в</w:t>
            </w:r>
          </w:p>
          <w:p w:rsidR="00EE428C" w:rsidRPr="00EE428C" w:rsidRDefault="00EE428C" w:rsidP="00EE428C">
            <w:pPr>
              <w:ind w:left="108" w:right="53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действии,</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внесение</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необходимых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дополнений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изменений.</w:t>
            </w:r>
          </w:p>
          <w:p w:rsidR="00EE428C" w:rsidRPr="00EE428C" w:rsidRDefault="00EE428C" w:rsidP="00EE428C">
            <w:pPr>
              <w:ind w:left="108" w:right="22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Изготовление изделий из различных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материалов с соблюдением этапов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технологического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процесса.</w:t>
            </w:r>
          </w:p>
          <w:p w:rsidR="00EE428C" w:rsidRPr="00EE428C" w:rsidRDefault="00EE428C" w:rsidP="00EE428C">
            <w:pPr>
              <w:ind w:left="108" w:right="44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Традиции и современность. Новая</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жизнь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древних</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профессий.</w:t>
            </w:r>
          </w:p>
          <w:p w:rsidR="00EE428C" w:rsidRPr="00EE428C" w:rsidRDefault="00EE428C" w:rsidP="00EE428C">
            <w:pPr>
              <w:spacing w:before="1"/>
              <w:ind w:left="108" w:right="131"/>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Совершенствование 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технологических процессов. Мастера</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профессии;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мастера.</w:t>
            </w:r>
          </w:p>
          <w:p w:rsidR="00EE428C" w:rsidRPr="00EE428C" w:rsidRDefault="00EE428C" w:rsidP="00EE428C">
            <w:pPr>
              <w:ind w:left="108" w:right="125"/>
              <w:rPr>
                <w:rFonts w:ascii="Times New Roman" w:eastAsia="Times New Roman" w:hAnsi="Times New Roman" w:cs="Times New Roman"/>
                <w:sz w:val="24"/>
              </w:rPr>
            </w:pPr>
            <w:r w:rsidRPr="00EE428C">
              <w:rPr>
                <w:rFonts w:ascii="Times New Roman" w:eastAsia="Times New Roman" w:hAnsi="Times New Roman" w:cs="Times New Roman"/>
                <w:sz w:val="24"/>
                <w:lang w:val="ru-RU"/>
              </w:rPr>
              <w:t>Культурные традиции. Элементарная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творческая и проектная деятельность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(создание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замысла,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его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детализация</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 xml:space="preserve">воплощение). </w:t>
            </w:r>
            <w:r w:rsidRPr="00EE428C">
              <w:rPr>
                <w:rFonts w:ascii="Times New Roman" w:eastAsia="Times New Roman" w:hAnsi="Times New Roman" w:cs="Times New Roman"/>
                <w:sz w:val="24"/>
              </w:rPr>
              <w:t>Несложные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коллективные,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групповые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проекты</w:t>
            </w:r>
          </w:p>
        </w:tc>
        <w:tc>
          <w:tcPr>
            <w:tcW w:w="4776" w:type="dxa"/>
          </w:tcPr>
          <w:p w:rsidR="00EE428C" w:rsidRPr="00EE428C" w:rsidRDefault="00EE428C" w:rsidP="00EE428C">
            <w:pPr>
              <w:ind w:left="108" w:right="78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материалов, использовать свойства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 при работе над изделием.</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Подготавливать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к</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работе.</w:t>
            </w:r>
          </w:p>
          <w:p w:rsidR="00EE428C" w:rsidRPr="00EE428C" w:rsidRDefault="00EE428C" w:rsidP="00EE428C">
            <w:pPr>
              <w:ind w:left="22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Формировать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элементарные</w:t>
            </w:r>
          </w:p>
          <w:p w:rsidR="00EE428C" w:rsidRPr="00EE428C" w:rsidRDefault="00EE428C" w:rsidP="00EE428C">
            <w:pPr>
              <w:ind w:left="108" w:right="63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представления об основном принципе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создания мира вещей: прочность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конструкции, удобство использования,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эстетическая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выразительность.</w:t>
            </w:r>
          </w:p>
          <w:p w:rsidR="00EE428C" w:rsidRPr="00EE428C" w:rsidRDefault="00EE428C" w:rsidP="00EE428C">
            <w:pPr>
              <w:ind w:left="108" w:right="274"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Изготавливать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учётом</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данного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принципа.</w:t>
            </w:r>
          </w:p>
          <w:p w:rsidR="00EE428C" w:rsidRPr="00EE428C" w:rsidRDefault="00EE428C" w:rsidP="00EE428C">
            <w:pPr>
              <w:ind w:left="108" w:right="198"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 при работе над изделием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средства</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художественной</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выразительности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(композиция,</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цвет, тон</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 др.).</w:t>
            </w:r>
          </w:p>
          <w:p w:rsidR="00EE428C" w:rsidRPr="00EE428C" w:rsidRDefault="00EE428C" w:rsidP="00EE428C">
            <w:pPr>
              <w:ind w:left="108" w:right="347"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Рассматривать использование принципа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создания вещей, средств художественной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выразительности в различных отраслях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профессиях.</w:t>
            </w:r>
          </w:p>
          <w:p w:rsidR="00EE428C" w:rsidRPr="00EE428C" w:rsidRDefault="00EE428C" w:rsidP="00EE428C">
            <w:pPr>
              <w:ind w:left="108" w:right="241"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Формировать общее представление 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технологическом процессе: анализ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устройства и назначения 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выстраивание последовательности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практических действий и технологических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операций; подбор материалов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инструментов;</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экономная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разметка;</w:t>
            </w:r>
          </w:p>
          <w:p w:rsidR="00EE428C" w:rsidRPr="00EE428C" w:rsidRDefault="00EE428C" w:rsidP="00EE428C">
            <w:pPr>
              <w:spacing w:before="3" w:line="237" w:lineRule="auto"/>
              <w:ind w:left="108" w:right="28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обработка</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целью</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получения</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(выделения)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формообразование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деталей,</w:t>
            </w:r>
          </w:p>
          <w:p w:rsidR="00EE428C" w:rsidRPr="00EE428C" w:rsidRDefault="00EE428C" w:rsidP="00EE428C">
            <w:pPr>
              <w:spacing w:before="1"/>
              <w:ind w:left="108" w:right="23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сборка, отделка изделия; проверка изделия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действии, внесение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необходимых</w:t>
            </w:r>
          </w:p>
          <w:p w:rsidR="00EE428C" w:rsidRPr="00EE428C" w:rsidRDefault="00EE428C" w:rsidP="00EE428C">
            <w:pPr>
              <w:ind w:left="10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дополнений</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изменений.</w:t>
            </w:r>
          </w:p>
          <w:p w:rsidR="00EE428C" w:rsidRPr="00EE428C" w:rsidRDefault="00EE428C" w:rsidP="00EE428C">
            <w:pPr>
              <w:ind w:left="108" w:right="315"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Выполнять отделку в соответствии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особенностями декоративных орнаментов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разных народов России (растительный,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геометрический</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другие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орнаменты).</w:t>
            </w:r>
          </w:p>
          <w:p w:rsidR="00EE428C" w:rsidRPr="00EE428C" w:rsidRDefault="00EE428C" w:rsidP="00EE428C">
            <w:pPr>
              <w:spacing w:line="270" w:lineRule="atLeast"/>
              <w:ind w:left="108" w:right="295"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Изучать</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особенности</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профессиональной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деятельности людей,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связанной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p>
        </w:tc>
        <w:tc>
          <w:tcPr>
            <w:tcW w:w="3970" w:type="dxa"/>
          </w:tcPr>
          <w:p w:rsidR="00EE428C" w:rsidRPr="00EE428C" w:rsidRDefault="00EE428C" w:rsidP="00EE428C">
            <w:pPr>
              <w:rPr>
                <w:rFonts w:ascii="Times New Roman" w:eastAsia="Times New Roman" w:hAnsi="Times New Roman" w:cs="Times New Roman"/>
                <w:sz w:val="24"/>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1656"/>
        </w:trPr>
        <w:tc>
          <w:tcPr>
            <w:tcW w:w="2592" w:type="dxa"/>
          </w:tcPr>
          <w:p w:rsidR="00EE428C" w:rsidRPr="00EE428C" w:rsidRDefault="00EE428C" w:rsidP="00EE428C">
            <w:pPr>
              <w:rPr>
                <w:rFonts w:ascii="Times New Roman" w:eastAsia="Times New Roman" w:hAnsi="Times New Roman" w:cs="Times New Roman"/>
                <w:sz w:val="24"/>
                <w:lang w:val="ru-RU"/>
              </w:rPr>
            </w:pPr>
          </w:p>
        </w:tc>
        <w:tc>
          <w:tcPr>
            <w:tcW w:w="4109" w:type="dxa"/>
          </w:tcPr>
          <w:p w:rsidR="00EE428C" w:rsidRPr="00EE428C" w:rsidRDefault="00EE428C" w:rsidP="00EE428C">
            <w:pPr>
              <w:rPr>
                <w:rFonts w:ascii="Times New Roman" w:eastAsia="Times New Roman" w:hAnsi="Times New Roman" w:cs="Times New Roman"/>
                <w:sz w:val="24"/>
                <w:lang w:val="ru-RU"/>
              </w:rPr>
            </w:pPr>
          </w:p>
        </w:tc>
        <w:tc>
          <w:tcPr>
            <w:tcW w:w="4776" w:type="dxa"/>
          </w:tcPr>
          <w:p w:rsidR="00EE428C" w:rsidRPr="00EE428C" w:rsidRDefault="00EE428C" w:rsidP="00EE428C">
            <w:pPr>
              <w:spacing w:line="275" w:lineRule="exact"/>
              <w:ind w:left="108"/>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изучаемым</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материалом.</w:t>
            </w:r>
          </w:p>
          <w:p w:rsidR="00EE428C" w:rsidRPr="00EE428C" w:rsidRDefault="00EE428C" w:rsidP="00EE428C">
            <w:pPr>
              <w:spacing w:line="270" w:lineRule="atLeast"/>
              <w:ind w:left="108" w:right="800"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Приводить примеры традиций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праздников</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народов</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России,</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ремёсел,</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обычаев и производств, связанных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изучаемыми материалами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производствами</w:t>
            </w:r>
          </w:p>
        </w:tc>
        <w:tc>
          <w:tcPr>
            <w:tcW w:w="3970" w:type="dxa"/>
          </w:tcPr>
          <w:p w:rsidR="00EE428C" w:rsidRPr="00EE428C" w:rsidRDefault="00EE428C" w:rsidP="00EE428C">
            <w:pPr>
              <w:rPr>
                <w:rFonts w:ascii="Times New Roman" w:eastAsia="Times New Roman" w:hAnsi="Times New Roman" w:cs="Times New Roman"/>
                <w:sz w:val="24"/>
                <w:lang w:val="ru-RU"/>
              </w:rPr>
            </w:pPr>
          </w:p>
        </w:tc>
      </w:tr>
      <w:tr w:rsidR="00EE428C" w:rsidRPr="00EE428C" w:rsidTr="00EF0B46">
        <w:trPr>
          <w:trHeight w:val="8005"/>
        </w:trPr>
        <w:tc>
          <w:tcPr>
            <w:tcW w:w="2592" w:type="dxa"/>
          </w:tcPr>
          <w:p w:rsidR="00EE428C" w:rsidRPr="00EE428C" w:rsidRDefault="00EE428C" w:rsidP="00EE428C">
            <w:pPr>
              <w:ind w:left="729" w:right="84" w:hanging="622"/>
              <w:rPr>
                <w:rFonts w:ascii="Times New Roman" w:eastAsia="Times New Roman" w:hAnsi="Times New Roman" w:cs="Times New Roman"/>
                <w:b/>
                <w:sz w:val="24"/>
                <w:lang w:val="ru-RU"/>
              </w:rPr>
            </w:pPr>
            <w:r w:rsidRPr="00EE428C">
              <w:rPr>
                <w:rFonts w:ascii="Times New Roman" w:eastAsia="Times New Roman" w:hAnsi="Times New Roman" w:cs="Times New Roman"/>
                <w:b/>
                <w:sz w:val="24"/>
                <w:lang w:val="ru-RU"/>
              </w:rPr>
              <w:t>2. Технологии ручной</w:t>
            </w:r>
            <w:r w:rsidRPr="00EE428C">
              <w:rPr>
                <w:rFonts w:ascii="Times New Roman" w:eastAsia="Times New Roman" w:hAnsi="Times New Roman" w:cs="Times New Roman"/>
                <w:b/>
                <w:spacing w:val="-57"/>
                <w:sz w:val="24"/>
                <w:lang w:val="ru-RU"/>
              </w:rPr>
              <w:t xml:space="preserve"> </w:t>
            </w:r>
            <w:r w:rsidRPr="00EE428C">
              <w:rPr>
                <w:rFonts w:ascii="Times New Roman" w:eastAsia="Times New Roman" w:hAnsi="Times New Roman" w:cs="Times New Roman"/>
                <w:b/>
                <w:sz w:val="24"/>
                <w:lang w:val="ru-RU"/>
              </w:rPr>
              <w:t>обработки</w:t>
            </w:r>
          </w:p>
          <w:p w:rsidR="00EE428C" w:rsidRPr="00EE428C" w:rsidRDefault="00EE428C" w:rsidP="00EE428C">
            <w:pPr>
              <w:ind w:left="295"/>
              <w:rPr>
                <w:rFonts w:ascii="Times New Roman" w:eastAsia="Times New Roman" w:hAnsi="Times New Roman" w:cs="Times New Roman"/>
                <w:b/>
                <w:sz w:val="24"/>
                <w:lang w:val="ru-RU"/>
              </w:rPr>
            </w:pPr>
            <w:r w:rsidRPr="00EE428C">
              <w:rPr>
                <w:rFonts w:ascii="Times New Roman" w:eastAsia="Times New Roman" w:hAnsi="Times New Roman" w:cs="Times New Roman"/>
                <w:b/>
                <w:sz w:val="24"/>
                <w:lang w:val="ru-RU"/>
              </w:rPr>
              <w:t>материалов</w:t>
            </w:r>
            <w:r w:rsidRPr="00EE428C">
              <w:rPr>
                <w:rFonts w:ascii="Times New Roman" w:eastAsia="Times New Roman" w:hAnsi="Times New Roman" w:cs="Times New Roman"/>
                <w:b/>
                <w:spacing w:val="-3"/>
                <w:sz w:val="24"/>
                <w:lang w:val="ru-RU"/>
              </w:rPr>
              <w:t xml:space="preserve"> </w:t>
            </w:r>
            <w:r w:rsidRPr="00EE428C">
              <w:rPr>
                <w:rFonts w:ascii="Times New Roman" w:eastAsia="Times New Roman" w:hAnsi="Times New Roman" w:cs="Times New Roman"/>
                <w:b/>
                <w:sz w:val="24"/>
                <w:lang w:val="ru-RU"/>
              </w:rPr>
              <w:t>(14</w:t>
            </w:r>
            <w:r w:rsidRPr="00EE428C">
              <w:rPr>
                <w:rFonts w:ascii="Times New Roman" w:eastAsia="Times New Roman" w:hAnsi="Times New Roman" w:cs="Times New Roman"/>
                <w:b/>
                <w:spacing w:val="-2"/>
                <w:sz w:val="24"/>
                <w:lang w:val="ru-RU"/>
              </w:rPr>
              <w:t xml:space="preserve"> </w:t>
            </w:r>
            <w:r w:rsidRPr="00EE428C">
              <w:rPr>
                <w:rFonts w:ascii="Times New Roman" w:eastAsia="Times New Roman" w:hAnsi="Times New Roman" w:cs="Times New Roman"/>
                <w:b/>
                <w:sz w:val="24"/>
                <w:lang w:val="ru-RU"/>
              </w:rPr>
              <w:t>ч.)</w:t>
            </w:r>
          </w:p>
          <w:p w:rsidR="00EE428C" w:rsidRPr="00EE428C" w:rsidRDefault="00EE428C" w:rsidP="00EE428C">
            <w:pPr>
              <w:ind w:left="107" w:right="125" w:firstLine="60"/>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 </w:t>
            </w:r>
            <w:r w:rsidRPr="00EE428C">
              <w:rPr>
                <w:rFonts w:ascii="Times New Roman" w:eastAsia="Times New Roman" w:hAnsi="Times New Roman" w:cs="Times New Roman"/>
                <w:sz w:val="24"/>
                <w:lang w:val="ru-RU"/>
              </w:rPr>
              <w:t>технологии работы</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бумагой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картоном;</w:t>
            </w:r>
          </w:p>
        </w:tc>
        <w:tc>
          <w:tcPr>
            <w:tcW w:w="4109" w:type="dxa"/>
          </w:tcPr>
          <w:p w:rsidR="00EE428C" w:rsidRPr="00EE428C" w:rsidRDefault="00EE428C" w:rsidP="00EE428C">
            <w:pPr>
              <w:ind w:left="108" w:right="99"/>
              <w:rPr>
                <w:rFonts w:ascii="Times New Roman" w:eastAsia="Times New Roman" w:hAnsi="Times New Roman" w:cs="Times New Roman"/>
                <w:sz w:val="24"/>
              </w:rPr>
            </w:pPr>
            <w:r w:rsidRPr="00EE428C">
              <w:rPr>
                <w:rFonts w:ascii="Times New Roman" w:eastAsia="Times New Roman" w:hAnsi="Times New Roman" w:cs="Times New Roman"/>
                <w:sz w:val="24"/>
                <w:lang w:val="ru-RU"/>
              </w:rPr>
              <w:t>Многообразие</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свойств и их практическое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применение в жизни. </w:t>
            </w:r>
            <w:r w:rsidRPr="00EE428C">
              <w:rPr>
                <w:rFonts w:ascii="Times New Roman" w:eastAsia="Times New Roman" w:hAnsi="Times New Roman" w:cs="Times New Roman"/>
                <w:sz w:val="24"/>
              </w:rPr>
              <w:t>Исследование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сравнение элементарных физических,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механических и технологических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различных</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8"/>
              <w:rPr>
                <w:rFonts w:ascii="Times New Roman" w:eastAsia="Times New Roman" w:hAnsi="Times New Roman" w:cs="Times New Roman"/>
                <w:sz w:val="24"/>
              </w:rPr>
            </w:pPr>
            <w:r w:rsidRPr="00EE428C">
              <w:rPr>
                <w:rFonts w:ascii="Times New Roman" w:eastAsia="Times New Roman" w:hAnsi="Times New Roman" w:cs="Times New Roman"/>
                <w:sz w:val="24"/>
              </w:rPr>
              <w:t>Выбор</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их</w:t>
            </w:r>
          </w:p>
          <w:p w:rsidR="00EE428C" w:rsidRPr="00EE428C" w:rsidRDefault="00EE428C" w:rsidP="00EE428C">
            <w:pPr>
              <w:ind w:left="108" w:right="660"/>
              <w:rPr>
                <w:rFonts w:ascii="Times New Roman" w:eastAsia="Times New Roman" w:hAnsi="Times New Roman" w:cs="Times New Roman"/>
                <w:sz w:val="24"/>
              </w:rPr>
            </w:pPr>
            <w:r w:rsidRPr="00EE428C">
              <w:rPr>
                <w:rFonts w:ascii="Times New Roman" w:eastAsia="Times New Roman" w:hAnsi="Times New Roman" w:cs="Times New Roman"/>
                <w:sz w:val="24"/>
              </w:rPr>
              <w:t>декоративно-художественным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конструктивным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свойствам.</w:t>
            </w:r>
          </w:p>
          <w:p w:rsidR="00EE428C" w:rsidRPr="00EE428C" w:rsidRDefault="00EE428C" w:rsidP="00EE428C">
            <w:pPr>
              <w:ind w:left="108" w:right="304"/>
              <w:rPr>
                <w:rFonts w:ascii="Times New Roman" w:eastAsia="Times New Roman" w:hAnsi="Times New Roman" w:cs="Times New Roman"/>
                <w:sz w:val="24"/>
              </w:rPr>
            </w:pPr>
            <w:r w:rsidRPr="00EE428C">
              <w:rPr>
                <w:rFonts w:ascii="Times New Roman" w:eastAsia="Times New Roman" w:hAnsi="Times New Roman" w:cs="Times New Roman"/>
                <w:sz w:val="24"/>
              </w:rPr>
              <w:t>Называние и выполнение основных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технологических</w:t>
            </w:r>
          </w:p>
          <w:p w:rsidR="00EE428C" w:rsidRPr="00EE428C" w:rsidRDefault="00EE428C" w:rsidP="00EE428C">
            <w:pPr>
              <w:ind w:left="108" w:right="149"/>
              <w:rPr>
                <w:rFonts w:ascii="Times New Roman" w:eastAsia="Times New Roman" w:hAnsi="Times New Roman" w:cs="Times New Roman"/>
                <w:sz w:val="24"/>
              </w:rPr>
            </w:pPr>
            <w:r w:rsidRPr="00EE428C">
              <w:rPr>
                <w:rFonts w:ascii="Times New Roman" w:eastAsia="Times New Roman" w:hAnsi="Times New Roman" w:cs="Times New Roman"/>
                <w:sz w:val="24"/>
              </w:rPr>
              <w:t>операций ручной 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в процессе изготовления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разметка деталей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помощью линейки (угольника,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циркуля),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формообразование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(сгибание, складывание тонкого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картона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плотных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p>
          <w:p w:rsidR="00EE428C" w:rsidRPr="00EE428C" w:rsidRDefault="00EE428C" w:rsidP="00EE428C">
            <w:pPr>
              <w:ind w:left="108" w:right="623"/>
              <w:rPr>
                <w:rFonts w:ascii="Times New Roman" w:eastAsia="Times New Roman" w:hAnsi="Times New Roman" w:cs="Times New Roman"/>
                <w:sz w:val="24"/>
              </w:rPr>
            </w:pPr>
            <w:r w:rsidRPr="00EE428C">
              <w:rPr>
                <w:rFonts w:ascii="Times New Roman" w:eastAsia="Times New Roman" w:hAnsi="Times New Roman" w:cs="Times New Roman"/>
                <w:sz w:val="24"/>
              </w:rPr>
              <w:t>др.), сборка изделия (сшивание).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Подвижное соединение 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Использование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соответствующих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способов</w:t>
            </w:r>
          </w:p>
          <w:p w:rsidR="00EE428C" w:rsidRPr="00EE428C" w:rsidRDefault="00EE428C" w:rsidP="00EE428C">
            <w:pPr>
              <w:spacing w:before="1"/>
              <w:ind w:left="108" w:right="137"/>
              <w:rPr>
                <w:rFonts w:ascii="Times New Roman" w:eastAsia="Times New Roman" w:hAnsi="Times New Roman" w:cs="Times New Roman"/>
                <w:sz w:val="24"/>
              </w:rPr>
            </w:pPr>
            <w:r w:rsidRPr="00EE428C">
              <w:rPr>
                <w:rFonts w:ascii="Times New Roman" w:eastAsia="Times New Roman" w:hAnsi="Times New Roman" w:cs="Times New Roman"/>
                <w:sz w:val="24"/>
              </w:rPr>
              <w:t>обработки материалов в зависимости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от вида и назначения изделия. Виды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условных графических изображений: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рисунок, простейший чертёж, эскиз,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схема. Чертёжные инструменты —</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линейка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(угольник,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циркуль).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Их</w:t>
            </w:r>
          </w:p>
          <w:p w:rsidR="00EE428C" w:rsidRPr="00EE428C" w:rsidRDefault="00EE428C" w:rsidP="00EE428C">
            <w:pPr>
              <w:spacing w:line="257"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функциональное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назначение,</w:t>
            </w:r>
          </w:p>
        </w:tc>
        <w:tc>
          <w:tcPr>
            <w:tcW w:w="4776" w:type="dxa"/>
          </w:tcPr>
          <w:p w:rsidR="00EE428C" w:rsidRPr="00EE428C" w:rsidRDefault="00EE428C" w:rsidP="00EE428C">
            <w:pPr>
              <w:ind w:left="108" w:right="124" w:firstLine="180"/>
              <w:rPr>
                <w:rFonts w:ascii="Times New Roman" w:eastAsia="Times New Roman" w:hAnsi="Times New Roman" w:cs="Times New Roman"/>
                <w:sz w:val="24"/>
              </w:rPr>
            </w:pPr>
            <w:r w:rsidRPr="00EE428C">
              <w:rPr>
                <w:rFonts w:ascii="Times New Roman" w:eastAsia="Times New Roman" w:hAnsi="Times New Roman" w:cs="Times New Roman"/>
                <w:sz w:val="24"/>
              </w:rPr>
              <w:t>По заданному образцу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 рабочее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место для работы с бумагой и картоном,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правильно и рационально размещать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 и материалы в соответствии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обучающихся, под контролем учителя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процессе 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контролировать и при необходимости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 на рабочем месте;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убирать рабочее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место.</w:t>
            </w:r>
          </w:p>
          <w:p w:rsidR="00EE428C" w:rsidRPr="00EE428C" w:rsidRDefault="00EE428C" w:rsidP="00EE428C">
            <w:pPr>
              <w:ind w:left="108" w:right="611"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правила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рационального</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безопасного использования чертёжных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инструментов (линейка, угольник,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циркуль).</w:t>
            </w:r>
          </w:p>
          <w:p w:rsidR="00EE428C" w:rsidRPr="00EE428C" w:rsidRDefault="00EE428C" w:rsidP="00EE428C">
            <w:pPr>
              <w:ind w:left="108" w:right="206" w:firstLine="18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названия и назначение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основных инструментов и приспособлений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для ручного труда, использовать их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работе.</w:t>
            </w:r>
          </w:p>
          <w:p w:rsidR="00EE428C" w:rsidRPr="00EE428C" w:rsidRDefault="00EE428C" w:rsidP="00EE428C">
            <w:pPr>
              <w:ind w:left="108" w:right="255" w:firstLine="180"/>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 сравнивать, сопоставлять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 бумаги (состав, цвет, прочность);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виды бумаг.</w:t>
            </w:r>
          </w:p>
          <w:p w:rsidR="00EE428C" w:rsidRPr="00EE428C" w:rsidRDefault="00EE428C" w:rsidP="00EE428C">
            <w:pPr>
              <w:spacing w:before="1"/>
              <w:ind w:left="108" w:right="561" w:firstLine="180"/>
              <w:rPr>
                <w:rFonts w:ascii="Times New Roman" w:eastAsia="Times New Roman" w:hAnsi="Times New Roman" w:cs="Times New Roman"/>
                <w:sz w:val="24"/>
              </w:rPr>
            </w:pPr>
            <w:r w:rsidRPr="00EE428C">
              <w:rPr>
                <w:rFonts w:ascii="Times New Roman" w:eastAsia="Times New Roman" w:hAnsi="Times New Roman" w:cs="Times New Roman"/>
                <w:sz w:val="24"/>
              </w:rPr>
              <w:t>Называть особенности использования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различных видов бумаги. С помощью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учителя выбирать вид бумаги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spacing w:line="270" w:lineRule="atLeast"/>
              <w:ind w:left="108" w:right="453" w:firstLine="180"/>
              <w:rPr>
                <w:rFonts w:ascii="Times New Roman" w:eastAsia="Times New Roman" w:hAnsi="Times New Roman" w:cs="Times New Roman"/>
                <w:sz w:val="24"/>
              </w:rPr>
            </w:pPr>
            <w:r w:rsidRPr="00EE428C">
              <w:rPr>
                <w:rFonts w:ascii="Times New Roman" w:eastAsia="Times New Roman" w:hAnsi="Times New Roman" w:cs="Times New Roman"/>
                <w:sz w:val="24"/>
              </w:rPr>
              <w:t>Осваивать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отдельные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приёмы</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бумагой, правила безопасной 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разметки деталей.</w:t>
            </w:r>
          </w:p>
        </w:tc>
        <w:tc>
          <w:tcPr>
            <w:tcW w:w="3970" w:type="dxa"/>
          </w:tcPr>
          <w:p w:rsidR="00EE428C" w:rsidRPr="00EE428C" w:rsidRDefault="00EE428C" w:rsidP="00EE428C">
            <w:pPr>
              <w:spacing w:line="276" w:lineRule="auto"/>
              <w:ind w:left="111" w:right="106"/>
              <w:rPr>
                <w:rFonts w:ascii="Times New Roman" w:eastAsia="Times New Roman" w:hAnsi="Times New Roman" w:cs="Times New Roman"/>
                <w:sz w:val="24"/>
              </w:rPr>
            </w:pPr>
            <w:hyperlink r:id="rId49">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50">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51">
              <w:r w:rsidRPr="00EE428C">
                <w:rPr>
                  <w:rFonts w:ascii="Times New Roman" w:eastAsia="Times New Roman" w:hAnsi="Times New Roman" w:cs="Times New Roman"/>
                  <w:color w:val="0462C1"/>
                  <w:sz w:val="24"/>
                  <w:u w:val="single" w:color="0462C1"/>
                </w:rPr>
                <w:t>http://school-collection.edu.ru/</w:t>
              </w:r>
            </w:hyperlink>
            <w:r w:rsidRPr="00EE428C">
              <w:rPr>
                <w:rFonts w:ascii="Times New Roman" w:eastAsia="Times New Roman" w:hAnsi="Times New Roman" w:cs="Times New Roman"/>
                <w:color w:val="0462C1"/>
                <w:spacing w:val="1"/>
                <w:sz w:val="24"/>
              </w:rPr>
              <w:t xml:space="preserve"> </w:t>
            </w:r>
            <w:hyperlink r:id="rId52">
              <w:r w:rsidRPr="00EE428C">
                <w:rPr>
                  <w:rFonts w:ascii="Times New Roman" w:eastAsia="Times New Roman" w:hAnsi="Times New Roman" w:cs="Times New Roman"/>
                  <w:color w:val="0462C1"/>
                  <w:sz w:val="24"/>
                  <w:u w:val="single" w:color="0462C1"/>
                </w:rPr>
                <w:t>https://resh.edu.ru/subject/lesson/7560</w:t>
              </w:r>
            </w:hyperlink>
          </w:p>
          <w:p w:rsidR="00EE428C" w:rsidRPr="00EE428C" w:rsidRDefault="00EE428C" w:rsidP="00EE428C">
            <w:pPr>
              <w:ind w:left="111"/>
              <w:rPr>
                <w:rFonts w:ascii="Times New Roman" w:eastAsia="Times New Roman" w:hAnsi="Times New Roman" w:cs="Times New Roman"/>
                <w:sz w:val="24"/>
              </w:rPr>
            </w:pPr>
            <w:hyperlink r:id="rId53">
              <w:r w:rsidRPr="00EE428C">
                <w:rPr>
                  <w:rFonts w:ascii="Times New Roman" w:eastAsia="Times New Roman" w:hAnsi="Times New Roman" w:cs="Times New Roman"/>
                  <w:color w:val="0462C1"/>
                  <w:sz w:val="24"/>
                  <w:u w:val="single" w:color="0462C1"/>
                </w:rPr>
                <w:t>/start/256994/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9661"/>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ind w:left="108" w:right="498"/>
              <w:rPr>
                <w:rFonts w:ascii="Times New Roman" w:eastAsia="Times New Roman" w:hAnsi="Times New Roman" w:cs="Times New Roman"/>
                <w:sz w:val="24"/>
              </w:rPr>
            </w:pPr>
            <w:r w:rsidRPr="00EE428C">
              <w:rPr>
                <w:rFonts w:ascii="Times New Roman" w:eastAsia="Times New Roman" w:hAnsi="Times New Roman" w:cs="Times New Roman"/>
                <w:sz w:val="24"/>
              </w:rPr>
              <w:t>конструкция.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Приёмы</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безопасной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колющими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(циркуль)</w:t>
            </w:r>
          </w:p>
          <w:p w:rsidR="00EE428C" w:rsidRPr="00EE428C" w:rsidRDefault="00EE428C" w:rsidP="00EE428C">
            <w:pPr>
              <w:ind w:left="108" w:right="1017"/>
              <w:rPr>
                <w:rFonts w:ascii="Times New Roman" w:eastAsia="Times New Roman" w:hAnsi="Times New Roman" w:cs="Times New Roman"/>
                <w:sz w:val="24"/>
              </w:rPr>
            </w:pPr>
            <w:r w:rsidRPr="00EE428C">
              <w:rPr>
                <w:rFonts w:ascii="Times New Roman" w:eastAsia="Times New Roman" w:hAnsi="Times New Roman" w:cs="Times New Roman"/>
                <w:sz w:val="24"/>
              </w:rPr>
              <w:t>инструментами. Технология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обработки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картона.</w:t>
            </w:r>
          </w:p>
          <w:p w:rsidR="00EE428C" w:rsidRPr="00EE428C" w:rsidRDefault="00EE428C" w:rsidP="00EE428C">
            <w:pPr>
              <w:ind w:left="108" w:right="287"/>
              <w:rPr>
                <w:rFonts w:ascii="Times New Roman" w:eastAsia="Times New Roman" w:hAnsi="Times New Roman" w:cs="Times New Roman"/>
                <w:sz w:val="24"/>
              </w:rPr>
            </w:pPr>
            <w:r w:rsidRPr="00EE428C">
              <w:rPr>
                <w:rFonts w:ascii="Times New Roman" w:eastAsia="Times New Roman" w:hAnsi="Times New Roman" w:cs="Times New Roman"/>
                <w:sz w:val="24"/>
              </w:rPr>
              <w:t>Назначение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линий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чертежа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(контур,</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линия разреза, сгиба, выносная,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размерная).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Чтение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условных</w:t>
            </w:r>
          </w:p>
          <w:p w:rsidR="00EE428C" w:rsidRPr="00EE428C" w:rsidRDefault="00EE428C" w:rsidP="00EE428C">
            <w:pPr>
              <w:ind w:left="108" w:right="197"/>
              <w:rPr>
                <w:rFonts w:ascii="Times New Roman" w:eastAsia="Times New Roman" w:hAnsi="Times New Roman" w:cs="Times New Roman"/>
                <w:sz w:val="24"/>
              </w:rPr>
            </w:pPr>
            <w:r w:rsidRPr="00EE428C">
              <w:rPr>
                <w:rFonts w:ascii="Times New Roman" w:eastAsia="Times New Roman" w:hAnsi="Times New Roman" w:cs="Times New Roman"/>
                <w:sz w:val="24"/>
              </w:rPr>
              <w:t>графических изображений.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Построение прямоугольника от двух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прямых углов (от одного прямого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угла). Разметка деталей с опорой 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простейший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чертёж, эскиз.</w:t>
            </w:r>
          </w:p>
          <w:p w:rsidR="00EE428C" w:rsidRPr="00EE428C" w:rsidRDefault="00EE428C" w:rsidP="00EE428C">
            <w:pPr>
              <w:ind w:left="108" w:right="399"/>
              <w:rPr>
                <w:rFonts w:ascii="Times New Roman" w:eastAsia="Times New Roman" w:hAnsi="Times New Roman" w:cs="Times New Roman"/>
                <w:sz w:val="24"/>
              </w:rPr>
            </w:pPr>
            <w:r w:rsidRPr="00EE428C">
              <w:rPr>
                <w:rFonts w:ascii="Times New Roman" w:eastAsia="Times New Roman" w:hAnsi="Times New Roman" w:cs="Times New Roman"/>
                <w:sz w:val="24"/>
              </w:rPr>
              <w:t>Изготовление изделий по рисунку,</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простейшему чертежу или эскизу,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схеме. Использование измерений,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вычислений и построений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решения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практических</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задач.</w:t>
            </w:r>
          </w:p>
          <w:p w:rsidR="00EE428C" w:rsidRPr="00EE428C" w:rsidRDefault="00EE428C" w:rsidP="00EE428C">
            <w:pPr>
              <w:ind w:left="108"/>
              <w:rPr>
                <w:rFonts w:ascii="Times New Roman" w:eastAsia="Times New Roman" w:hAnsi="Times New Roman" w:cs="Times New Roman"/>
                <w:sz w:val="24"/>
              </w:rPr>
            </w:pPr>
            <w:r w:rsidRPr="00EE428C">
              <w:rPr>
                <w:rFonts w:ascii="Times New Roman" w:eastAsia="Times New Roman" w:hAnsi="Times New Roman" w:cs="Times New Roman"/>
                <w:sz w:val="24"/>
              </w:rPr>
              <w:t>Сгибание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складывание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тонкого</w:t>
            </w:r>
          </w:p>
          <w:p w:rsidR="00EE428C" w:rsidRPr="00EE428C" w:rsidRDefault="00EE428C" w:rsidP="00EE428C">
            <w:pPr>
              <w:ind w:left="108" w:right="292"/>
              <w:rPr>
                <w:rFonts w:ascii="Times New Roman" w:eastAsia="Times New Roman" w:hAnsi="Times New Roman" w:cs="Times New Roman"/>
                <w:sz w:val="24"/>
              </w:rPr>
            </w:pPr>
            <w:r w:rsidRPr="00EE428C">
              <w:rPr>
                <w:rFonts w:ascii="Times New Roman" w:eastAsia="Times New Roman" w:hAnsi="Times New Roman" w:cs="Times New Roman"/>
                <w:sz w:val="24"/>
              </w:rPr>
              <w:t>картона и плотных видов бумаги —</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биговка.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Подвижное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соединение</w:t>
            </w:r>
          </w:p>
          <w:p w:rsidR="00EE428C" w:rsidRPr="00EE428C" w:rsidRDefault="00EE428C" w:rsidP="00EE428C">
            <w:pPr>
              <w:spacing w:before="1"/>
              <w:ind w:left="108" w:right="158"/>
              <w:rPr>
                <w:rFonts w:ascii="Times New Roman" w:eastAsia="Times New Roman" w:hAnsi="Times New Roman" w:cs="Times New Roman"/>
                <w:sz w:val="24"/>
              </w:rPr>
            </w:pPr>
            <w:r w:rsidRPr="00EE428C">
              <w:rPr>
                <w:rFonts w:ascii="Times New Roman" w:eastAsia="Times New Roman" w:hAnsi="Times New Roman" w:cs="Times New Roman"/>
                <w:sz w:val="24"/>
              </w:rPr>
              <w:t>деталей на проволоку, толстую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нитку. Технология 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текстильных материалов. Строение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ткани (поперечное и продольное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направление нитей). Ткани и нитки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растительного происхождения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(полученные на основе натурального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сырья). Виды ниток (швейные,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мулине). Трикотаж, нетканые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(общее представление),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его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строение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основные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свойства.</w:t>
            </w:r>
          </w:p>
          <w:p w:rsidR="00EE428C" w:rsidRPr="00EE428C" w:rsidRDefault="00EE428C" w:rsidP="00EE428C">
            <w:pPr>
              <w:spacing w:line="276" w:lineRule="exact"/>
              <w:ind w:left="108" w:right="419"/>
              <w:rPr>
                <w:rFonts w:ascii="Times New Roman" w:eastAsia="Times New Roman" w:hAnsi="Times New Roman" w:cs="Times New Roman"/>
                <w:sz w:val="24"/>
              </w:rPr>
            </w:pPr>
            <w:r w:rsidRPr="00EE428C">
              <w:rPr>
                <w:rFonts w:ascii="Times New Roman" w:eastAsia="Times New Roman" w:hAnsi="Times New Roman" w:cs="Times New Roman"/>
                <w:sz w:val="24"/>
              </w:rPr>
              <w:t>Варианты</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строчки</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прямого</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стежка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(перевивы, наборы) и/или строчка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косого стежка и её варианты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(крестик,</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стебельчатая,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ёлочка)1.</w:t>
            </w:r>
          </w:p>
        </w:tc>
        <w:tc>
          <w:tcPr>
            <w:tcW w:w="4776" w:type="dxa"/>
          </w:tcPr>
          <w:p w:rsidR="00EE428C" w:rsidRPr="00EE428C" w:rsidRDefault="00EE428C" w:rsidP="00EE428C">
            <w:pPr>
              <w:spacing w:line="275" w:lineRule="exact"/>
              <w:ind w:left="348"/>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за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изменением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свойств</w:t>
            </w:r>
          </w:p>
          <w:p w:rsidR="00EE428C" w:rsidRPr="00EE428C" w:rsidRDefault="00EE428C" w:rsidP="00EE428C">
            <w:pPr>
              <w:ind w:left="108" w:right="125"/>
              <w:rPr>
                <w:rFonts w:ascii="Times New Roman" w:eastAsia="Times New Roman" w:hAnsi="Times New Roman" w:cs="Times New Roman"/>
                <w:sz w:val="24"/>
              </w:rPr>
            </w:pPr>
            <w:r w:rsidRPr="00EE428C">
              <w:rPr>
                <w:rFonts w:ascii="Times New Roman" w:eastAsia="Times New Roman" w:hAnsi="Times New Roman" w:cs="Times New Roman"/>
                <w:sz w:val="24"/>
              </w:rPr>
              <w:t>бумаги и картона при воздействии внешних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факторов (например, при сминании,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намачивании), сравнивать свойства бумаги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картона; обсуждать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результаты</w:t>
            </w:r>
          </w:p>
          <w:p w:rsidR="00EE428C" w:rsidRPr="00EE428C" w:rsidRDefault="00EE428C" w:rsidP="00EE428C">
            <w:pPr>
              <w:ind w:left="108" w:right="321"/>
              <w:rPr>
                <w:rFonts w:ascii="Times New Roman" w:eastAsia="Times New Roman" w:hAnsi="Times New Roman" w:cs="Times New Roman"/>
                <w:sz w:val="24"/>
              </w:rPr>
            </w:pPr>
            <w:r w:rsidRPr="00EE428C">
              <w:rPr>
                <w:rFonts w:ascii="Times New Roman" w:eastAsia="Times New Roman" w:hAnsi="Times New Roman" w:cs="Times New Roman"/>
                <w:sz w:val="24"/>
              </w:rPr>
              <w:t>наблюдения, коллективно формулировать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вывод:</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каждый материал</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обладает</w:t>
            </w:r>
          </w:p>
          <w:p w:rsidR="00EE428C" w:rsidRPr="00EE428C" w:rsidRDefault="00EE428C" w:rsidP="00EE428C">
            <w:pPr>
              <w:ind w:left="108" w:right="396"/>
              <w:rPr>
                <w:rFonts w:ascii="Times New Roman" w:eastAsia="Times New Roman" w:hAnsi="Times New Roman" w:cs="Times New Roman"/>
                <w:sz w:val="24"/>
              </w:rPr>
            </w:pPr>
            <w:r w:rsidRPr="00EE428C">
              <w:rPr>
                <w:rFonts w:ascii="Times New Roman" w:eastAsia="Times New Roman" w:hAnsi="Times New Roman" w:cs="Times New Roman"/>
                <w:sz w:val="24"/>
              </w:rPr>
              <w:t>определённым</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набором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свойств,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которые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необходимо учитывать при выполнении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всего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можно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сделать всё.</w:t>
            </w:r>
          </w:p>
          <w:p w:rsidR="00EE428C" w:rsidRPr="00EE428C" w:rsidRDefault="00EE428C" w:rsidP="00EE428C">
            <w:pPr>
              <w:spacing w:before="1"/>
              <w:ind w:left="108" w:right="114"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Различать виды условных графических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изображений: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рисунок,</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простейший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чертёж,</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эскиз,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схема.</w:t>
            </w:r>
          </w:p>
          <w:p w:rsidR="00EE428C" w:rsidRPr="00EE428C" w:rsidRDefault="00EE428C" w:rsidP="00EE428C">
            <w:pPr>
              <w:ind w:left="108" w:right="674"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в практической работе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чертёжные инструменты — линейку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(угольник,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циркуль),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знать их</w:t>
            </w:r>
          </w:p>
          <w:p w:rsidR="00EE428C" w:rsidRPr="00EE428C" w:rsidRDefault="00EE428C" w:rsidP="00EE428C">
            <w:pPr>
              <w:ind w:left="108"/>
              <w:rPr>
                <w:rFonts w:ascii="Times New Roman" w:eastAsia="Times New Roman" w:hAnsi="Times New Roman" w:cs="Times New Roman"/>
                <w:sz w:val="24"/>
              </w:rPr>
            </w:pPr>
            <w:r w:rsidRPr="00EE428C">
              <w:rPr>
                <w:rFonts w:ascii="Times New Roman" w:eastAsia="Times New Roman" w:hAnsi="Times New Roman" w:cs="Times New Roman"/>
                <w:sz w:val="24"/>
              </w:rPr>
              <w:t>функциональное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назначение,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конструкцию.</w:t>
            </w:r>
          </w:p>
          <w:p w:rsidR="00EE428C" w:rsidRPr="00EE428C" w:rsidRDefault="00EE428C" w:rsidP="00EE428C">
            <w:pPr>
              <w:ind w:left="288"/>
              <w:rPr>
                <w:rFonts w:ascii="Times New Roman" w:eastAsia="Times New Roman" w:hAnsi="Times New Roman" w:cs="Times New Roman"/>
                <w:sz w:val="24"/>
              </w:rPr>
            </w:pPr>
            <w:r w:rsidRPr="00EE428C">
              <w:rPr>
                <w:rFonts w:ascii="Times New Roman" w:eastAsia="Times New Roman" w:hAnsi="Times New Roman" w:cs="Times New Roman"/>
                <w:sz w:val="24"/>
              </w:rPr>
              <w:t>Читать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графическую</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чертёжную</w:t>
            </w:r>
          </w:p>
          <w:p w:rsidR="00EE428C" w:rsidRPr="00EE428C" w:rsidRDefault="00EE428C" w:rsidP="00EE428C">
            <w:pPr>
              <w:ind w:left="108" w:right="401"/>
              <w:rPr>
                <w:rFonts w:ascii="Times New Roman" w:eastAsia="Times New Roman" w:hAnsi="Times New Roman" w:cs="Times New Roman"/>
                <w:sz w:val="24"/>
              </w:rPr>
            </w:pPr>
            <w:r w:rsidRPr="00EE428C">
              <w:rPr>
                <w:rFonts w:ascii="Times New Roman" w:eastAsia="Times New Roman" w:hAnsi="Times New Roman" w:cs="Times New Roman"/>
                <w:sz w:val="24"/>
              </w:rPr>
              <w:t>документацию: рисунок, простейший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чертёж,</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эскиз</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схему</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 учётом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условных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обозначений.</w:t>
            </w:r>
          </w:p>
          <w:p w:rsidR="00EE428C" w:rsidRPr="00EE428C" w:rsidRDefault="00EE428C" w:rsidP="00EE428C">
            <w:pPr>
              <w:spacing w:before="1"/>
              <w:ind w:left="108" w:right="155" w:firstLine="120"/>
              <w:rPr>
                <w:rFonts w:ascii="Times New Roman" w:eastAsia="Times New Roman" w:hAnsi="Times New Roman" w:cs="Times New Roman"/>
                <w:sz w:val="24"/>
              </w:rPr>
            </w:pPr>
            <w:r w:rsidRPr="00EE428C">
              <w:rPr>
                <w:rFonts w:ascii="Times New Roman" w:eastAsia="Times New Roman" w:hAnsi="Times New Roman" w:cs="Times New Roman"/>
                <w:sz w:val="24"/>
              </w:rPr>
              <w:t>Осваивать построение окружности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разметку деталей с помощью циркуля.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Различать подвижные и неподвижные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соединения деталей в конструкции;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использовать щелевой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замок.</w:t>
            </w:r>
          </w:p>
          <w:p w:rsidR="00EE428C" w:rsidRPr="00EE428C" w:rsidRDefault="00EE428C" w:rsidP="00EE428C">
            <w:pPr>
              <w:ind w:left="108" w:right="167" w:firstLine="180"/>
              <w:rPr>
                <w:rFonts w:ascii="Times New Roman" w:eastAsia="Times New Roman" w:hAnsi="Times New Roman" w:cs="Times New Roman"/>
                <w:sz w:val="24"/>
              </w:rPr>
            </w:pPr>
            <w:r w:rsidRPr="00EE428C">
              <w:rPr>
                <w:rFonts w:ascii="Times New Roman" w:eastAsia="Times New Roman" w:hAnsi="Times New Roman" w:cs="Times New Roman"/>
                <w:sz w:val="24"/>
              </w:rPr>
              <w:t>Анализировать конструкцию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обсуждать варианты изготовления изделия,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называть и выполнять основные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операции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ручной</w:t>
            </w:r>
          </w:p>
          <w:p w:rsidR="00EE428C" w:rsidRPr="00EE428C" w:rsidRDefault="00EE428C" w:rsidP="00EE428C">
            <w:pPr>
              <w:ind w:left="108" w:right="340"/>
              <w:rPr>
                <w:rFonts w:ascii="Times New Roman" w:eastAsia="Times New Roman" w:hAnsi="Times New Roman" w:cs="Times New Roman"/>
                <w:sz w:val="24"/>
              </w:rPr>
            </w:pPr>
            <w:r w:rsidRPr="00EE428C">
              <w:rPr>
                <w:rFonts w:ascii="Times New Roman" w:eastAsia="Times New Roman" w:hAnsi="Times New Roman" w:cs="Times New Roman"/>
                <w:sz w:val="24"/>
              </w:rPr>
              <w:t>обработки материалов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разметку</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помощью линейки (угольника, циркуля),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выделение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формообразование</w:t>
            </w:r>
          </w:p>
          <w:p w:rsidR="00EE428C" w:rsidRPr="00EE428C" w:rsidRDefault="00EE428C" w:rsidP="00EE428C">
            <w:pPr>
              <w:spacing w:line="259"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(сгибание,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складывание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тонкого</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9661"/>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ind w:left="108" w:right="241"/>
              <w:rPr>
                <w:rFonts w:ascii="Times New Roman" w:eastAsia="Times New Roman" w:hAnsi="Times New Roman" w:cs="Times New Roman"/>
                <w:sz w:val="24"/>
              </w:rPr>
            </w:pPr>
            <w:r w:rsidRPr="00EE428C">
              <w:rPr>
                <w:rFonts w:ascii="Times New Roman" w:eastAsia="Times New Roman" w:hAnsi="Times New Roman" w:cs="Times New Roman"/>
                <w:sz w:val="24"/>
              </w:rPr>
              <w:t>Лекало. Разметка с помощью лекала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(простейшей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выкройки).</w:t>
            </w:r>
          </w:p>
          <w:p w:rsidR="00EE428C" w:rsidRPr="00EE428C" w:rsidRDefault="00EE428C" w:rsidP="00EE428C">
            <w:pPr>
              <w:ind w:left="108" w:right="102"/>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Технологическая последовательность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изготовления несложного швейного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(разметка 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выкраивание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отделка</w:t>
            </w:r>
          </w:p>
          <w:p w:rsidR="00EE428C" w:rsidRPr="00EE428C" w:rsidRDefault="00EE428C" w:rsidP="00EE428C">
            <w:pPr>
              <w:ind w:left="108" w:right="418"/>
              <w:rPr>
                <w:rFonts w:ascii="Times New Roman" w:eastAsia="Times New Roman" w:hAnsi="Times New Roman" w:cs="Times New Roman"/>
                <w:sz w:val="24"/>
              </w:rPr>
            </w:pPr>
            <w:r w:rsidRPr="00EE428C">
              <w:rPr>
                <w:rFonts w:ascii="Times New Roman" w:eastAsia="Times New Roman" w:hAnsi="Times New Roman" w:cs="Times New Roman"/>
                <w:sz w:val="24"/>
              </w:rPr>
              <w:t>деталей, сшивание 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Использование дополнительных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(например, проволока,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пряжа,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бусины и др.)</w:t>
            </w:r>
          </w:p>
        </w:tc>
        <w:tc>
          <w:tcPr>
            <w:tcW w:w="4776" w:type="dxa"/>
          </w:tcPr>
          <w:p w:rsidR="00EE428C" w:rsidRPr="00EE428C" w:rsidRDefault="00EE428C" w:rsidP="00EE428C">
            <w:pPr>
              <w:ind w:left="108" w:right="81"/>
              <w:rPr>
                <w:rFonts w:ascii="Times New Roman" w:eastAsia="Times New Roman" w:hAnsi="Times New Roman" w:cs="Times New Roman"/>
                <w:sz w:val="24"/>
              </w:rPr>
            </w:pPr>
            <w:r w:rsidRPr="00EE428C">
              <w:rPr>
                <w:rFonts w:ascii="Times New Roman" w:eastAsia="Times New Roman" w:hAnsi="Times New Roman" w:cs="Times New Roman"/>
                <w:sz w:val="24"/>
              </w:rPr>
              <w:t>картона и плотных видов бумаги), сборку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(склеивание) и отделку изделия или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его деталей по заданному образцу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при выполнении изделия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изученной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технике.</w:t>
            </w:r>
          </w:p>
          <w:p w:rsidR="00EE428C" w:rsidRPr="00EE428C" w:rsidRDefault="00EE428C" w:rsidP="00EE428C">
            <w:pPr>
              <w:ind w:left="348"/>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подвижное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соединение</w:t>
            </w:r>
          </w:p>
          <w:p w:rsidR="00EE428C" w:rsidRPr="00EE428C" w:rsidRDefault="00EE428C" w:rsidP="00EE428C">
            <w:pPr>
              <w:ind w:left="108" w:right="578"/>
              <w:rPr>
                <w:rFonts w:ascii="Times New Roman" w:eastAsia="Times New Roman" w:hAnsi="Times New Roman" w:cs="Times New Roman"/>
                <w:sz w:val="24"/>
              </w:rPr>
            </w:pP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проволоку,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толстую</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нитку.</w:t>
            </w:r>
          </w:p>
          <w:p w:rsidR="00EE428C" w:rsidRPr="00EE428C" w:rsidRDefault="00EE428C" w:rsidP="00EE428C">
            <w:pPr>
              <w:ind w:left="108" w:right="770" w:firstLine="240"/>
              <w:rPr>
                <w:rFonts w:ascii="Times New Roman" w:eastAsia="Times New Roman" w:hAnsi="Times New Roman" w:cs="Times New Roman"/>
                <w:sz w:val="24"/>
              </w:rPr>
            </w:pPr>
            <w:r w:rsidRPr="00EE428C">
              <w:rPr>
                <w:rFonts w:ascii="Times New Roman" w:eastAsia="Times New Roman" w:hAnsi="Times New Roman" w:cs="Times New Roman"/>
                <w:sz w:val="24"/>
              </w:rPr>
              <w:t>Планировать свою деятельность по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предложенному в учебнике, рабочей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тетради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образцу.</w:t>
            </w:r>
          </w:p>
          <w:p w:rsidR="00EE428C" w:rsidRPr="00EE428C" w:rsidRDefault="00EE428C" w:rsidP="00EE428C">
            <w:pPr>
              <w:ind w:left="108" w:right="363"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построение прямоугольника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от двух прямых углов, от одного прямого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угла.</w:t>
            </w:r>
          </w:p>
          <w:p w:rsidR="00EE428C" w:rsidRPr="00EE428C" w:rsidRDefault="00EE428C" w:rsidP="00EE428C">
            <w:pPr>
              <w:ind w:left="108" w:right="155"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разметку деталей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изделий</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способом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сгибания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 складывания.</w:t>
            </w:r>
          </w:p>
          <w:p w:rsidR="00EE428C" w:rsidRPr="00EE428C" w:rsidRDefault="00EE428C" w:rsidP="00EE428C">
            <w:pPr>
              <w:ind w:left="108" w:right="258" w:firstLine="12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способы разметки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вырезания симметричных форм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(«гармошка»,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надрезы,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скручивание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др.).</w:t>
            </w:r>
          </w:p>
          <w:p w:rsidR="00EE428C" w:rsidRPr="00EE428C" w:rsidRDefault="00EE428C" w:rsidP="00EE428C">
            <w:pPr>
              <w:spacing w:before="1"/>
              <w:ind w:left="108" w:right="296"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 выполнении операций разметки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сборки деталей использовать особенности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с тонким картоном и плотными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 биговку.</w:t>
            </w:r>
          </w:p>
          <w:p w:rsidR="00EE428C" w:rsidRPr="00EE428C" w:rsidRDefault="00EE428C" w:rsidP="00EE428C">
            <w:pPr>
              <w:spacing w:before="2" w:line="237" w:lineRule="auto"/>
              <w:ind w:left="108" w:right="1049" w:firstLine="180"/>
              <w:rPr>
                <w:rFonts w:ascii="Times New Roman" w:eastAsia="Times New Roman" w:hAnsi="Times New Roman" w:cs="Times New Roman"/>
                <w:sz w:val="24"/>
              </w:rPr>
            </w:pPr>
            <w:r w:rsidRPr="00EE428C">
              <w:rPr>
                <w:rFonts w:ascii="Times New Roman" w:eastAsia="Times New Roman" w:hAnsi="Times New Roman" w:cs="Times New Roman"/>
                <w:sz w:val="24"/>
              </w:rPr>
              <w:t>Изготавливать изделия в технике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оригами.</w:t>
            </w:r>
          </w:p>
          <w:p w:rsidR="00EE428C" w:rsidRPr="00EE428C" w:rsidRDefault="00EE428C" w:rsidP="00EE428C">
            <w:pPr>
              <w:spacing w:before="1"/>
              <w:ind w:left="108" w:right="231" w:firstLine="180"/>
              <w:rPr>
                <w:rFonts w:ascii="Times New Roman" w:eastAsia="Times New Roman" w:hAnsi="Times New Roman" w:cs="Times New Roman"/>
                <w:sz w:val="24"/>
              </w:rPr>
            </w:pPr>
            <w:r w:rsidRPr="00EE428C">
              <w:rPr>
                <w:rFonts w:ascii="Times New Roman" w:eastAsia="Times New Roman" w:hAnsi="Times New Roman" w:cs="Times New Roman"/>
                <w:sz w:val="24"/>
              </w:rPr>
              <w:t>Знать правила создания гармоничной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композиции в формате листа, простые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способы пластического формообразования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 конструкциях из бумаги («гармошка»,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надрезы,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скручивание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др.).</w:t>
            </w:r>
          </w:p>
          <w:p w:rsidR="00EE428C" w:rsidRPr="00EE428C" w:rsidRDefault="00EE428C" w:rsidP="00EE428C">
            <w:pPr>
              <w:ind w:left="108" w:right="852" w:firstLine="180"/>
              <w:rPr>
                <w:rFonts w:ascii="Times New Roman" w:eastAsia="Times New Roman" w:hAnsi="Times New Roman" w:cs="Times New Roman"/>
                <w:sz w:val="24"/>
              </w:rPr>
            </w:pPr>
            <w:r w:rsidRPr="00EE428C">
              <w:rPr>
                <w:rFonts w:ascii="Times New Roman" w:eastAsia="Times New Roman" w:hAnsi="Times New Roman" w:cs="Times New Roman"/>
                <w:sz w:val="24"/>
              </w:rPr>
              <w:t>Понимать общие правила создания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предметов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рукотворного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мира:</w:t>
            </w:r>
          </w:p>
          <w:p w:rsidR="00EE428C" w:rsidRPr="00EE428C" w:rsidRDefault="00EE428C" w:rsidP="00EE428C">
            <w:pPr>
              <w:spacing w:line="270" w:lineRule="atLeast"/>
              <w:ind w:left="108" w:right="177"/>
              <w:rPr>
                <w:rFonts w:ascii="Times New Roman" w:eastAsia="Times New Roman" w:hAnsi="Times New Roman" w:cs="Times New Roman"/>
                <w:sz w:val="24"/>
              </w:rPr>
            </w:pPr>
            <w:r w:rsidRPr="00EE428C">
              <w:rPr>
                <w:rFonts w:ascii="Times New Roman" w:eastAsia="Times New Roman" w:hAnsi="Times New Roman" w:cs="Times New Roman"/>
                <w:sz w:val="24"/>
              </w:rPr>
              <w:t>соответствие изделия обстановке, удобство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использования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(функциональность),</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1656"/>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vMerge w:val="restart"/>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ind w:left="108" w:right="343"/>
              <w:rPr>
                <w:rFonts w:ascii="Times New Roman" w:eastAsia="Times New Roman" w:hAnsi="Times New Roman" w:cs="Times New Roman"/>
                <w:sz w:val="24"/>
              </w:rPr>
            </w:pPr>
            <w:r w:rsidRPr="00EE428C">
              <w:rPr>
                <w:rFonts w:ascii="Times New Roman" w:eastAsia="Times New Roman" w:hAnsi="Times New Roman" w:cs="Times New Roman"/>
                <w:sz w:val="24"/>
              </w:rPr>
              <w:t>эстетическая выразительность, прочность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конструкции, руководствоваться ими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деятельности;</w:t>
            </w:r>
          </w:p>
          <w:p w:rsidR="00EE428C" w:rsidRPr="00EE428C" w:rsidRDefault="00EE428C" w:rsidP="00EE428C">
            <w:pPr>
              <w:spacing w:line="270" w:lineRule="atLeast"/>
              <w:ind w:left="108" w:right="198"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при выполнении изделий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средства</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художественной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выразительности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(композиция,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цвет, тон</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 др.)</w:t>
            </w:r>
          </w:p>
        </w:tc>
        <w:tc>
          <w:tcPr>
            <w:tcW w:w="3970"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2760"/>
        </w:trPr>
        <w:tc>
          <w:tcPr>
            <w:tcW w:w="2592" w:type="dxa"/>
          </w:tcPr>
          <w:p w:rsidR="00EE428C" w:rsidRPr="00EE428C" w:rsidRDefault="00EE428C" w:rsidP="00EE428C">
            <w:pPr>
              <w:ind w:left="107" w:right="185"/>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 работы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 пластичными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tc>
        <w:tc>
          <w:tcPr>
            <w:tcW w:w="4109"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4776" w:type="dxa"/>
          </w:tcPr>
          <w:p w:rsidR="00EE428C" w:rsidRPr="00EE428C" w:rsidRDefault="00EE428C" w:rsidP="00EE428C">
            <w:pPr>
              <w:ind w:left="108" w:right="142"/>
              <w:rPr>
                <w:rFonts w:ascii="Times New Roman" w:eastAsia="Times New Roman" w:hAnsi="Times New Roman" w:cs="Times New Roman"/>
                <w:sz w:val="24"/>
              </w:rPr>
            </w:pP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заданному</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образцу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 рабочее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место для работы с пластичными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 правильно и 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 инструменты и материалы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индивидуальными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 под контролем учителя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процессе выполнения изделия проверять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порядок</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месте;</w:t>
            </w:r>
          </w:p>
          <w:p w:rsidR="00EE428C" w:rsidRPr="00EE428C" w:rsidRDefault="00EE428C" w:rsidP="00EE428C">
            <w:pPr>
              <w:spacing w:line="257"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убирать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место.</w:t>
            </w:r>
          </w:p>
        </w:tc>
        <w:tc>
          <w:tcPr>
            <w:tcW w:w="3970"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5244"/>
        </w:trPr>
        <w:tc>
          <w:tcPr>
            <w:tcW w:w="2592" w:type="dxa"/>
          </w:tcPr>
          <w:p w:rsidR="00EE428C" w:rsidRPr="00EE428C" w:rsidRDefault="00EE428C" w:rsidP="00EE428C">
            <w:pPr>
              <w:ind w:left="107" w:right="185"/>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 работы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 природным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материалом;</w:t>
            </w:r>
          </w:p>
        </w:tc>
        <w:tc>
          <w:tcPr>
            <w:tcW w:w="4109"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4776" w:type="dxa"/>
          </w:tcPr>
          <w:p w:rsidR="00EE428C" w:rsidRPr="00EE428C" w:rsidRDefault="00EE428C" w:rsidP="00EE428C">
            <w:pPr>
              <w:ind w:left="108" w:right="112" w:firstLine="120"/>
              <w:rPr>
                <w:rFonts w:ascii="Times New Roman" w:eastAsia="Times New Roman" w:hAnsi="Times New Roman" w:cs="Times New Roman"/>
                <w:sz w:val="24"/>
              </w:rPr>
            </w:pPr>
            <w:r w:rsidRPr="00EE428C">
              <w:rPr>
                <w:rFonts w:ascii="Times New Roman" w:eastAsia="Times New Roman" w:hAnsi="Times New Roman" w:cs="Times New Roman"/>
                <w:sz w:val="24"/>
              </w:rPr>
              <w:t>По заданному образцу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 рабочее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место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природным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материалом,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правильно и рационально размещать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 и материалы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обучающихся, под контролем учителя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процессе 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контролировать и при необходимости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 на рабочем месте;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убирать рабочее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место.</w:t>
            </w:r>
          </w:p>
          <w:p w:rsidR="00EE428C" w:rsidRPr="00EE428C" w:rsidRDefault="00EE428C" w:rsidP="00EE428C">
            <w:pPr>
              <w:ind w:left="108" w:right="421"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природные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образцы изделий (в том числе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иллюстративного ряда, фото и видео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выбирать природные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для композиции.</w:t>
            </w:r>
          </w:p>
          <w:p w:rsidR="00EE428C" w:rsidRPr="00EE428C" w:rsidRDefault="00EE428C" w:rsidP="00EE428C">
            <w:pPr>
              <w:ind w:left="108" w:right="122" w:firstLine="240"/>
              <w:rPr>
                <w:rFonts w:ascii="Times New Roman" w:eastAsia="Times New Roman" w:hAnsi="Times New Roman" w:cs="Times New Roman"/>
                <w:sz w:val="24"/>
              </w:rPr>
            </w:pPr>
            <w:r w:rsidRPr="00EE428C">
              <w:rPr>
                <w:rFonts w:ascii="Times New Roman" w:eastAsia="Times New Roman" w:hAnsi="Times New Roman" w:cs="Times New Roman"/>
                <w:sz w:val="24"/>
              </w:rPr>
              <w:t>Узнавать и называть свойства природных</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spacing w:line="257" w:lineRule="exact"/>
              <w:ind w:left="348"/>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природные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по</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7728"/>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spacing w:line="275"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цвету,</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форме,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прочности.</w:t>
            </w:r>
          </w:p>
          <w:p w:rsidR="00EE428C" w:rsidRPr="00EE428C" w:rsidRDefault="00EE428C" w:rsidP="00EE428C">
            <w:pPr>
              <w:ind w:left="108" w:right="244" w:firstLine="240"/>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природные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свойствам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способам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использования.</w:t>
            </w:r>
          </w:p>
          <w:p w:rsidR="00EE428C" w:rsidRPr="00EE428C" w:rsidRDefault="00EE428C" w:rsidP="00EE428C">
            <w:pPr>
              <w:ind w:left="108" w:right="521"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Выбирать материалы в соответствии с</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заданными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критериями.</w:t>
            </w:r>
          </w:p>
          <w:p w:rsidR="00EE428C" w:rsidRPr="00EE428C" w:rsidRDefault="00EE428C" w:rsidP="00EE428C">
            <w:pPr>
              <w:ind w:left="108" w:right="421"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природные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образцы изделий (в том числе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иллюстративного ряда, фото и видео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обсуждать правила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использования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w:t>
            </w:r>
          </w:p>
          <w:p w:rsidR="00EE428C" w:rsidRPr="00EE428C" w:rsidRDefault="00EE428C" w:rsidP="00EE428C">
            <w:pPr>
              <w:spacing w:before="1"/>
              <w:ind w:left="108" w:right="181"/>
              <w:rPr>
                <w:rFonts w:ascii="Times New Roman" w:eastAsia="Times New Roman" w:hAnsi="Times New Roman" w:cs="Times New Roman"/>
                <w:sz w:val="24"/>
              </w:rPr>
            </w:pPr>
            <w:r w:rsidRPr="00EE428C">
              <w:rPr>
                <w:rFonts w:ascii="Times New Roman" w:eastAsia="Times New Roman" w:hAnsi="Times New Roman" w:cs="Times New Roman"/>
                <w:sz w:val="24"/>
              </w:rPr>
              <w:t>форм в декоративно-прикладных изделиях;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использовать правила создания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гармоничной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композиции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плоскости.</w:t>
            </w:r>
          </w:p>
          <w:p w:rsidR="00EE428C" w:rsidRPr="00EE428C" w:rsidRDefault="00EE428C" w:rsidP="00EE428C">
            <w:pPr>
              <w:ind w:left="108" w:right="284"/>
              <w:rPr>
                <w:rFonts w:ascii="Times New Roman" w:eastAsia="Times New Roman" w:hAnsi="Times New Roman" w:cs="Times New Roman"/>
                <w:sz w:val="24"/>
              </w:rPr>
            </w:pPr>
            <w:r w:rsidRPr="00EE428C">
              <w:rPr>
                <w:rFonts w:ascii="Times New Roman" w:eastAsia="Times New Roman" w:hAnsi="Times New Roman" w:cs="Times New Roman"/>
                <w:sz w:val="24"/>
              </w:rPr>
              <w:t>Создавать фронтальные и объёмно-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пространственные композиции 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 материалов в группах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слайдовому</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плану,</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выполненным</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эскизам,</w:t>
            </w:r>
          </w:p>
          <w:p w:rsidR="00EE428C" w:rsidRPr="00EE428C" w:rsidRDefault="00EE428C" w:rsidP="00EE428C">
            <w:pPr>
              <w:ind w:left="108" w:right="244"/>
              <w:rPr>
                <w:rFonts w:ascii="Times New Roman" w:eastAsia="Times New Roman" w:hAnsi="Times New Roman" w:cs="Times New Roman"/>
                <w:sz w:val="24"/>
              </w:rPr>
            </w:pPr>
            <w:r w:rsidRPr="00EE428C">
              <w:rPr>
                <w:rFonts w:ascii="Times New Roman" w:eastAsia="Times New Roman" w:hAnsi="Times New Roman" w:cs="Times New Roman"/>
                <w:sz w:val="24"/>
              </w:rPr>
              <w:t>наброскам. Узнавать, называть, выполнять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 выбирать технологические приёмы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ручной обработки материалов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зависимости от их свойств. Выполнять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использованием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различных</w:t>
            </w:r>
          </w:p>
          <w:p w:rsidR="00EE428C" w:rsidRPr="00EE428C" w:rsidRDefault="00EE428C" w:rsidP="00EE428C">
            <w:pPr>
              <w:spacing w:before="1"/>
              <w:ind w:left="108" w:right="155"/>
              <w:rPr>
                <w:rFonts w:ascii="Times New Roman" w:eastAsia="Times New Roman" w:hAnsi="Times New Roman" w:cs="Times New Roman"/>
                <w:sz w:val="24"/>
              </w:rPr>
            </w:pPr>
            <w:r w:rsidRPr="00EE428C">
              <w:rPr>
                <w:rFonts w:ascii="Times New Roman" w:eastAsia="Times New Roman" w:hAnsi="Times New Roman" w:cs="Times New Roman"/>
                <w:sz w:val="24"/>
              </w:rPr>
              <w:t>природных материалов.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 сборку</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изделий из природных материалов 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помощи клея и пластилина. Составлять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композиции по образцу,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собственным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замыслом,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используя</w:t>
            </w:r>
          </w:p>
          <w:p w:rsidR="00EE428C" w:rsidRPr="00EE428C" w:rsidRDefault="00EE428C" w:rsidP="00EE428C">
            <w:pPr>
              <w:spacing w:line="257"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различные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техники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материалы</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6073"/>
        </w:trPr>
        <w:tc>
          <w:tcPr>
            <w:tcW w:w="2592" w:type="dxa"/>
            <w:vMerge w:val="restart"/>
          </w:tcPr>
          <w:p w:rsidR="00EE428C" w:rsidRPr="00EE428C" w:rsidRDefault="00EE428C" w:rsidP="00EE428C">
            <w:pPr>
              <w:ind w:left="107" w:right="185"/>
              <w:rPr>
                <w:rFonts w:ascii="Times New Roman" w:eastAsia="Times New Roman" w:hAnsi="Times New Roman" w:cs="Times New Roman"/>
                <w:sz w:val="24"/>
              </w:rPr>
            </w:pPr>
            <w:r w:rsidRPr="00EE428C">
              <w:rPr>
                <w:rFonts w:ascii="Times New Roman" w:eastAsia="Times New Roman" w:hAnsi="Times New Roman" w:cs="Times New Roman"/>
                <w:sz w:val="24"/>
              </w:rPr>
              <w:lastRenderedPageBreak/>
              <w:t>— технологии работы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 текстильными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tc>
        <w:tc>
          <w:tcPr>
            <w:tcW w:w="4109" w:type="dxa"/>
            <w:vMerge w:val="restart"/>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ind w:left="108" w:right="93" w:firstLine="180"/>
              <w:rPr>
                <w:rFonts w:ascii="Times New Roman" w:eastAsia="Times New Roman" w:hAnsi="Times New Roman" w:cs="Times New Roman"/>
                <w:sz w:val="24"/>
              </w:rPr>
            </w:pPr>
            <w:r w:rsidRPr="00EE428C">
              <w:rPr>
                <w:rFonts w:ascii="Times New Roman" w:eastAsia="Times New Roman" w:hAnsi="Times New Roman" w:cs="Times New Roman"/>
                <w:sz w:val="24"/>
              </w:rPr>
              <w:t>По заданному образцу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 рабочее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место для работы с бумагой и картоном,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правильно и рационально размещать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 и материалы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обучающихся, под контролем учителя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процессе 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контролировать и при необходимости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 на рабочем месте;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убирать рабочее место. Под руководством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учителя применять правила безопасной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аккуратной работы ножницами, иглой,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клеем. Определять названия и назначение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основных инструментов и приспособлений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для ручного труда (игла, булавка, ножницы,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напёрсток), использовать их в практической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работе.</w:t>
            </w:r>
          </w:p>
          <w:p w:rsidR="00EE428C" w:rsidRPr="00EE428C" w:rsidRDefault="00EE428C" w:rsidP="00EE428C">
            <w:pPr>
              <w:ind w:left="108" w:right="534" w:firstLine="180"/>
              <w:rPr>
                <w:rFonts w:ascii="Times New Roman" w:eastAsia="Times New Roman" w:hAnsi="Times New Roman" w:cs="Times New Roman"/>
                <w:sz w:val="24"/>
              </w:rPr>
            </w:pPr>
            <w:r w:rsidRPr="00EE428C">
              <w:rPr>
                <w:rFonts w:ascii="Times New Roman" w:eastAsia="Times New Roman" w:hAnsi="Times New Roman" w:cs="Times New Roman"/>
                <w:sz w:val="24"/>
              </w:rPr>
              <w:t>Знать строение иглы, различать виды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швейных</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приспособлений,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виды</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игл,</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их</w:t>
            </w:r>
          </w:p>
          <w:p w:rsidR="00EE428C" w:rsidRPr="00EE428C" w:rsidRDefault="00EE428C" w:rsidP="00EE428C">
            <w:pPr>
              <w:spacing w:line="270" w:lineRule="atLeast"/>
              <w:ind w:left="108" w:right="137"/>
              <w:rPr>
                <w:rFonts w:ascii="Times New Roman" w:eastAsia="Times New Roman" w:hAnsi="Times New Roman" w:cs="Times New Roman"/>
                <w:sz w:val="24"/>
              </w:rPr>
            </w:pPr>
            <w:r w:rsidRPr="00EE428C">
              <w:rPr>
                <w:rFonts w:ascii="Times New Roman" w:eastAsia="Times New Roman" w:hAnsi="Times New Roman" w:cs="Times New Roman"/>
                <w:sz w:val="24"/>
              </w:rPr>
              <w:t>назначение, различия в конструкциях,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применять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правила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хранения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игл</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 булавок.</w:t>
            </w:r>
          </w:p>
        </w:tc>
        <w:tc>
          <w:tcPr>
            <w:tcW w:w="3970"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1655"/>
        </w:trPr>
        <w:tc>
          <w:tcPr>
            <w:tcW w:w="2592"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4109"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4776" w:type="dxa"/>
          </w:tcPr>
          <w:p w:rsidR="00EE428C" w:rsidRPr="00EE428C" w:rsidRDefault="00EE428C" w:rsidP="00EE428C">
            <w:pPr>
              <w:ind w:left="108" w:right="466" w:firstLine="180"/>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 различные виды нитей 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с тканью и изготовления других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spacing w:line="270" w:lineRule="atLeast"/>
              <w:ind w:left="108" w:right="246" w:firstLine="120"/>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строение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ткани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(поперечное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продольное направление нитей), ткани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нитки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растительного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происхождения</w:t>
            </w:r>
          </w:p>
        </w:tc>
        <w:tc>
          <w:tcPr>
            <w:tcW w:w="3970"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1932"/>
        </w:trPr>
        <w:tc>
          <w:tcPr>
            <w:tcW w:w="2592" w:type="dxa"/>
            <w:vMerge/>
            <w:tcBorders>
              <w:top w:val="nil"/>
            </w:tcBorders>
          </w:tcPr>
          <w:p w:rsidR="00EE428C" w:rsidRPr="00EE428C" w:rsidRDefault="00EE428C" w:rsidP="00EE428C">
            <w:pPr>
              <w:rPr>
                <w:rFonts w:ascii="Times New Roman" w:eastAsia="Times New Roman" w:hAnsi="Times New Roman" w:cs="Times New Roman"/>
                <w:sz w:val="2"/>
                <w:szCs w:val="2"/>
              </w:rPr>
            </w:pPr>
          </w:p>
        </w:tc>
        <w:tc>
          <w:tcPr>
            <w:tcW w:w="4109" w:type="dxa"/>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ind w:left="108" w:right="620"/>
              <w:rPr>
                <w:rFonts w:ascii="Times New Roman" w:eastAsia="Times New Roman" w:hAnsi="Times New Roman" w:cs="Times New Roman"/>
                <w:sz w:val="24"/>
              </w:rPr>
            </w:pPr>
            <w:r w:rsidRPr="00EE428C">
              <w:rPr>
                <w:rFonts w:ascii="Times New Roman" w:eastAsia="Times New Roman" w:hAnsi="Times New Roman" w:cs="Times New Roman"/>
                <w:sz w:val="24"/>
              </w:rPr>
              <w:t>(полученные на основе натурального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сырья), различать виды натуральных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тканей:</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хлопчатобумажные,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шёлковые,</w:t>
            </w:r>
          </w:p>
          <w:p w:rsidR="00EE428C" w:rsidRPr="00EE428C" w:rsidRDefault="00EE428C" w:rsidP="00EE428C">
            <w:pPr>
              <w:ind w:left="108" w:right="314"/>
              <w:rPr>
                <w:rFonts w:ascii="Times New Roman" w:eastAsia="Times New Roman" w:hAnsi="Times New Roman" w:cs="Times New Roman"/>
                <w:sz w:val="24"/>
              </w:rPr>
            </w:pPr>
            <w:r w:rsidRPr="00EE428C">
              <w:rPr>
                <w:rFonts w:ascii="Times New Roman" w:eastAsia="Times New Roman" w:hAnsi="Times New Roman" w:cs="Times New Roman"/>
                <w:sz w:val="24"/>
              </w:rPr>
              <w:t>шерстяные, их происхождение, сравнение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образцов.</w:t>
            </w:r>
          </w:p>
          <w:p w:rsidR="00EE428C" w:rsidRPr="00EE428C" w:rsidRDefault="00EE428C" w:rsidP="00EE428C">
            <w:pPr>
              <w:spacing w:line="270" w:lineRule="atLeast"/>
              <w:ind w:left="108" w:right="857" w:firstLine="12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лицевую и изнаночную</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стороны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тканей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(кроме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шерстяных).</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9661"/>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ind w:left="108" w:right="708" w:firstLine="120"/>
              <w:rPr>
                <w:rFonts w:ascii="Times New Roman" w:eastAsia="Times New Roman" w:hAnsi="Times New Roman" w:cs="Times New Roman"/>
                <w:sz w:val="24"/>
              </w:rPr>
            </w:pPr>
            <w:r w:rsidRPr="00EE428C">
              <w:rPr>
                <w:rFonts w:ascii="Times New Roman" w:eastAsia="Times New Roman" w:hAnsi="Times New Roman" w:cs="Times New Roman"/>
                <w:sz w:val="24"/>
              </w:rPr>
              <w:t>С помощью учителя: наблюдать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сравнивать ткань, трикотаж, нетканые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материалы по строению и материалам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основ; нитки, пряжу, образцы тканей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натурального происхождения, 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конструктивные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особенности.</w:t>
            </w:r>
          </w:p>
          <w:p w:rsidR="00EE428C" w:rsidRPr="00EE428C" w:rsidRDefault="00EE428C" w:rsidP="00EE428C">
            <w:pPr>
              <w:ind w:left="108" w:right="265" w:firstLine="120"/>
              <w:rPr>
                <w:rFonts w:ascii="Times New Roman" w:eastAsia="Times New Roman" w:hAnsi="Times New Roman" w:cs="Times New Roman"/>
                <w:sz w:val="24"/>
              </w:rPr>
            </w:pPr>
            <w:r w:rsidRPr="00EE428C">
              <w:rPr>
                <w:rFonts w:ascii="Times New Roman" w:eastAsia="Times New Roman" w:hAnsi="Times New Roman" w:cs="Times New Roman"/>
                <w:sz w:val="24"/>
              </w:rPr>
              <w:t>Классифицировать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изучаемые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(ткани, трикотаж, нетканые) по способу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 нитям основ; нитки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назначению и происхождению, изучаемые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материалы по сырью, из которого они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изготовлены.</w:t>
            </w:r>
          </w:p>
          <w:p w:rsidR="00EE428C" w:rsidRPr="00EE428C" w:rsidRDefault="00EE428C" w:rsidP="00EE428C">
            <w:pPr>
              <w:ind w:left="108" w:right="98" w:firstLine="12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виды ниток: шёлковые,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мулине,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швейные,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пряжа,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их</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использование.</w:t>
            </w:r>
          </w:p>
          <w:p w:rsidR="00EE428C" w:rsidRPr="00EE428C" w:rsidRDefault="00EE428C" w:rsidP="00EE428C">
            <w:pPr>
              <w:ind w:left="108" w:right="286" w:firstLine="12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под руководством учителя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сырьё для производства натуральных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тканей (хлопковые и льняные ткани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вырабатывают из волокон растительного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происхождения;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шерстяные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производят</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волокна,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получаемого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 шерсти</w:t>
            </w:r>
          </w:p>
          <w:p w:rsidR="00EE428C" w:rsidRPr="00EE428C" w:rsidRDefault="00EE428C" w:rsidP="00EE428C">
            <w:pPr>
              <w:spacing w:before="1"/>
              <w:ind w:left="108"/>
              <w:rPr>
                <w:rFonts w:ascii="Times New Roman" w:eastAsia="Times New Roman" w:hAnsi="Times New Roman" w:cs="Times New Roman"/>
                <w:sz w:val="24"/>
              </w:rPr>
            </w:pPr>
            <w:r w:rsidRPr="00EE428C">
              <w:rPr>
                <w:rFonts w:ascii="Times New Roman" w:eastAsia="Times New Roman" w:hAnsi="Times New Roman" w:cs="Times New Roman"/>
                <w:sz w:val="24"/>
              </w:rPr>
              <w:t>животных).</w:t>
            </w:r>
          </w:p>
          <w:p w:rsidR="00EE428C" w:rsidRPr="00EE428C" w:rsidRDefault="00EE428C" w:rsidP="00EE428C">
            <w:pPr>
              <w:ind w:left="108" w:right="642" w:firstLine="120"/>
              <w:rPr>
                <w:rFonts w:ascii="Times New Roman" w:eastAsia="Times New Roman" w:hAnsi="Times New Roman" w:cs="Times New Roman"/>
                <w:sz w:val="24"/>
              </w:rPr>
            </w:pPr>
            <w:r w:rsidRPr="00EE428C">
              <w:rPr>
                <w:rFonts w:ascii="Times New Roman" w:eastAsia="Times New Roman" w:hAnsi="Times New Roman" w:cs="Times New Roman"/>
                <w:sz w:val="24"/>
              </w:rPr>
              <w:t>Выбирать виды ниток и ткани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зависимости от выполняемых работ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под</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руководством</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учителя.</w:t>
            </w:r>
          </w:p>
          <w:p w:rsidR="00EE428C" w:rsidRPr="00EE428C" w:rsidRDefault="00EE428C" w:rsidP="00EE428C">
            <w:pPr>
              <w:spacing w:before="2" w:line="237" w:lineRule="auto"/>
              <w:ind w:left="108" w:right="1156" w:firstLine="120"/>
              <w:rPr>
                <w:rFonts w:ascii="Times New Roman" w:eastAsia="Times New Roman" w:hAnsi="Times New Roman" w:cs="Times New Roman"/>
                <w:sz w:val="24"/>
              </w:rPr>
            </w:pPr>
            <w:r w:rsidRPr="00EE428C">
              <w:rPr>
                <w:rFonts w:ascii="Times New Roman" w:eastAsia="Times New Roman" w:hAnsi="Times New Roman" w:cs="Times New Roman"/>
                <w:sz w:val="24"/>
              </w:rPr>
              <w:t>Соблюдать технологическую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последовательность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изготовления</w:t>
            </w:r>
          </w:p>
          <w:p w:rsidR="00EE428C" w:rsidRPr="00EE428C" w:rsidRDefault="00EE428C" w:rsidP="00EE428C">
            <w:pPr>
              <w:spacing w:before="1"/>
              <w:ind w:left="108" w:right="445"/>
              <w:rPr>
                <w:rFonts w:ascii="Times New Roman" w:eastAsia="Times New Roman" w:hAnsi="Times New Roman" w:cs="Times New Roman"/>
                <w:sz w:val="24"/>
              </w:rPr>
            </w:pPr>
            <w:r w:rsidRPr="00EE428C">
              <w:rPr>
                <w:rFonts w:ascii="Times New Roman" w:eastAsia="Times New Roman" w:hAnsi="Times New Roman" w:cs="Times New Roman"/>
                <w:sz w:val="24"/>
              </w:rPr>
              <w:t>несложного швейного изделия (разметка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деталей, выкраивание деталей, отделка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сшивание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деталей).</w:t>
            </w:r>
          </w:p>
          <w:p w:rsidR="00EE428C" w:rsidRPr="00EE428C" w:rsidRDefault="00EE428C" w:rsidP="00EE428C">
            <w:pPr>
              <w:ind w:left="108" w:right="988" w:firstLine="180"/>
              <w:rPr>
                <w:rFonts w:ascii="Times New Roman" w:eastAsia="Times New Roman" w:hAnsi="Times New Roman" w:cs="Times New Roman"/>
                <w:sz w:val="24"/>
              </w:rPr>
            </w:pPr>
            <w:r w:rsidRPr="00EE428C">
              <w:rPr>
                <w:rFonts w:ascii="Times New Roman" w:eastAsia="Times New Roman" w:hAnsi="Times New Roman" w:cs="Times New Roman"/>
                <w:sz w:val="24"/>
              </w:rPr>
              <w:t>Составлять план предстоящей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практической работы и работать по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составленному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плану.</w:t>
            </w:r>
          </w:p>
          <w:p w:rsidR="00EE428C" w:rsidRPr="00EE428C" w:rsidRDefault="00EE428C" w:rsidP="00EE428C">
            <w:pPr>
              <w:spacing w:line="270" w:lineRule="atLeast"/>
              <w:ind w:left="108" w:right="344"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анализировать образцы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изделий по памятке, выполнять работу по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технологической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карте.</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9661"/>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ind w:left="108" w:right="388"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разметку</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помощью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лекала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(простейшей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выкройки).</w:t>
            </w:r>
          </w:p>
          <w:p w:rsidR="00EE428C" w:rsidRPr="00EE428C" w:rsidRDefault="00EE428C" w:rsidP="00EE428C">
            <w:pPr>
              <w:ind w:left="108" w:right="200"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выкраивание деталей изделия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помощи ножниц.</w:t>
            </w:r>
          </w:p>
          <w:p w:rsidR="00EE428C" w:rsidRPr="00EE428C" w:rsidRDefault="00EE428C" w:rsidP="00EE428C">
            <w:pPr>
              <w:ind w:left="108" w:right="242"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Расходовать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экономно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ткань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нитки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изготовлении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8" w:right="218"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Понимать особенности разметки деталей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кроя и резания (раскрой) ткани и по лекалу</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(или выкройке).</w:t>
            </w:r>
          </w:p>
          <w:p w:rsidR="00EE428C" w:rsidRPr="00EE428C" w:rsidRDefault="00EE428C" w:rsidP="00EE428C">
            <w:pPr>
              <w:ind w:left="108" w:right="326"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приёмы работы с нитками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(наматывание,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сшивание,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вышивка).</w:t>
            </w:r>
          </w:p>
          <w:p w:rsidR="00EE428C" w:rsidRPr="00EE428C" w:rsidRDefault="00EE428C" w:rsidP="00EE428C">
            <w:pPr>
              <w:ind w:left="108" w:right="684" w:firstLine="120"/>
              <w:rPr>
                <w:rFonts w:ascii="Times New Roman" w:eastAsia="Times New Roman" w:hAnsi="Times New Roman" w:cs="Times New Roman"/>
                <w:sz w:val="24"/>
              </w:rPr>
            </w:pPr>
            <w:r w:rsidRPr="00EE428C">
              <w:rPr>
                <w:rFonts w:ascii="Times New Roman" w:eastAsia="Times New Roman" w:hAnsi="Times New Roman" w:cs="Times New Roman"/>
                <w:sz w:val="24"/>
              </w:rPr>
              <w:t>Различать виды ниток, сравнивать 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свойства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(цвет, толщина).</w:t>
            </w:r>
          </w:p>
          <w:p w:rsidR="00EE428C" w:rsidRPr="00EE428C" w:rsidRDefault="00EE428C" w:rsidP="00EE428C">
            <w:pPr>
              <w:ind w:left="108" w:right="89" w:firstLine="120"/>
              <w:rPr>
                <w:rFonts w:ascii="Times New Roman" w:eastAsia="Times New Roman" w:hAnsi="Times New Roman" w:cs="Times New Roman"/>
                <w:sz w:val="24"/>
              </w:rPr>
            </w:pPr>
            <w:r w:rsidRPr="00EE428C">
              <w:rPr>
                <w:rFonts w:ascii="Times New Roman" w:eastAsia="Times New Roman" w:hAnsi="Times New Roman" w:cs="Times New Roman"/>
                <w:sz w:val="24"/>
              </w:rPr>
              <w:t>Соединять детали кроя изученными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строчками. Использовать при выполнении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 нетканые материалы (флизелин,</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синтепон, ватные диски), знать их строение,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свойства.</w:t>
            </w:r>
          </w:p>
          <w:p w:rsidR="00EE428C" w:rsidRPr="00EE428C" w:rsidRDefault="00EE428C" w:rsidP="00EE428C">
            <w:pPr>
              <w:ind w:left="108" w:right="108" w:firstLine="12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отделку деталей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используя строчки стежков, а также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различными отделочными материалами.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Оценивать результат своей деятельности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(качество изделия: точность разметки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выкраивания деталей, аккуратность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сшивания, общая эстетичность;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оригинальность: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выбор</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цвета,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иной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формы).</w:t>
            </w:r>
          </w:p>
          <w:p w:rsidR="00EE428C" w:rsidRPr="00EE428C" w:rsidRDefault="00EE428C" w:rsidP="00EE428C">
            <w:pPr>
              <w:ind w:left="108" w:right="581" w:firstLine="240"/>
              <w:rPr>
                <w:rFonts w:ascii="Times New Roman" w:eastAsia="Times New Roman" w:hAnsi="Times New Roman" w:cs="Times New Roman"/>
                <w:sz w:val="24"/>
              </w:rPr>
            </w:pPr>
            <w:r w:rsidRPr="00EE428C">
              <w:rPr>
                <w:rFonts w:ascii="Times New Roman" w:eastAsia="Times New Roman" w:hAnsi="Times New Roman" w:cs="Times New Roman"/>
                <w:sz w:val="24"/>
              </w:rPr>
              <w:t>Составлять план работы, работать по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технологической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карте.</w:t>
            </w:r>
          </w:p>
          <w:p w:rsidR="00EE428C" w:rsidRPr="00EE428C" w:rsidRDefault="00EE428C" w:rsidP="00EE428C">
            <w:pPr>
              <w:ind w:left="108" w:right="734" w:firstLine="12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в практической работе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варианты строчки прямого стежка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строчки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косого стежка.</w:t>
            </w:r>
          </w:p>
          <w:p w:rsidR="00EE428C" w:rsidRPr="00EE428C" w:rsidRDefault="00EE428C" w:rsidP="00EE428C">
            <w:pPr>
              <w:ind w:left="108" w:right="102" w:firstLine="120"/>
              <w:rPr>
                <w:rFonts w:ascii="Times New Roman" w:eastAsia="Times New Roman" w:hAnsi="Times New Roman" w:cs="Times New Roman"/>
                <w:sz w:val="24"/>
              </w:rPr>
            </w:pPr>
            <w:r w:rsidRPr="00EE428C">
              <w:rPr>
                <w:rFonts w:ascii="Times New Roman" w:eastAsia="Times New Roman" w:hAnsi="Times New Roman" w:cs="Times New Roman"/>
                <w:sz w:val="24"/>
              </w:rPr>
              <w:t>Знакомиться с вышивками разных народов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России.</w:t>
            </w:r>
          </w:p>
          <w:p w:rsidR="00EE428C" w:rsidRPr="00EE428C" w:rsidRDefault="00EE428C" w:rsidP="00EE428C">
            <w:pPr>
              <w:spacing w:line="270" w:lineRule="atLeast"/>
              <w:ind w:left="108" w:right="195" w:firstLine="12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дополнительные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над изделием.</w:t>
            </w:r>
          </w:p>
        </w:tc>
        <w:tc>
          <w:tcPr>
            <w:tcW w:w="3970"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3588"/>
        </w:trPr>
        <w:tc>
          <w:tcPr>
            <w:tcW w:w="2592" w:type="dxa"/>
          </w:tcPr>
          <w:p w:rsidR="00EE428C" w:rsidRPr="00EE428C" w:rsidRDefault="00EE428C" w:rsidP="00EE428C">
            <w:pPr>
              <w:rPr>
                <w:rFonts w:ascii="Times New Roman" w:eastAsia="Times New Roman" w:hAnsi="Times New Roman" w:cs="Times New Roman"/>
                <w:sz w:val="24"/>
              </w:rPr>
            </w:pPr>
          </w:p>
        </w:tc>
        <w:tc>
          <w:tcPr>
            <w:tcW w:w="4109" w:type="dxa"/>
          </w:tcPr>
          <w:p w:rsidR="00EE428C" w:rsidRPr="00EE428C" w:rsidRDefault="00EE428C" w:rsidP="00EE428C">
            <w:pPr>
              <w:rPr>
                <w:rFonts w:ascii="Times New Roman" w:eastAsia="Times New Roman" w:hAnsi="Times New Roman" w:cs="Times New Roman"/>
                <w:sz w:val="24"/>
              </w:rPr>
            </w:pPr>
          </w:p>
        </w:tc>
        <w:tc>
          <w:tcPr>
            <w:tcW w:w="4776" w:type="dxa"/>
          </w:tcPr>
          <w:p w:rsidR="00EE428C" w:rsidRPr="00EE428C" w:rsidRDefault="00EE428C" w:rsidP="00EE428C">
            <w:pPr>
              <w:ind w:left="108" w:right="753" w:firstLine="120"/>
              <w:rPr>
                <w:rFonts w:ascii="Times New Roman" w:eastAsia="Times New Roman" w:hAnsi="Times New Roman" w:cs="Times New Roman"/>
                <w:sz w:val="24"/>
              </w:rPr>
            </w:pPr>
            <w:r w:rsidRPr="00EE428C">
              <w:rPr>
                <w:rFonts w:ascii="Times New Roman" w:eastAsia="Times New Roman" w:hAnsi="Times New Roman" w:cs="Times New Roman"/>
                <w:sz w:val="24"/>
              </w:rPr>
              <w:t>Осуществлять контроль выполнения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работы над изделием по шаблонам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лекалам.</w:t>
            </w:r>
          </w:p>
          <w:p w:rsidR="00EE428C" w:rsidRPr="00EE428C" w:rsidRDefault="00EE428C" w:rsidP="00EE428C">
            <w:pPr>
              <w:ind w:left="108" w:right="219" w:firstLine="120"/>
              <w:rPr>
                <w:rFonts w:ascii="Times New Roman" w:eastAsia="Times New Roman" w:hAnsi="Times New Roman" w:cs="Times New Roman"/>
                <w:sz w:val="24"/>
              </w:rPr>
            </w:pPr>
            <w:r w:rsidRPr="00EE428C">
              <w:rPr>
                <w:rFonts w:ascii="Times New Roman" w:eastAsia="Times New Roman" w:hAnsi="Times New Roman" w:cs="Times New Roman"/>
                <w:sz w:val="24"/>
              </w:rPr>
              <w:t>Решать конструкторско-технологические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задачи через наблюдение, обсуждение,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исследование (ткани и трикотаж, нетканые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полотна, натуральные ткани, виды ниток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их назначение, лекало, разметка по лекалу,</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способы соединения деталей из ткани,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строчка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косого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стежка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её</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варианты).</w:t>
            </w:r>
          </w:p>
          <w:p w:rsidR="00EE428C" w:rsidRPr="00EE428C" w:rsidRDefault="00EE428C" w:rsidP="00EE428C">
            <w:pPr>
              <w:spacing w:line="270" w:lineRule="atLeast"/>
              <w:ind w:left="108" w:right="619" w:firstLine="120"/>
              <w:jc w:val="both"/>
              <w:rPr>
                <w:rFonts w:ascii="Times New Roman" w:eastAsia="Times New Roman" w:hAnsi="Times New Roman" w:cs="Times New Roman"/>
                <w:sz w:val="24"/>
              </w:rPr>
            </w:pPr>
            <w:r w:rsidRPr="00EE428C">
              <w:rPr>
                <w:rFonts w:ascii="Times New Roman" w:eastAsia="Times New Roman" w:hAnsi="Times New Roman" w:cs="Times New Roman"/>
                <w:sz w:val="24"/>
              </w:rPr>
              <w:t>Корректировать изделие при решении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поставленных задач: его конструкцию,</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технологию</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изготовления.</w:t>
            </w:r>
          </w:p>
        </w:tc>
        <w:tc>
          <w:tcPr>
            <w:tcW w:w="3970"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6072"/>
        </w:trPr>
        <w:tc>
          <w:tcPr>
            <w:tcW w:w="2592" w:type="dxa"/>
          </w:tcPr>
          <w:p w:rsidR="00EE428C" w:rsidRPr="00EE428C" w:rsidRDefault="00EE428C" w:rsidP="00EE428C">
            <w:pPr>
              <w:tabs>
                <w:tab w:val="left" w:pos="873"/>
              </w:tabs>
              <w:ind w:left="153" w:right="114" w:firstLine="43"/>
              <w:rPr>
                <w:rFonts w:ascii="Times New Roman" w:eastAsia="Times New Roman" w:hAnsi="Times New Roman" w:cs="Times New Roman"/>
                <w:b/>
                <w:sz w:val="24"/>
              </w:rPr>
            </w:pPr>
            <w:r w:rsidRPr="00EE428C">
              <w:rPr>
                <w:rFonts w:ascii="Times New Roman" w:eastAsia="Times New Roman" w:hAnsi="Times New Roman" w:cs="Times New Roman"/>
                <w:sz w:val="24"/>
              </w:rPr>
              <w:t>3.</w:t>
            </w:r>
            <w:r w:rsidRPr="00EE428C">
              <w:rPr>
                <w:rFonts w:ascii="Times New Roman" w:eastAsia="Times New Roman" w:hAnsi="Times New Roman" w:cs="Times New Roman"/>
                <w:sz w:val="24"/>
              </w:rPr>
              <w:tab/>
            </w:r>
            <w:r w:rsidRPr="00EE428C">
              <w:rPr>
                <w:rFonts w:ascii="Times New Roman" w:eastAsia="Times New Roman" w:hAnsi="Times New Roman" w:cs="Times New Roman"/>
                <w:b/>
                <w:sz w:val="24"/>
              </w:rPr>
              <w:t>Конструирова</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ние</w:t>
            </w:r>
            <w:r w:rsidRPr="00EE428C">
              <w:rPr>
                <w:rFonts w:ascii="Times New Roman" w:eastAsia="Times New Roman" w:hAnsi="Times New Roman" w:cs="Times New Roman"/>
                <w:b/>
                <w:spacing w:val="-4"/>
                <w:sz w:val="24"/>
              </w:rPr>
              <w:t xml:space="preserve"> </w:t>
            </w:r>
            <w:r w:rsidRPr="00EE428C">
              <w:rPr>
                <w:rFonts w:ascii="Times New Roman" w:eastAsia="Times New Roman" w:hAnsi="Times New Roman" w:cs="Times New Roman"/>
                <w:b/>
                <w:sz w:val="24"/>
              </w:rPr>
              <w:t>и</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моделирование</w:t>
            </w:r>
          </w:p>
          <w:p w:rsidR="00EE428C" w:rsidRPr="00EE428C" w:rsidRDefault="00EE428C" w:rsidP="00EE428C">
            <w:pPr>
              <w:ind w:left="180" w:right="141"/>
              <w:jc w:val="center"/>
              <w:rPr>
                <w:rFonts w:ascii="Times New Roman" w:eastAsia="Times New Roman" w:hAnsi="Times New Roman" w:cs="Times New Roman"/>
                <w:b/>
                <w:sz w:val="24"/>
              </w:rPr>
            </w:pPr>
            <w:r w:rsidRPr="00EE428C">
              <w:rPr>
                <w:rFonts w:ascii="Times New Roman" w:eastAsia="Times New Roman" w:hAnsi="Times New Roman" w:cs="Times New Roman"/>
                <w:b/>
                <w:sz w:val="24"/>
              </w:rPr>
              <w:t>(10</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p w:rsidR="00EE428C" w:rsidRPr="00EE428C" w:rsidRDefault="00EE428C" w:rsidP="00EE428C">
            <w:pPr>
              <w:ind w:left="182" w:right="141"/>
              <w:jc w:val="center"/>
              <w:rPr>
                <w:rFonts w:ascii="Times New Roman" w:eastAsia="Times New Roman" w:hAnsi="Times New Roman" w:cs="Times New Roman"/>
                <w:sz w:val="24"/>
              </w:rPr>
            </w:pPr>
            <w:r w:rsidRPr="00EE428C">
              <w:rPr>
                <w:rFonts w:ascii="Times New Roman" w:eastAsia="Times New Roman" w:hAnsi="Times New Roman" w:cs="Times New Roman"/>
                <w:sz w:val="24"/>
              </w:rPr>
              <w:t>— конструирование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моделирование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w:t>
            </w:r>
          </w:p>
          <w:p w:rsidR="00EE428C" w:rsidRPr="00EE428C" w:rsidRDefault="00EE428C" w:rsidP="00EE428C">
            <w:pPr>
              <w:ind w:left="182" w:right="140"/>
              <w:jc w:val="center"/>
              <w:rPr>
                <w:rFonts w:ascii="Times New Roman" w:eastAsia="Times New Roman" w:hAnsi="Times New Roman" w:cs="Times New Roman"/>
                <w:sz w:val="24"/>
              </w:rPr>
            </w:pPr>
            <w:r w:rsidRPr="00EE428C">
              <w:rPr>
                <w:rFonts w:ascii="Times New Roman" w:eastAsia="Times New Roman" w:hAnsi="Times New Roman" w:cs="Times New Roman"/>
                <w:sz w:val="24"/>
              </w:rPr>
              <w:t>бумаги, картона,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пластичных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tc>
        <w:tc>
          <w:tcPr>
            <w:tcW w:w="4109" w:type="dxa"/>
          </w:tcPr>
          <w:p w:rsidR="00EE428C" w:rsidRPr="00EE428C" w:rsidRDefault="00EE428C" w:rsidP="00EE428C">
            <w:pPr>
              <w:ind w:left="108" w:right="172"/>
              <w:rPr>
                <w:rFonts w:ascii="Times New Roman" w:eastAsia="Times New Roman" w:hAnsi="Times New Roman" w:cs="Times New Roman"/>
                <w:sz w:val="24"/>
              </w:rPr>
            </w:pPr>
            <w:r w:rsidRPr="00EE428C">
              <w:rPr>
                <w:rFonts w:ascii="Times New Roman" w:eastAsia="Times New Roman" w:hAnsi="Times New Roman" w:cs="Times New Roman"/>
                <w:sz w:val="24"/>
              </w:rPr>
              <w:t>Основные и дополнительные детали.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Общее представление о правилах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создания гармоничной композиции.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Симметрия, способы разметки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конструирования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симметричных</w:t>
            </w:r>
          </w:p>
          <w:p w:rsidR="00EE428C" w:rsidRPr="00EE428C" w:rsidRDefault="00EE428C" w:rsidP="00EE428C">
            <w:pPr>
              <w:ind w:left="108" w:right="366"/>
              <w:rPr>
                <w:rFonts w:ascii="Times New Roman" w:eastAsia="Times New Roman" w:hAnsi="Times New Roman" w:cs="Times New Roman"/>
                <w:sz w:val="24"/>
              </w:rPr>
            </w:pPr>
            <w:r w:rsidRPr="00EE428C">
              <w:rPr>
                <w:rFonts w:ascii="Times New Roman" w:eastAsia="Times New Roman" w:hAnsi="Times New Roman" w:cs="Times New Roman"/>
                <w:sz w:val="24"/>
              </w:rPr>
              <w:t>форм. Конструирование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моделирование изделий 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различных материалов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простейшему чертежу или эскизу.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Подвижное соединение 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 Внесение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элементарных конструктивных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дополнений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изделие</w:t>
            </w:r>
          </w:p>
        </w:tc>
        <w:tc>
          <w:tcPr>
            <w:tcW w:w="4776" w:type="dxa"/>
          </w:tcPr>
          <w:p w:rsidR="00EE428C" w:rsidRPr="00EE428C" w:rsidRDefault="00EE428C" w:rsidP="00EE428C">
            <w:pPr>
              <w:spacing w:line="275"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Выделять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основные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дополнительные</w:t>
            </w:r>
          </w:p>
          <w:p w:rsidR="00EE428C" w:rsidRPr="00EE428C" w:rsidRDefault="00EE428C" w:rsidP="00EE428C">
            <w:pPr>
              <w:ind w:left="108" w:right="301"/>
              <w:rPr>
                <w:rFonts w:ascii="Times New Roman" w:eastAsia="Times New Roman" w:hAnsi="Times New Roman" w:cs="Times New Roman"/>
                <w:sz w:val="24"/>
              </w:rPr>
            </w:pPr>
            <w:r w:rsidRPr="00EE428C">
              <w:rPr>
                <w:rFonts w:ascii="Times New Roman" w:eastAsia="Times New Roman" w:hAnsi="Times New Roman" w:cs="Times New Roman"/>
                <w:sz w:val="24"/>
              </w:rPr>
              <w:t>детали конструкции, называть их форму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определять способ соединения;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анализировать конструкцию изделия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рисунку, фотографии, схеме и готовому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образцу; конструировать и моделировать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из различных материалов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простейшему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чертежу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или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эскизу.</w:t>
            </w:r>
          </w:p>
          <w:p w:rsidR="00EE428C" w:rsidRPr="00EE428C" w:rsidRDefault="00EE428C" w:rsidP="00EE428C">
            <w:pPr>
              <w:ind w:left="108" w:right="99" w:firstLine="120"/>
              <w:rPr>
                <w:rFonts w:ascii="Times New Roman" w:eastAsia="Times New Roman" w:hAnsi="Times New Roman" w:cs="Times New Roman"/>
                <w:sz w:val="24"/>
              </w:rPr>
            </w:pPr>
            <w:r w:rsidRPr="00EE428C">
              <w:rPr>
                <w:rFonts w:ascii="Times New Roman" w:eastAsia="Times New Roman" w:hAnsi="Times New Roman" w:cs="Times New Roman"/>
                <w:sz w:val="24"/>
              </w:rPr>
              <w:t>Вносить элементарные конструктивные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изменения и дополнения в изделие в связи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дополненными/изменёнными функциями/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условиями использования: изменять детали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конструкции изделия для создания разных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его вариантов, вносить творческие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создаваемые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spacing w:before="1"/>
              <w:ind w:left="108" w:right="297" w:firstLine="120"/>
              <w:rPr>
                <w:rFonts w:ascii="Times New Roman" w:eastAsia="Times New Roman" w:hAnsi="Times New Roman" w:cs="Times New Roman"/>
                <w:sz w:val="24"/>
              </w:rPr>
            </w:pPr>
            <w:r w:rsidRPr="00EE428C">
              <w:rPr>
                <w:rFonts w:ascii="Times New Roman" w:eastAsia="Times New Roman" w:hAnsi="Times New Roman" w:cs="Times New Roman"/>
                <w:sz w:val="24"/>
              </w:rPr>
              <w:t>При выполнении практических работ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учитывать правила создания гармоничной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композиции.</w:t>
            </w:r>
          </w:p>
          <w:p w:rsidR="00EE428C" w:rsidRPr="00EE428C" w:rsidRDefault="00EE428C" w:rsidP="00EE428C">
            <w:pPr>
              <w:ind w:left="108" w:right="118" w:firstLine="120"/>
              <w:rPr>
                <w:rFonts w:ascii="Times New Roman" w:eastAsia="Times New Roman" w:hAnsi="Times New Roman" w:cs="Times New Roman"/>
                <w:sz w:val="24"/>
              </w:rPr>
            </w:pPr>
            <w:r w:rsidRPr="00EE428C">
              <w:rPr>
                <w:rFonts w:ascii="Times New Roman" w:eastAsia="Times New Roman" w:hAnsi="Times New Roman" w:cs="Times New Roman"/>
                <w:sz w:val="24"/>
              </w:rPr>
              <w:t>Конструировать симметричные формы,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использовать способы разметки таких форм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над конструкцией.</w:t>
            </w:r>
          </w:p>
          <w:p w:rsidR="00EE428C" w:rsidRPr="00EE428C" w:rsidRDefault="00EE428C" w:rsidP="00EE428C">
            <w:pPr>
              <w:spacing w:line="257" w:lineRule="exact"/>
              <w:ind w:left="228"/>
              <w:rPr>
                <w:rFonts w:ascii="Times New Roman" w:eastAsia="Times New Roman" w:hAnsi="Times New Roman" w:cs="Times New Roman"/>
                <w:sz w:val="24"/>
              </w:rPr>
            </w:pPr>
            <w:r w:rsidRPr="00EE428C">
              <w:rPr>
                <w:rFonts w:ascii="Times New Roman" w:eastAsia="Times New Roman" w:hAnsi="Times New Roman" w:cs="Times New Roman"/>
                <w:sz w:val="24"/>
              </w:rPr>
              <w:t>Учитывать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основные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принципы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создания</w:t>
            </w:r>
          </w:p>
        </w:tc>
        <w:tc>
          <w:tcPr>
            <w:tcW w:w="3970" w:type="dxa"/>
          </w:tcPr>
          <w:p w:rsidR="00EE428C" w:rsidRPr="00EE428C" w:rsidRDefault="00EE428C" w:rsidP="00EE428C">
            <w:pPr>
              <w:spacing w:line="276" w:lineRule="auto"/>
              <w:ind w:left="111" w:right="106"/>
              <w:rPr>
                <w:rFonts w:ascii="Times New Roman" w:eastAsia="Times New Roman" w:hAnsi="Times New Roman" w:cs="Times New Roman"/>
                <w:sz w:val="24"/>
              </w:rPr>
            </w:pPr>
            <w:hyperlink r:id="rId54">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55">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56">
              <w:r w:rsidRPr="00EE428C">
                <w:rPr>
                  <w:rFonts w:ascii="Times New Roman" w:eastAsia="Times New Roman" w:hAnsi="Times New Roman" w:cs="Times New Roman"/>
                  <w:color w:val="0462C1"/>
                  <w:sz w:val="24"/>
                  <w:u w:val="single" w:color="0462C1"/>
                </w:rPr>
                <w:t>http://school-collection.edu.ru/</w:t>
              </w:r>
            </w:hyperlink>
            <w:r w:rsidRPr="00EE428C">
              <w:rPr>
                <w:rFonts w:ascii="Times New Roman" w:eastAsia="Times New Roman" w:hAnsi="Times New Roman" w:cs="Times New Roman"/>
                <w:color w:val="0462C1"/>
                <w:spacing w:val="1"/>
                <w:sz w:val="24"/>
              </w:rPr>
              <w:t xml:space="preserve"> </w:t>
            </w:r>
            <w:hyperlink r:id="rId57">
              <w:r w:rsidRPr="00EE428C">
                <w:rPr>
                  <w:rFonts w:ascii="Times New Roman" w:eastAsia="Times New Roman" w:hAnsi="Times New Roman" w:cs="Times New Roman"/>
                  <w:color w:val="0462C1"/>
                  <w:sz w:val="24"/>
                  <w:u w:val="single" w:color="0462C1"/>
                </w:rPr>
                <w:t>https://resh.edu.ru/subject/lesson/7560</w:t>
              </w:r>
            </w:hyperlink>
          </w:p>
          <w:p w:rsidR="00EE428C" w:rsidRPr="00EE428C" w:rsidRDefault="00EE428C" w:rsidP="00EE428C">
            <w:pPr>
              <w:ind w:left="111"/>
              <w:rPr>
                <w:rFonts w:ascii="Times New Roman" w:eastAsia="Times New Roman" w:hAnsi="Times New Roman" w:cs="Times New Roman"/>
                <w:sz w:val="24"/>
              </w:rPr>
            </w:pPr>
            <w:hyperlink r:id="rId58">
              <w:r w:rsidRPr="00EE428C">
                <w:rPr>
                  <w:rFonts w:ascii="Times New Roman" w:eastAsia="Times New Roman" w:hAnsi="Times New Roman" w:cs="Times New Roman"/>
                  <w:color w:val="0462C1"/>
                  <w:sz w:val="24"/>
                  <w:u w:val="single" w:color="0462C1"/>
                </w:rPr>
                <w:t>/start/256994/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2"/>
        <w:gridCol w:w="4109"/>
        <w:gridCol w:w="4776"/>
        <w:gridCol w:w="3970"/>
      </w:tblGrid>
      <w:tr w:rsidR="00EE428C" w:rsidRPr="00EE428C" w:rsidTr="00EF0B46">
        <w:trPr>
          <w:trHeight w:val="275"/>
        </w:trPr>
        <w:tc>
          <w:tcPr>
            <w:tcW w:w="2592" w:type="dxa"/>
          </w:tcPr>
          <w:p w:rsidR="00EE428C" w:rsidRPr="00EE428C" w:rsidRDefault="00EE428C" w:rsidP="00EE428C">
            <w:pPr>
              <w:rPr>
                <w:rFonts w:ascii="Times New Roman" w:eastAsia="Times New Roman" w:hAnsi="Times New Roman" w:cs="Times New Roman"/>
                <w:sz w:val="20"/>
              </w:rPr>
            </w:pPr>
          </w:p>
        </w:tc>
        <w:tc>
          <w:tcPr>
            <w:tcW w:w="4109" w:type="dxa"/>
          </w:tcPr>
          <w:p w:rsidR="00EE428C" w:rsidRPr="00EE428C" w:rsidRDefault="00EE428C" w:rsidP="00EE428C">
            <w:pPr>
              <w:rPr>
                <w:rFonts w:ascii="Times New Roman" w:eastAsia="Times New Roman" w:hAnsi="Times New Roman" w:cs="Times New Roman"/>
                <w:sz w:val="20"/>
              </w:rPr>
            </w:pPr>
          </w:p>
        </w:tc>
        <w:tc>
          <w:tcPr>
            <w:tcW w:w="4776" w:type="dxa"/>
          </w:tcPr>
          <w:p w:rsidR="00EE428C" w:rsidRPr="00EE428C" w:rsidRDefault="00EE428C" w:rsidP="00EE428C">
            <w:pPr>
              <w:spacing w:line="256" w:lineRule="exact"/>
              <w:ind w:left="108"/>
              <w:rPr>
                <w:rFonts w:ascii="Times New Roman" w:eastAsia="Times New Roman" w:hAnsi="Times New Roman" w:cs="Times New Roman"/>
                <w:sz w:val="24"/>
              </w:rPr>
            </w:pP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прочность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жёсткость</w:t>
            </w:r>
          </w:p>
        </w:tc>
        <w:tc>
          <w:tcPr>
            <w:tcW w:w="3970" w:type="dxa"/>
          </w:tcPr>
          <w:p w:rsidR="00EE428C" w:rsidRPr="00EE428C" w:rsidRDefault="00EE428C" w:rsidP="00EE428C">
            <w:pPr>
              <w:rPr>
                <w:rFonts w:ascii="Times New Roman" w:eastAsia="Times New Roman" w:hAnsi="Times New Roman" w:cs="Times New Roman"/>
                <w:sz w:val="20"/>
              </w:rPr>
            </w:pPr>
          </w:p>
        </w:tc>
      </w:tr>
      <w:tr w:rsidR="00EE428C" w:rsidRPr="00EE428C" w:rsidTr="00EF0B46">
        <w:trPr>
          <w:trHeight w:val="4416"/>
        </w:trPr>
        <w:tc>
          <w:tcPr>
            <w:tcW w:w="2592" w:type="dxa"/>
          </w:tcPr>
          <w:p w:rsidR="00EE428C" w:rsidRPr="00EE428C" w:rsidRDefault="00EE428C" w:rsidP="00EE428C">
            <w:pPr>
              <w:ind w:left="107" w:right="313"/>
              <w:rPr>
                <w:rFonts w:ascii="Times New Roman" w:eastAsia="Times New Roman" w:hAnsi="Times New Roman" w:cs="Times New Roman"/>
                <w:b/>
                <w:sz w:val="24"/>
              </w:rPr>
            </w:pPr>
            <w:r w:rsidRPr="00EE428C">
              <w:rPr>
                <w:rFonts w:ascii="Times New Roman" w:eastAsia="Times New Roman" w:hAnsi="Times New Roman" w:cs="Times New Roman"/>
                <w:b/>
                <w:sz w:val="24"/>
              </w:rPr>
              <w:t>4. Информационно-</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коммуникативные</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технологии</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(2</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4109" w:type="dxa"/>
          </w:tcPr>
          <w:p w:rsidR="00EE428C" w:rsidRPr="00EE428C" w:rsidRDefault="00EE428C" w:rsidP="00EE428C">
            <w:pPr>
              <w:ind w:left="108" w:right="237"/>
              <w:rPr>
                <w:rFonts w:ascii="Times New Roman" w:eastAsia="Times New Roman" w:hAnsi="Times New Roman" w:cs="Times New Roman"/>
                <w:sz w:val="24"/>
              </w:rPr>
            </w:pPr>
            <w:r w:rsidRPr="00EE428C">
              <w:rPr>
                <w:rFonts w:ascii="Times New Roman" w:eastAsia="Times New Roman" w:hAnsi="Times New Roman" w:cs="Times New Roman"/>
                <w:sz w:val="24"/>
              </w:rPr>
              <w:t>Демонстрация учителем готовых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на информационных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носителях. Поиск информации.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Интернет</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как</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источник</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информации</w:t>
            </w:r>
          </w:p>
        </w:tc>
        <w:tc>
          <w:tcPr>
            <w:tcW w:w="4776" w:type="dxa"/>
          </w:tcPr>
          <w:p w:rsidR="00EE428C" w:rsidRPr="00EE428C" w:rsidRDefault="00EE428C" w:rsidP="00EE428C">
            <w:pPr>
              <w:ind w:left="108" w:right="444" w:firstLine="60"/>
              <w:rPr>
                <w:rFonts w:ascii="Times New Roman" w:eastAsia="Times New Roman" w:hAnsi="Times New Roman" w:cs="Times New Roman"/>
                <w:sz w:val="24"/>
              </w:rPr>
            </w:pPr>
            <w:r w:rsidRPr="00EE428C">
              <w:rPr>
                <w:rFonts w:ascii="Times New Roman" w:eastAsia="Times New Roman" w:hAnsi="Times New Roman" w:cs="Times New Roman"/>
                <w:sz w:val="24"/>
              </w:rPr>
              <w:t>Осуществлять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поиск</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информации,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том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числе в Интернете под руководством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взрослого.</w:t>
            </w:r>
          </w:p>
          <w:p w:rsidR="00EE428C" w:rsidRPr="00EE428C" w:rsidRDefault="00EE428C" w:rsidP="00EE428C">
            <w:pPr>
              <w:ind w:left="108" w:right="866" w:firstLine="120"/>
              <w:rPr>
                <w:rFonts w:ascii="Times New Roman" w:eastAsia="Times New Roman" w:hAnsi="Times New Roman" w:cs="Times New Roman"/>
                <w:sz w:val="24"/>
              </w:rPr>
            </w:pP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готовые</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представленные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учителем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p>
          <w:p w:rsidR="00EE428C" w:rsidRPr="00EE428C" w:rsidRDefault="00EE428C" w:rsidP="00EE428C">
            <w:pPr>
              <w:ind w:left="108"/>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информационных</w:t>
            </w:r>
            <w:r w:rsidRPr="00EE428C">
              <w:rPr>
                <w:rFonts w:ascii="Times New Roman" w:eastAsia="Times New Roman" w:hAnsi="Times New Roman" w:cs="Times New Roman"/>
                <w:spacing w:val="-11"/>
                <w:sz w:val="24"/>
              </w:rPr>
              <w:t xml:space="preserve"> </w:t>
            </w:r>
            <w:r w:rsidRPr="00EE428C">
              <w:rPr>
                <w:rFonts w:ascii="Times New Roman" w:eastAsia="Times New Roman" w:hAnsi="Times New Roman" w:cs="Times New Roman"/>
                <w:sz w:val="24"/>
              </w:rPr>
              <w:t>носителях.</w:t>
            </w:r>
          </w:p>
          <w:p w:rsidR="00EE428C" w:rsidRPr="00EE428C" w:rsidRDefault="00EE428C" w:rsidP="00EE428C">
            <w:pPr>
              <w:ind w:left="108" w:right="421" w:firstLine="120"/>
              <w:rPr>
                <w:rFonts w:ascii="Times New Roman" w:eastAsia="Times New Roman" w:hAnsi="Times New Roman" w:cs="Times New Roman"/>
                <w:sz w:val="24"/>
              </w:rPr>
            </w:pPr>
            <w:r w:rsidRPr="00EE428C">
              <w:rPr>
                <w:rFonts w:ascii="Times New Roman" w:eastAsia="Times New Roman" w:hAnsi="Times New Roman" w:cs="Times New Roman"/>
                <w:sz w:val="24"/>
              </w:rPr>
              <w:t>Понимать, анализировать информацию,</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представленную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учебнике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разных</w:t>
            </w:r>
          </w:p>
          <w:p w:rsidR="00EE428C" w:rsidRPr="00EE428C" w:rsidRDefault="00EE428C" w:rsidP="00EE428C">
            <w:pPr>
              <w:ind w:left="108"/>
              <w:rPr>
                <w:rFonts w:ascii="Times New Roman" w:eastAsia="Times New Roman" w:hAnsi="Times New Roman" w:cs="Times New Roman"/>
                <w:sz w:val="24"/>
              </w:rPr>
            </w:pPr>
            <w:r w:rsidRPr="00EE428C">
              <w:rPr>
                <w:rFonts w:ascii="Times New Roman" w:eastAsia="Times New Roman" w:hAnsi="Times New Roman" w:cs="Times New Roman"/>
                <w:sz w:val="24"/>
              </w:rPr>
              <w:t>формах.</w:t>
            </w:r>
          </w:p>
          <w:p w:rsidR="00EE428C" w:rsidRPr="00EE428C" w:rsidRDefault="00EE428C" w:rsidP="00EE428C">
            <w:pPr>
              <w:ind w:left="108" w:right="959" w:firstLine="120"/>
              <w:rPr>
                <w:rFonts w:ascii="Times New Roman" w:eastAsia="Times New Roman" w:hAnsi="Times New Roman" w:cs="Times New Roman"/>
                <w:sz w:val="24"/>
              </w:rPr>
            </w:pPr>
            <w:r w:rsidRPr="00EE428C">
              <w:rPr>
                <w:rFonts w:ascii="Times New Roman" w:eastAsia="Times New Roman" w:hAnsi="Times New Roman" w:cs="Times New Roman"/>
                <w:sz w:val="24"/>
              </w:rPr>
              <w:t>Воспринимать книгу как источник</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информации.</w:t>
            </w:r>
          </w:p>
          <w:p w:rsidR="00EE428C" w:rsidRPr="00EE428C" w:rsidRDefault="00EE428C" w:rsidP="00EE428C">
            <w:pPr>
              <w:ind w:left="108" w:right="381" w:firstLine="120"/>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соотносить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разные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информационные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объекты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p>
          <w:p w:rsidR="00EE428C" w:rsidRPr="00EE428C" w:rsidRDefault="00EE428C" w:rsidP="00EE428C">
            <w:pPr>
              <w:spacing w:line="270" w:lineRule="atLeast"/>
              <w:ind w:left="108" w:right="93"/>
              <w:rPr>
                <w:rFonts w:ascii="Times New Roman" w:eastAsia="Times New Roman" w:hAnsi="Times New Roman" w:cs="Times New Roman"/>
                <w:sz w:val="24"/>
              </w:rPr>
            </w:pPr>
            <w:r w:rsidRPr="00EE428C">
              <w:rPr>
                <w:rFonts w:ascii="Times New Roman" w:eastAsia="Times New Roman" w:hAnsi="Times New Roman" w:cs="Times New Roman"/>
                <w:sz w:val="24"/>
              </w:rPr>
              <w:t>учебнике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w:t>
            </w:r>
            <w:r w:rsidRPr="00EE428C">
              <w:rPr>
                <w:rFonts w:ascii="Times New Roman" w:eastAsia="Times New Roman" w:hAnsi="Times New Roman" w:cs="Times New Roman"/>
                <w:spacing w:val="60"/>
                <w:sz w:val="24"/>
              </w:rPr>
              <w:t xml:space="preserve"> </w:t>
            </w:r>
            <w:r w:rsidRPr="00EE428C">
              <w:rPr>
                <w:rFonts w:ascii="Times New Roman" w:eastAsia="Times New Roman" w:hAnsi="Times New Roman" w:cs="Times New Roman"/>
                <w:sz w:val="24"/>
              </w:rPr>
              <w:t>иллюстративный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 текстовый и/или слайдовый план)</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делать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простейшие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выводы</w:t>
            </w:r>
          </w:p>
        </w:tc>
        <w:tc>
          <w:tcPr>
            <w:tcW w:w="3970" w:type="dxa"/>
          </w:tcPr>
          <w:p w:rsidR="00EE428C" w:rsidRPr="00EE428C" w:rsidRDefault="00EE428C" w:rsidP="00EE428C">
            <w:pPr>
              <w:spacing w:line="276" w:lineRule="auto"/>
              <w:ind w:left="111" w:right="106"/>
              <w:rPr>
                <w:rFonts w:ascii="Times New Roman" w:eastAsia="Times New Roman" w:hAnsi="Times New Roman" w:cs="Times New Roman"/>
                <w:sz w:val="24"/>
              </w:rPr>
            </w:pPr>
            <w:hyperlink r:id="rId59">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60">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61">
              <w:r w:rsidRPr="00EE428C">
                <w:rPr>
                  <w:rFonts w:ascii="Times New Roman" w:eastAsia="Times New Roman" w:hAnsi="Times New Roman" w:cs="Times New Roman"/>
                  <w:color w:val="0462C1"/>
                  <w:sz w:val="24"/>
                  <w:u w:val="single" w:color="0462C1"/>
                </w:rPr>
                <w:t>http://school-collection.edu.ru/</w:t>
              </w:r>
            </w:hyperlink>
            <w:r w:rsidRPr="00EE428C">
              <w:rPr>
                <w:rFonts w:ascii="Times New Roman" w:eastAsia="Times New Roman" w:hAnsi="Times New Roman" w:cs="Times New Roman"/>
                <w:color w:val="0462C1"/>
                <w:spacing w:val="1"/>
                <w:sz w:val="24"/>
              </w:rPr>
              <w:t xml:space="preserve"> </w:t>
            </w:r>
            <w:hyperlink r:id="rId62">
              <w:r w:rsidRPr="00EE428C">
                <w:rPr>
                  <w:rFonts w:ascii="Times New Roman" w:eastAsia="Times New Roman" w:hAnsi="Times New Roman" w:cs="Times New Roman"/>
                  <w:color w:val="0462C1"/>
                  <w:sz w:val="24"/>
                  <w:u w:val="single" w:color="0462C1"/>
                </w:rPr>
                <w:t>https://resh.edu.ru/subject/lesson/7560</w:t>
              </w:r>
            </w:hyperlink>
          </w:p>
          <w:p w:rsidR="00EE428C" w:rsidRPr="00EE428C" w:rsidRDefault="00EE428C" w:rsidP="00EE428C">
            <w:pPr>
              <w:ind w:left="111"/>
              <w:rPr>
                <w:rFonts w:ascii="Times New Roman" w:eastAsia="Times New Roman" w:hAnsi="Times New Roman" w:cs="Times New Roman"/>
                <w:sz w:val="24"/>
              </w:rPr>
            </w:pPr>
            <w:hyperlink r:id="rId63">
              <w:r w:rsidRPr="00EE428C">
                <w:rPr>
                  <w:rFonts w:ascii="Times New Roman" w:eastAsia="Times New Roman" w:hAnsi="Times New Roman" w:cs="Times New Roman"/>
                  <w:color w:val="0462C1"/>
                  <w:sz w:val="24"/>
                  <w:u w:val="single" w:color="0462C1"/>
                </w:rPr>
                <w:t>/start/256994/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rPr>
      </w:pPr>
    </w:p>
    <w:p w:rsidR="00EE428C" w:rsidRPr="00EE428C" w:rsidRDefault="00EE428C" w:rsidP="00EE428C">
      <w:pPr>
        <w:widowControl w:val="0"/>
        <w:numPr>
          <w:ilvl w:val="0"/>
          <w:numId w:val="7"/>
        </w:numPr>
        <w:tabs>
          <w:tab w:val="left" w:pos="393"/>
        </w:tabs>
        <w:autoSpaceDE w:val="0"/>
        <w:autoSpaceDN w:val="0"/>
        <w:spacing w:before="211" w:after="0" w:line="240" w:lineRule="auto"/>
        <w:ind w:hanging="181"/>
        <w:rPr>
          <w:rFonts w:ascii="Times New Roman" w:eastAsia="Times New Roman" w:hAnsi="Times New Roman" w:cs="Times New Roman"/>
          <w:b/>
          <w:sz w:val="24"/>
        </w:rPr>
      </w:pPr>
      <w:r w:rsidRPr="00EE428C">
        <w:rPr>
          <w:rFonts w:ascii="Times New Roman" w:eastAsia="Times New Roman" w:hAnsi="Times New Roman" w:cs="Times New Roman"/>
          <w:b/>
          <w:sz w:val="24"/>
          <w:u w:val="thick"/>
        </w:rPr>
        <w:t xml:space="preserve"> КЛАСС</w:t>
      </w:r>
      <w:r w:rsidRPr="00EE428C">
        <w:rPr>
          <w:rFonts w:ascii="Times New Roman" w:eastAsia="Times New Roman" w:hAnsi="Times New Roman" w:cs="Times New Roman"/>
          <w:b/>
          <w:spacing w:val="-3"/>
          <w:sz w:val="24"/>
          <w:u w:val="thick"/>
        </w:rPr>
        <w:t xml:space="preserve"> </w:t>
      </w:r>
      <w:r w:rsidRPr="00EE428C">
        <w:rPr>
          <w:rFonts w:ascii="Times New Roman" w:eastAsia="Times New Roman" w:hAnsi="Times New Roman" w:cs="Times New Roman"/>
          <w:b/>
          <w:sz w:val="24"/>
          <w:u w:val="thick"/>
        </w:rPr>
        <w:t>(34</w:t>
      </w:r>
      <w:r w:rsidRPr="00EE428C">
        <w:rPr>
          <w:rFonts w:ascii="Times New Roman" w:eastAsia="Times New Roman" w:hAnsi="Times New Roman" w:cs="Times New Roman"/>
          <w:b/>
          <w:spacing w:val="-1"/>
          <w:sz w:val="24"/>
          <w:u w:val="thick"/>
        </w:rPr>
        <w:t xml:space="preserve"> </w:t>
      </w:r>
      <w:r w:rsidRPr="00EE428C">
        <w:rPr>
          <w:rFonts w:ascii="Times New Roman" w:eastAsia="Times New Roman" w:hAnsi="Times New Roman" w:cs="Times New Roman"/>
          <w:b/>
          <w:sz w:val="24"/>
          <w:u w:val="thick"/>
        </w:rPr>
        <w:t>ч.)</w:t>
      </w:r>
    </w:p>
    <w:p w:rsidR="00EE428C" w:rsidRPr="00EE428C" w:rsidRDefault="00EE428C" w:rsidP="00EE428C">
      <w:pPr>
        <w:widowControl w:val="0"/>
        <w:autoSpaceDE w:val="0"/>
        <w:autoSpaceDN w:val="0"/>
        <w:spacing w:before="10" w:after="0" w:line="240" w:lineRule="auto"/>
        <w:rPr>
          <w:rFonts w:ascii="Times New Roman" w:eastAsia="Times New Roman" w:hAnsi="Times New Roman" w:cs="Times New Roman"/>
          <w:b/>
          <w:sz w:val="13"/>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551"/>
        </w:trPr>
        <w:tc>
          <w:tcPr>
            <w:tcW w:w="2859" w:type="dxa"/>
          </w:tcPr>
          <w:p w:rsidR="00EE428C" w:rsidRPr="00EE428C" w:rsidRDefault="00EE428C" w:rsidP="00EE428C">
            <w:pPr>
              <w:spacing w:line="275" w:lineRule="exact"/>
              <w:ind w:left="230"/>
              <w:rPr>
                <w:rFonts w:ascii="Times New Roman" w:eastAsia="Times New Roman" w:hAnsi="Times New Roman" w:cs="Times New Roman"/>
                <w:b/>
                <w:sz w:val="24"/>
              </w:rPr>
            </w:pPr>
            <w:r w:rsidRPr="00EE428C">
              <w:rPr>
                <w:rFonts w:ascii="Times New Roman" w:eastAsia="Times New Roman" w:hAnsi="Times New Roman" w:cs="Times New Roman"/>
                <w:b/>
                <w:sz w:val="24"/>
              </w:rPr>
              <w:t>Тематические</w:t>
            </w:r>
            <w:r w:rsidRPr="00EE428C">
              <w:rPr>
                <w:rFonts w:ascii="Times New Roman" w:eastAsia="Times New Roman" w:hAnsi="Times New Roman" w:cs="Times New Roman"/>
                <w:b/>
                <w:spacing w:val="-6"/>
                <w:sz w:val="24"/>
              </w:rPr>
              <w:t xml:space="preserve"> </w:t>
            </w:r>
            <w:r w:rsidRPr="00EE428C">
              <w:rPr>
                <w:rFonts w:ascii="Times New Roman" w:eastAsia="Times New Roman" w:hAnsi="Times New Roman" w:cs="Times New Roman"/>
                <w:b/>
                <w:sz w:val="24"/>
              </w:rPr>
              <w:t>модули</w:t>
            </w:r>
          </w:p>
        </w:tc>
        <w:tc>
          <w:tcPr>
            <w:tcW w:w="3366" w:type="dxa"/>
          </w:tcPr>
          <w:p w:rsidR="00EE428C" w:rsidRPr="00EE428C" w:rsidRDefault="00EE428C" w:rsidP="00EE428C">
            <w:pPr>
              <w:spacing w:line="275" w:lineRule="exact"/>
              <w:ind w:left="496"/>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Основное</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содержание</w:t>
            </w:r>
          </w:p>
        </w:tc>
        <w:tc>
          <w:tcPr>
            <w:tcW w:w="3980" w:type="dxa"/>
          </w:tcPr>
          <w:p w:rsidR="00EE428C" w:rsidRPr="00EE428C" w:rsidRDefault="00EE428C" w:rsidP="00EE428C">
            <w:pPr>
              <w:spacing w:line="276" w:lineRule="exact"/>
              <w:ind w:left="1242" w:right="324" w:hanging="891"/>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Основные виды деятельности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обучающихся</w:t>
            </w:r>
          </w:p>
        </w:tc>
        <w:tc>
          <w:tcPr>
            <w:tcW w:w="5245" w:type="dxa"/>
          </w:tcPr>
          <w:p w:rsidR="00EE428C" w:rsidRPr="00EE428C" w:rsidRDefault="00EE428C" w:rsidP="00EE428C">
            <w:pPr>
              <w:spacing w:line="275" w:lineRule="exact"/>
              <w:ind w:left="1253"/>
              <w:rPr>
                <w:rFonts w:ascii="Times New Roman" w:eastAsia="Times New Roman" w:hAnsi="Times New Roman" w:cs="Times New Roman"/>
                <w:b/>
                <w:sz w:val="24"/>
              </w:rPr>
            </w:pPr>
            <w:r w:rsidRPr="00EE428C">
              <w:rPr>
                <w:rFonts w:ascii="Times New Roman" w:eastAsia="Times New Roman" w:hAnsi="Times New Roman" w:cs="Times New Roman"/>
                <w:b/>
                <w:sz w:val="24"/>
              </w:rPr>
              <w:t>Используемые</w:t>
            </w:r>
            <w:r w:rsidRPr="00EE428C">
              <w:rPr>
                <w:rFonts w:ascii="Times New Roman" w:eastAsia="Times New Roman" w:hAnsi="Times New Roman" w:cs="Times New Roman"/>
                <w:b/>
                <w:spacing w:val="-4"/>
                <w:sz w:val="24"/>
              </w:rPr>
              <w:t xml:space="preserve"> </w:t>
            </w:r>
            <w:r w:rsidRPr="00EE428C">
              <w:rPr>
                <w:rFonts w:ascii="Times New Roman" w:eastAsia="Times New Roman" w:hAnsi="Times New Roman" w:cs="Times New Roman"/>
                <w:b/>
                <w:sz w:val="24"/>
              </w:rPr>
              <w:t>ЦОР/ЭОР</w:t>
            </w:r>
          </w:p>
        </w:tc>
      </w:tr>
      <w:tr w:rsidR="00EE428C" w:rsidRPr="00EE428C" w:rsidTr="00EF0B46">
        <w:trPr>
          <w:trHeight w:val="3590"/>
        </w:trPr>
        <w:tc>
          <w:tcPr>
            <w:tcW w:w="2859" w:type="dxa"/>
          </w:tcPr>
          <w:p w:rsidR="00EE428C" w:rsidRPr="00EE428C" w:rsidRDefault="00EE428C" w:rsidP="00EE428C">
            <w:pPr>
              <w:spacing w:before="1"/>
              <w:ind w:left="707" w:hanging="41"/>
              <w:rPr>
                <w:rFonts w:ascii="Times New Roman" w:eastAsia="Times New Roman" w:hAnsi="Times New Roman" w:cs="Times New Roman"/>
                <w:b/>
                <w:sz w:val="24"/>
              </w:rPr>
            </w:pPr>
            <w:r w:rsidRPr="00EE428C">
              <w:rPr>
                <w:rFonts w:ascii="Times New Roman" w:eastAsia="Times New Roman" w:hAnsi="Times New Roman" w:cs="Times New Roman"/>
                <w:b/>
                <w:spacing w:val="-2"/>
                <w:sz w:val="24"/>
              </w:rPr>
              <w:t>1.</w:t>
            </w:r>
            <w:r w:rsidRPr="00EE428C">
              <w:rPr>
                <w:rFonts w:ascii="Times New Roman" w:eastAsia="Times New Roman" w:hAnsi="Times New Roman" w:cs="Times New Roman"/>
                <w:b/>
                <w:spacing w:val="-26"/>
                <w:sz w:val="24"/>
              </w:rPr>
              <w:t xml:space="preserve"> </w:t>
            </w:r>
            <w:r w:rsidRPr="00EE428C">
              <w:rPr>
                <w:rFonts w:ascii="Times New Roman" w:eastAsia="Times New Roman" w:hAnsi="Times New Roman" w:cs="Times New Roman"/>
                <w:b/>
                <w:spacing w:val="-2"/>
                <w:sz w:val="24"/>
              </w:rPr>
              <w:t>Технологии,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профессии и</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производства</w:t>
            </w:r>
          </w:p>
          <w:p w:rsidR="00EE428C" w:rsidRPr="00EE428C" w:rsidRDefault="00EE428C" w:rsidP="00EE428C">
            <w:pPr>
              <w:ind w:left="1176"/>
              <w:rPr>
                <w:rFonts w:ascii="Times New Roman" w:eastAsia="Times New Roman" w:hAnsi="Times New Roman" w:cs="Times New Roman"/>
                <w:b/>
                <w:sz w:val="24"/>
              </w:rPr>
            </w:pPr>
            <w:r w:rsidRPr="00EE428C">
              <w:rPr>
                <w:rFonts w:ascii="Times New Roman" w:eastAsia="Times New Roman" w:hAnsi="Times New Roman" w:cs="Times New Roman"/>
                <w:b/>
                <w:sz w:val="24"/>
              </w:rPr>
              <w:t>(8</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3366" w:type="dxa"/>
          </w:tcPr>
          <w:p w:rsidR="00EE428C" w:rsidRPr="00EE428C" w:rsidRDefault="00EE428C" w:rsidP="00EE428C">
            <w:pPr>
              <w:spacing w:before="1"/>
              <w:ind w:left="107" w:right="544"/>
              <w:jc w:val="both"/>
              <w:rPr>
                <w:rFonts w:ascii="Times New Roman" w:eastAsia="Times New Roman" w:hAnsi="Times New Roman" w:cs="Times New Roman"/>
                <w:sz w:val="24"/>
              </w:rPr>
            </w:pPr>
            <w:r w:rsidRPr="00EE428C">
              <w:rPr>
                <w:rFonts w:ascii="Times New Roman" w:eastAsia="Times New Roman" w:hAnsi="Times New Roman" w:cs="Times New Roman"/>
                <w:sz w:val="24"/>
              </w:rPr>
              <w:t>Непрерывность процесса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деятельностного</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освоения</w:t>
            </w:r>
          </w:p>
          <w:p w:rsidR="00EE428C" w:rsidRPr="00EE428C" w:rsidRDefault="00EE428C" w:rsidP="00EE428C">
            <w:pPr>
              <w:ind w:left="107" w:right="437"/>
              <w:jc w:val="both"/>
              <w:rPr>
                <w:rFonts w:ascii="Times New Roman" w:eastAsia="Times New Roman" w:hAnsi="Times New Roman" w:cs="Times New Roman"/>
                <w:sz w:val="24"/>
              </w:rPr>
            </w:pPr>
            <w:r w:rsidRPr="00EE428C">
              <w:rPr>
                <w:rFonts w:ascii="Times New Roman" w:eastAsia="Times New Roman" w:hAnsi="Times New Roman" w:cs="Times New Roman"/>
                <w:sz w:val="24"/>
              </w:rPr>
              <w:t>мира человеком и создания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культуры. Материальные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духовные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потребности</w:t>
            </w:r>
          </w:p>
          <w:p w:rsidR="00EE428C" w:rsidRPr="00EE428C" w:rsidRDefault="00EE428C" w:rsidP="00EE428C">
            <w:pPr>
              <w:ind w:left="107" w:right="213"/>
              <w:rPr>
                <w:rFonts w:ascii="Times New Roman" w:eastAsia="Times New Roman" w:hAnsi="Times New Roman" w:cs="Times New Roman"/>
                <w:sz w:val="24"/>
              </w:rPr>
            </w:pPr>
            <w:r w:rsidRPr="00EE428C">
              <w:rPr>
                <w:rFonts w:ascii="Times New Roman" w:eastAsia="Times New Roman" w:hAnsi="Times New Roman" w:cs="Times New Roman"/>
                <w:sz w:val="24"/>
              </w:rPr>
              <w:t>человека как движущие силы</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прогресса. Разнообразие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творческой трудовой</w:t>
            </w:r>
          </w:p>
          <w:p w:rsidR="00EE428C" w:rsidRPr="00EE428C" w:rsidRDefault="00EE428C" w:rsidP="00EE428C">
            <w:pPr>
              <w:spacing w:line="270" w:lineRule="atLeast"/>
              <w:ind w:left="107" w:right="264"/>
              <w:rPr>
                <w:rFonts w:ascii="Times New Roman" w:eastAsia="Times New Roman" w:hAnsi="Times New Roman" w:cs="Times New Roman"/>
                <w:sz w:val="24"/>
              </w:rPr>
            </w:pPr>
            <w:r w:rsidRPr="00EE428C">
              <w:rPr>
                <w:rFonts w:ascii="Times New Roman" w:eastAsia="Times New Roman" w:hAnsi="Times New Roman" w:cs="Times New Roman"/>
                <w:sz w:val="24"/>
              </w:rPr>
              <w:t>деятельности в современных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условиях. Разнообразие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предметов рукотворного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мира: архитектура, техника,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предметы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быта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p>
        </w:tc>
        <w:tc>
          <w:tcPr>
            <w:tcW w:w="3980" w:type="dxa"/>
          </w:tcPr>
          <w:p w:rsidR="00EE428C" w:rsidRPr="00EE428C" w:rsidRDefault="00EE428C" w:rsidP="00EE428C">
            <w:pPr>
              <w:spacing w:before="1"/>
              <w:ind w:left="107" w:right="359" w:firstLine="180"/>
              <w:rPr>
                <w:rFonts w:ascii="Times New Roman" w:eastAsia="Times New Roman" w:hAnsi="Times New Roman" w:cs="Times New Roman"/>
                <w:sz w:val="24"/>
              </w:rPr>
            </w:pPr>
            <w:r w:rsidRPr="00EE428C">
              <w:rPr>
                <w:rFonts w:ascii="Times New Roman" w:eastAsia="Times New Roman" w:hAnsi="Times New Roman" w:cs="Times New Roman"/>
                <w:sz w:val="24"/>
              </w:rPr>
              <w:t>Соблюдать правила безопасной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 выбор инструментов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приспособлений</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зависимости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от</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изготавливаемых</w:t>
            </w:r>
          </w:p>
          <w:p w:rsidR="00EE428C" w:rsidRPr="00EE428C" w:rsidRDefault="00EE428C" w:rsidP="00EE428C">
            <w:pPr>
              <w:spacing w:line="274"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изделий.</w:t>
            </w:r>
          </w:p>
          <w:p w:rsidR="00EE428C" w:rsidRPr="00EE428C" w:rsidRDefault="00EE428C" w:rsidP="00EE428C">
            <w:pPr>
              <w:ind w:left="107" w:right="469" w:firstLine="120"/>
              <w:rPr>
                <w:rFonts w:ascii="Times New Roman" w:eastAsia="Times New Roman" w:hAnsi="Times New Roman" w:cs="Times New Roman"/>
                <w:sz w:val="24"/>
              </w:rPr>
            </w:pPr>
            <w:r w:rsidRPr="00EE428C">
              <w:rPr>
                <w:rFonts w:ascii="Times New Roman" w:eastAsia="Times New Roman" w:hAnsi="Times New Roman" w:cs="Times New Roman"/>
                <w:sz w:val="24"/>
              </w:rPr>
              <w:t>Изучать возможности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 изучаемых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инструментов и приспособлений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людьми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профессий.</w:t>
            </w:r>
          </w:p>
          <w:p w:rsidR="00EE428C" w:rsidRPr="00EE428C" w:rsidRDefault="00EE428C" w:rsidP="00EE428C">
            <w:pPr>
              <w:spacing w:line="270" w:lineRule="atLeast"/>
              <w:ind w:left="107" w:right="368" w:firstLine="12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рабочее место в зависимости от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вида работы и выбранных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tc>
        <w:tc>
          <w:tcPr>
            <w:tcW w:w="5245" w:type="dxa"/>
          </w:tcPr>
          <w:p w:rsidR="00EE428C" w:rsidRPr="00EE428C" w:rsidRDefault="00EE428C" w:rsidP="00EE428C">
            <w:pPr>
              <w:spacing w:before="1" w:line="276" w:lineRule="auto"/>
              <w:ind w:left="109" w:right="1383"/>
              <w:rPr>
                <w:rFonts w:ascii="Times New Roman" w:eastAsia="Times New Roman" w:hAnsi="Times New Roman" w:cs="Times New Roman"/>
                <w:sz w:val="24"/>
              </w:rPr>
            </w:pPr>
            <w:hyperlink r:id="rId64">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65">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66">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spacing w:line="274" w:lineRule="exact"/>
              <w:ind w:left="109"/>
              <w:rPr>
                <w:rFonts w:ascii="Times New Roman" w:eastAsia="Times New Roman" w:hAnsi="Times New Roman" w:cs="Times New Roman"/>
                <w:sz w:val="24"/>
              </w:rPr>
            </w:pPr>
            <w:hyperlink r:id="rId67">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4" w:lineRule="exact"/>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ind w:left="107" w:right="441"/>
              <w:rPr>
                <w:rFonts w:ascii="Times New Roman" w:eastAsia="Times New Roman" w:hAnsi="Times New Roman" w:cs="Times New Roman"/>
                <w:sz w:val="24"/>
              </w:rPr>
            </w:pPr>
            <w:r w:rsidRPr="00EE428C">
              <w:rPr>
                <w:rFonts w:ascii="Times New Roman" w:eastAsia="Times New Roman" w:hAnsi="Times New Roman" w:cs="Times New Roman"/>
                <w:sz w:val="24"/>
              </w:rPr>
              <w:t>декоративно-прикладного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искусства. Современные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производства и профессии,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связанные с обработкой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аналогичных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используемым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уроках</w:t>
            </w:r>
          </w:p>
          <w:p w:rsidR="00EE428C" w:rsidRPr="00EE428C" w:rsidRDefault="00EE428C" w:rsidP="00EE428C">
            <w:pPr>
              <w:ind w:left="107" w:right="355"/>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технологии.</w:t>
            </w:r>
            <w:r w:rsidRPr="00EE428C">
              <w:rPr>
                <w:rFonts w:ascii="Times New Roman" w:eastAsia="Times New Roman" w:hAnsi="Times New Roman" w:cs="Times New Roman"/>
                <w:spacing w:val="-15"/>
                <w:sz w:val="24"/>
              </w:rPr>
              <w:t xml:space="preserve"> </w:t>
            </w:r>
            <w:r w:rsidRPr="00EE428C">
              <w:rPr>
                <w:rFonts w:ascii="Times New Roman" w:eastAsia="Times New Roman" w:hAnsi="Times New Roman" w:cs="Times New Roman"/>
                <w:sz w:val="24"/>
              </w:rPr>
              <w:t>Общие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правила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создания предметов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рукотворного мира: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соответствие формы,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размеров, материала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внешнего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оформления</w:t>
            </w:r>
          </w:p>
          <w:p w:rsidR="00EE428C" w:rsidRPr="00EE428C" w:rsidRDefault="00EE428C" w:rsidP="00EE428C">
            <w:pPr>
              <w:ind w:left="107" w:right="440"/>
              <w:rPr>
                <w:rFonts w:ascii="Times New Roman" w:eastAsia="Times New Roman" w:hAnsi="Times New Roman" w:cs="Times New Roman"/>
                <w:sz w:val="24"/>
              </w:rPr>
            </w:pPr>
            <w:r w:rsidRPr="00EE428C">
              <w:rPr>
                <w:rFonts w:ascii="Times New Roman" w:eastAsia="Times New Roman" w:hAnsi="Times New Roman" w:cs="Times New Roman"/>
                <w:sz w:val="24"/>
              </w:rPr>
              <w:t>изделия его назначению.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Стилевая гармония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предметном ансамбле;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гармония предметной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окружающей</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среды</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(общее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представление). Мир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современной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техники.</w:t>
            </w:r>
          </w:p>
          <w:p w:rsidR="00EE428C" w:rsidRPr="00EE428C" w:rsidRDefault="00EE428C" w:rsidP="00EE428C">
            <w:pPr>
              <w:ind w:left="107" w:right="797"/>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коммуникационные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технологии в жизни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pacing w:val="-1"/>
                <w:sz w:val="24"/>
              </w:rPr>
              <w:t>современного</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человека.</w:t>
            </w:r>
          </w:p>
          <w:p w:rsidR="00EE428C" w:rsidRPr="00EE428C" w:rsidRDefault="00EE428C" w:rsidP="00EE428C">
            <w:pPr>
              <w:spacing w:before="1"/>
              <w:ind w:left="107"/>
              <w:rPr>
                <w:rFonts w:ascii="Times New Roman" w:eastAsia="Times New Roman" w:hAnsi="Times New Roman" w:cs="Times New Roman"/>
                <w:sz w:val="24"/>
              </w:rPr>
            </w:pPr>
            <w:r w:rsidRPr="00EE428C">
              <w:rPr>
                <w:rFonts w:ascii="Times New Roman" w:eastAsia="Times New Roman" w:hAnsi="Times New Roman" w:cs="Times New Roman"/>
                <w:sz w:val="24"/>
              </w:rPr>
              <w:t>Решение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человеком</w:t>
            </w:r>
          </w:p>
          <w:p w:rsidR="00EE428C" w:rsidRPr="00EE428C" w:rsidRDefault="00EE428C" w:rsidP="00EE428C">
            <w:pPr>
              <w:spacing w:before="2" w:line="237" w:lineRule="auto"/>
              <w:ind w:left="107" w:right="233"/>
              <w:rPr>
                <w:rFonts w:ascii="Times New Roman" w:eastAsia="Times New Roman" w:hAnsi="Times New Roman" w:cs="Times New Roman"/>
                <w:sz w:val="24"/>
              </w:rPr>
            </w:pPr>
            <w:r w:rsidRPr="00EE428C">
              <w:rPr>
                <w:rFonts w:ascii="Times New Roman" w:eastAsia="Times New Roman" w:hAnsi="Times New Roman" w:cs="Times New Roman"/>
                <w:sz w:val="24"/>
              </w:rPr>
              <w:t>инженерных задач на основе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изучения</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природных</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законов</w:t>
            </w:r>
          </w:p>
          <w:p w:rsidR="00EE428C" w:rsidRPr="00EE428C" w:rsidRDefault="00EE428C" w:rsidP="00EE428C">
            <w:pPr>
              <w:spacing w:before="1"/>
              <w:ind w:left="107" w:right="140"/>
              <w:rPr>
                <w:rFonts w:ascii="Times New Roman" w:eastAsia="Times New Roman" w:hAnsi="Times New Roman" w:cs="Times New Roman"/>
                <w:sz w:val="24"/>
              </w:rPr>
            </w:pPr>
            <w:r w:rsidRPr="00EE428C">
              <w:rPr>
                <w:rFonts w:ascii="Times New Roman" w:eastAsia="Times New Roman" w:hAnsi="Times New Roman" w:cs="Times New Roman"/>
                <w:sz w:val="24"/>
              </w:rPr>
              <w:t>—</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жёсткость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(трубчатые сооружения,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треугольник как устойчивая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геометрическая форма и др.).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Бережное и внимательное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отношение к природе как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источнику</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сырьевых</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ресурсов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идей для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технологий</w:t>
            </w:r>
          </w:p>
          <w:p w:rsidR="00EE428C" w:rsidRPr="00EE428C" w:rsidRDefault="00EE428C" w:rsidP="00EE428C">
            <w:pPr>
              <w:spacing w:line="259"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будущего.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Элементарная</w:t>
            </w:r>
          </w:p>
        </w:tc>
        <w:tc>
          <w:tcPr>
            <w:tcW w:w="3980" w:type="dxa"/>
          </w:tcPr>
          <w:p w:rsidR="00EE428C" w:rsidRPr="00EE428C" w:rsidRDefault="00EE428C" w:rsidP="00EE428C">
            <w:pPr>
              <w:ind w:left="107" w:right="241" w:firstLine="120"/>
              <w:rPr>
                <w:rFonts w:ascii="Times New Roman" w:eastAsia="Times New Roman" w:hAnsi="Times New Roman" w:cs="Times New Roman"/>
                <w:sz w:val="24"/>
              </w:rPr>
            </w:pPr>
            <w:r w:rsidRPr="00EE428C">
              <w:rPr>
                <w:rFonts w:ascii="Times New Roman" w:eastAsia="Times New Roman" w:hAnsi="Times New Roman" w:cs="Times New Roman"/>
                <w:sz w:val="24"/>
              </w:rPr>
              <w:t>Поддерживать порядок во время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 убирать рабочее место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окончании практической 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Изучать важность подготовки,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организации,</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уборки,</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поддержания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порядка рабочего места людьми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профессий.</w:t>
            </w:r>
          </w:p>
          <w:p w:rsidR="00EE428C" w:rsidRPr="00EE428C" w:rsidRDefault="00EE428C" w:rsidP="00EE428C">
            <w:pPr>
              <w:ind w:left="107" w:right="132" w:firstLine="12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свойства</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над</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изделиями.</w:t>
            </w:r>
          </w:p>
          <w:p w:rsidR="00EE428C" w:rsidRPr="00EE428C" w:rsidRDefault="00EE428C" w:rsidP="00EE428C">
            <w:pPr>
              <w:ind w:left="227"/>
              <w:rPr>
                <w:rFonts w:ascii="Times New Roman" w:eastAsia="Times New Roman" w:hAnsi="Times New Roman" w:cs="Times New Roman"/>
                <w:sz w:val="24"/>
              </w:rPr>
            </w:pPr>
            <w:r w:rsidRPr="00EE428C">
              <w:rPr>
                <w:rFonts w:ascii="Times New Roman" w:eastAsia="Times New Roman" w:hAnsi="Times New Roman" w:cs="Times New Roman"/>
                <w:sz w:val="24"/>
              </w:rPr>
              <w:t>Учитывать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работе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над</w:t>
            </w:r>
          </w:p>
          <w:p w:rsidR="00EE428C" w:rsidRPr="00EE428C" w:rsidRDefault="00EE428C" w:rsidP="00EE428C">
            <w:pPr>
              <w:ind w:left="107" w:right="236"/>
              <w:rPr>
                <w:rFonts w:ascii="Times New Roman" w:eastAsia="Times New Roman" w:hAnsi="Times New Roman" w:cs="Times New Roman"/>
                <w:sz w:val="24"/>
              </w:rPr>
            </w:pPr>
            <w:r w:rsidRPr="00EE428C">
              <w:rPr>
                <w:rFonts w:ascii="Times New Roman" w:eastAsia="Times New Roman" w:hAnsi="Times New Roman" w:cs="Times New Roman"/>
                <w:sz w:val="24"/>
              </w:rPr>
              <w:t>изделием общие правила создания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предметов рукотворного мира: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соответствие формы, размеров,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 и внешнего оформления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изделия его назначению, стилевая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гармония в предметном ансамбле;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гармония предметной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окружающей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среды (общее</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представление).</w:t>
            </w:r>
          </w:p>
          <w:p w:rsidR="00EE428C" w:rsidRPr="00EE428C" w:rsidRDefault="00EE428C" w:rsidP="00EE428C">
            <w:pPr>
              <w:ind w:left="107" w:right="189"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 варианты решения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человеком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конструкторских</w:t>
            </w:r>
          </w:p>
          <w:p w:rsidR="00EE428C" w:rsidRPr="00EE428C" w:rsidRDefault="00EE428C" w:rsidP="00EE428C">
            <w:pPr>
              <w:spacing w:before="1"/>
              <w:ind w:left="107" w:right="546"/>
              <w:rPr>
                <w:rFonts w:ascii="Times New Roman" w:eastAsia="Times New Roman" w:hAnsi="Times New Roman" w:cs="Times New Roman"/>
                <w:sz w:val="24"/>
              </w:rPr>
            </w:pPr>
            <w:r w:rsidRPr="00EE428C">
              <w:rPr>
                <w:rFonts w:ascii="Times New Roman" w:eastAsia="Times New Roman" w:hAnsi="Times New Roman" w:cs="Times New Roman"/>
                <w:sz w:val="24"/>
              </w:rPr>
              <w:t>инженерных задач (различные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отрасли, профессии) на основе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изучения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природных</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законов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w:t>
            </w:r>
          </w:p>
          <w:p w:rsidR="00EE428C" w:rsidRPr="00EE428C" w:rsidRDefault="00EE428C" w:rsidP="00EE428C">
            <w:pPr>
              <w:ind w:left="107" w:right="177"/>
              <w:rPr>
                <w:rFonts w:ascii="Times New Roman" w:eastAsia="Times New Roman" w:hAnsi="Times New Roman" w:cs="Times New Roman"/>
                <w:sz w:val="24"/>
              </w:rPr>
            </w:pPr>
            <w:r w:rsidRPr="00EE428C">
              <w:rPr>
                <w:rFonts w:ascii="Times New Roman" w:eastAsia="Times New Roman" w:hAnsi="Times New Roman" w:cs="Times New Roman"/>
                <w:sz w:val="24"/>
              </w:rPr>
              <w:t>жёсткость конструкции (трубчатые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сооружения; треугольник как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устойчивая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геометрическая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форма).</w:t>
            </w:r>
          </w:p>
          <w:p w:rsidR="00EE428C" w:rsidRPr="00EE428C" w:rsidRDefault="00EE428C" w:rsidP="00EE428C">
            <w:pPr>
              <w:ind w:left="107" w:right="121" w:firstLine="18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самостоятельно этапы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изготовления изделия на основе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анализа готового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текстового и/или слайдового плана,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с технологической картой.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Отбирать материалы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p>
          <w:p w:rsidR="00EE428C" w:rsidRPr="00EE428C" w:rsidRDefault="00EE428C" w:rsidP="00EE428C">
            <w:pPr>
              <w:spacing w:line="270" w:lineRule="atLeast"/>
              <w:ind w:left="107" w:right="219"/>
              <w:rPr>
                <w:rFonts w:ascii="Times New Roman" w:eastAsia="Times New Roman" w:hAnsi="Times New Roman" w:cs="Times New Roman"/>
                <w:sz w:val="24"/>
              </w:rPr>
            </w:pPr>
            <w:r w:rsidRPr="00EE428C">
              <w:rPr>
                <w:rFonts w:ascii="Times New Roman" w:eastAsia="Times New Roman" w:hAnsi="Times New Roman" w:cs="Times New Roman"/>
                <w:sz w:val="24"/>
              </w:rPr>
              <w:t>инструменты, необходимые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зависимости</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3588"/>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творческая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проектная</w:t>
            </w:r>
          </w:p>
          <w:p w:rsidR="00EE428C" w:rsidRPr="00EE428C" w:rsidRDefault="00EE428C" w:rsidP="00EE428C">
            <w:pPr>
              <w:ind w:left="107" w:right="160"/>
              <w:rPr>
                <w:rFonts w:ascii="Times New Roman" w:eastAsia="Times New Roman" w:hAnsi="Times New Roman" w:cs="Times New Roman"/>
                <w:sz w:val="24"/>
              </w:rPr>
            </w:pPr>
            <w:r w:rsidRPr="00EE428C">
              <w:rPr>
                <w:rFonts w:ascii="Times New Roman" w:eastAsia="Times New Roman" w:hAnsi="Times New Roman" w:cs="Times New Roman"/>
                <w:sz w:val="24"/>
              </w:rPr>
              <w:t>деятельность. Коллективные,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групповые и индивидуальные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проекты в рамках изучаемой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тематики. Совместная работа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 малых группах,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осуществление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сотрудничества;</w:t>
            </w:r>
          </w:p>
          <w:p w:rsidR="00EE428C" w:rsidRPr="00EE428C" w:rsidRDefault="00EE428C" w:rsidP="00EE428C">
            <w:pPr>
              <w:ind w:left="107" w:right="258"/>
              <w:rPr>
                <w:rFonts w:ascii="Times New Roman" w:eastAsia="Times New Roman" w:hAnsi="Times New Roman" w:cs="Times New Roman"/>
                <w:sz w:val="24"/>
              </w:rPr>
            </w:pPr>
            <w:r w:rsidRPr="00EE428C">
              <w:rPr>
                <w:rFonts w:ascii="Times New Roman" w:eastAsia="Times New Roman" w:hAnsi="Times New Roman" w:cs="Times New Roman"/>
                <w:sz w:val="24"/>
              </w:rPr>
              <w:t>распределение 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выполнение социальных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ролей</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(руководитель/лидер</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подчинённый)</w:t>
            </w:r>
          </w:p>
        </w:tc>
        <w:tc>
          <w:tcPr>
            <w:tcW w:w="3980" w:type="dxa"/>
          </w:tcPr>
          <w:p w:rsidR="00EE428C" w:rsidRPr="00EE428C" w:rsidRDefault="00EE428C" w:rsidP="00EE428C">
            <w:pPr>
              <w:ind w:left="107" w:right="705"/>
              <w:rPr>
                <w:rFonts w:ascii="Times New Roman" w:eastAsia="Times New Roman" w:hAnsi="Times New Roman" w:cs="Times New Roman"/>
                <w:sz w:val="24"/>
              </w:rPr>
            </w:pPr>
            <w:r w:rsidRPr="00EE428C">
              <w:rPr>
                <w:rFonts w:ascii="Times New Roman" w:eastAsia="Times New Roman" w:hAnsi="Times New Roman" w:cs="Times New Roman"/>
                <w:sz w:val="24"/>
              </w:rPr>
              <w:t>от вида работы, заменять их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помощью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учителя)</w:t>
            </w:r>
          </w:p>
          <w:p w:rsidR="00EE428C" w:rsidRPr="00EE428C" w:rsidRDefault="00EE428C" w:rsidP="00EE428C">
            <w:pPr>
              <w:ind w:left="287"/>
              <w:rPr>
                <w:rFonts w:ascii="Times New Roman" w:eastAsia="Times New Roman" w:hAnsi="Times New Roman" w:cs="Times New Roman"/>
                <w:sz w:val="24"/>
              </w:rPr>
            </w:pP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устройство</w:t>
            </w:r>
          </w:p>
          <w:p w:rsidR="00EE428C" w:rsidRPr="00EE428C" w:rsidRDefault="00EE428C" w:rsidP="00EE428C">
            <w:pPr>
              <w:ind w:left="107" w:right="218"/>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нём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способы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их соединения.</w:t>
            </w:r>
          </w:p>
          <w:p w:rsidR="00EE428C" w:rsidRPr="00EE428C" w:rsidRDefault="00EE428C" w:rsidP="00EE428C">
            <w:pPr>
              <w:ind w:left="107" w:right="249" w:firstLine="12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 разнообразие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творческой трудовой деятельности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современных условиях.</w:t>
            </w:r>
          </w:p>
          <w:p w:rsidR="00EE428C" w:rsidRPr="00EE428C" w:rsidRDefault="00EE428C" w:rsidP="00EE428C">
            <w:pPr>
              <w:ind w:left="107" w:right="363" w:firstLine="180"/>
              <w:rPr>
                <w:rFonts w:ascii="Times New Roman" w:eastAsia="Times New Roman" w:hAnsi="Times New Roman" w:cs="Times New Roman"/>
                <w:sz w:val="24"/>
              </w:rPr>
            </w:pPr>
            <w:r w:rsidRPr="00EE428C">
              <w:rPr>
                <w:rFonts w:ascii="Times New Roman" w:eastAsia="Times New Roman" w:hAnsi="Times New Roman" w:cs="Times New Roman"/>
                <w:sz w:val="24"/>
              </w:rPr>
              <w:t>Приводить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примеры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традиций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праздников народов России,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ремёсел, обычаев и производств,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связанных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изучаемыми</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материалами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производствами</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6072"/>
        </w:trPr>
        <w:tc>
          <w:tcPr>
            <w:tcW w:w="2859" w:type="dxa"/>
          </w:tcPr>
          <w:p w:rsidR="00EE428C" w:rsidRPr="00EE428C" w:rsidRDefault="00EE428C" w:rsidP="00EE428C">
            <w:pPr>
              <w:tabs>
                <w:tab w:val="left" w:pos="1140"/>
              </w:tabs>
              <w:ind w:left="527" w:right="345" w:firstLine="76"/>
              <w:rPr>
                <w:rFonts w:ascii="Times New Roman" w:eastAsia="Times New Roman" w:hAnsi="Times New Roman" w:cs="Times New Roman"/>
                <w:b/>
                <w:sz w:val="24"/>
              </w:rPr>
            </w:pPr>
            <w:r w:rsidRPr="00EE428C">
              <w:rPr>
                <w:rFonts w:ascii="Times New Roman" w:eastAsia="Times New Roman" w:hAnsi="Times New Roman" w:cs="Times New Roman"/>
                <w:b/>
                <w:sz w:val="24"/>
              </w:rPr>
              <w:t>2.</w:t>
            </w:r>
            <w:r w:rsidRPr="00EE428C">
              <w:rPr>
                <w:rFonts w:ascii="Times New Roman" w:eastAsia="Times New Roman" w:hAnsi="Times New Roman" w:cs="Times New Roman"/>
                <w:b/>
                <w:sz w:val="24"/>
              </w:rPr>
              <w:tab/>
              <w:t>Технологии</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ручной</w:t>
            </w:r>
            <w:r w:rsidRPr="00EE428C">
              <w:rPr>
                <w:rFonts w:ascii="Times New Roman" w:eastAsia="Times New Roman" w:hAnsi="Times New Roman" w:cs="Times New Roman"/>
                <w:b/>
                <w:spacing w:val="-13"/>
                <w:sz w:val="24"/>
              </w:rPr>
              <w:t xml:space="preserve"> </w:t>
            </w:r>
            <w:r w:rsidRPr="00EE428C">
              <w:rPr>
                <w:rFonts w:ascii="Times New Roman" w:eastAsia="Times New Roman" w:hAnsi="Times New Roman" w:cs="Times New Roman"/>
                <w:b/>
                <w:sz w:val="24"/>
              </w:rPr>
              <w:t>обработки</w:t>
            </w:r>
          </w:p>
          <w:p w:rsidR="00EE428C" w:rsidRPr="00EE428C" w:rsidRDefault="00EE428C" w:rsidP="00EE428C">
            <w:pPr>
              <w:ind w:left="1188" w:right="672" w:hanging="315"/>
              <w:rPr>
                <w:rFonts w:ascii="Times New Roman" w:eastAsia="Times New Roman" w:hAnsi="Times New Roman" w:cs="Times New Roman"/>
                <w:b/>
                <w:sz w:val="24"/>
              </w:rPr>
            </w:pPr>
            <w:r w:rsidRPr="00EE428C">
              <w:rPr>
                <w:rFonts w:ascii="Times New Roman" w:eastAsia="Times New Roman" w:hAnsi="Times New Roman" w:cs="Times New Roman"/>
                <w:b/>
                <w:sz w:val="24"/>
              </w:rPr>
              <w:t>материалов</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(10</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p w:rsidR="00EE428C" w:rsidRPr="00EE428C" w:rsidRDefault="00EE428C" w:rsidP="00EE428C">
            <w:pPr>
              <w:spacing w:before="10"/>
              <w:rPr>
                <w:rFonts w:ascii="Times New Roman" w:eastAsia="Times New Roman" w:hAnsi="Times New Roman" w:cs="Times New Roman"/>
                <w:b/>
                <w:sz w:val="23"/>
              </w:rPr>
            </w:pPr>
          </w:p>
          <w:p w:rsidR="00EE428C" w:rsidRPr="00EE428C" w:rsidRDefault="00EE428C" w:rsidP="00EE428C">
            <w:pPr>
              <w:ind w:left="107" w:right="225" w:firstLine="60"/>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 работы с</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бумагой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картоном;</w:t>
            </w:r>
          </w:p>
        </w:tc>
        <w:tc>
          <w:tcPr>
            <w:tcW w:w="3366" w:type="dxa"/>
          </w:tcPr>
          <w:p w:rsidR="00EE428C" w:rsidRPr="00EE428C" w:rsidRDefault="00EE428C" w:rsidP="00EE428C">
            <w:pPr>
              <w:ind w:left="107" w:right="424"/>
              <w:rPr>
                <w:rFonts w:ascii="Times New Roman" w:eastAsia="Times New Roman" w:hAnsi="Times New Roman" w:cs="Times New Roman"/>
                <w:sz w:val="24"/>
              </w:rPr>
            </w:pPr>
            <w:r w:rsidRPr="00EE428C">
              <w:rPr>
                <w:rFonts w:ascii="Times New Roman" w:eastAsia="Times New Roman" w:hAnsi="Times New Roman" w:cs="Times New Roman"/>
                <w:sz w:val="24"/>
              </w:rPr>
              <w:t>Некоторые (доступные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обработке) виды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искусственных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синтетических материалов.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Разнообразие технологий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способов 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в различных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видах изделий;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сравнительный анализ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w:t>
            </w:r>
          </w:p>
          <w:p w:rsidR="00EE428C" w:rsidRPr="00EE428C" w:rsidRDefault="00EE428C" w:rsidP="00EE428C">
            <w:pPr>
              <w:ind w:left="107" w:right="116"/>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использовании того или иного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материала (например,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аппликация</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11"/>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ткани, коллаж и др.). Выбор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 их</w:t>
            </w:r>
          </w:p>
          <w:p w:rsidR="00EE428C" w:rsidRPr="00EE428C" w:rsidRDefault="00EE428C" w:rsidP="00EE428C">
            <w:pPr>
              <w:spacing w:line="270" w:lineRule="atLeast"/>
              <w:ind w:left="107" w:right="92"/>
              <w:rPr>
                <w:rFonts w:ascii="Times New Roman" w:eastAsia="Times New Roman" w:hAnsi="Times New Roman" w:cs="Times New Roman"/>
                <w:sz w:val="24"/>
              </w:rPr>
            </w:pPr>
            <w:r w:rsidRPr="00EE428C">
              <w:rPr>
                <w:rFonts w:ascii="Times New Roman" w:eastAsia="Times New Roman" w:hAnsi="Times New Roman" w:cs="Times New Roman"/>
                <w:sz w:val="24"/>
              </w:rPr>
              <w:t>декоративно-художественным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технологическим свойствам,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использование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соответствующих способов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обработки материалов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зависимости от назначения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tc>
        <w:tc>
          <w:tcPr>
            <w:tcW w:w="3980" w:type="dxa"/>
          </w:tcPr>
          <w:p w:rsidR="00EE428C" w:rsidRPr="00EE428C" w:rsidRDefault="00EE428C" w:rsidP="00EE428C">
            <w:pPr>
              <w:ind w:left="107" w:right="192" w:firstLine="18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рабочее место дли 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обучающихся; под контролем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учителя в процессе выполнения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контролировать и 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необходимости восстанавливать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порядок на рабочем месте; убирать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рабочее место.</w:t>
            </w:r>
          </w:p>
          <w:p w:rsidR="00EE428C" w:rsidRPr="00EE428C" w:rsidRDefault="00EE428C" w:rsidP="00EE428C">
            <w:pPr>
              <w:ind w:left="107" w:right="440"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 правила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рационального и безопасного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 инструментов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(угольник,</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циркуль,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игла,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шило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др.).</w:t>
            </w:r>
          </w:p>
          <w:p w:rsidR="00EE428C" w:rsidRPr="00EE428C" w:rsidRDefault="00EE428C" w:rsidP="00EE428C">
            <w:pPr>
              <w:spacing w:line="270" w:lineRule="atLeast"/>
              <w:ind w:left="107" w:right="99" w:firstLine="18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названия</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назначение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основных инструментов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приспособлений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ручного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труда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выбирать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приспособления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для</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68">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69">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70">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ind w:left="109"/>
              <w:rPr>
                <w:rFonts w:ascii="Times New Roman" w:eastAsia="Times New Roman" w:hAnsi="Times New Roman" w:cs="Times New Roman"/>
                <w:sz w:val="24"/>
              </w:rPr>
            </w:pPr>
            <w:hyperlink r:id="rId71">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ind w:left="107" w:right="194"/>
              <w:rPr>
                <w:rFonts w:ascii="Times New Roman" w:eastAsia="Times New Roman" w:hAnsi="Times New Roman" w:cs="Times New Roman"/>
                <w:sz w:val="24"/>
              </w:rPr>
            </w:pPr>
            <w:r w:rsidRPr="00EE428C">
              <w:rPr>
                <w:rFonts w:ascii="Times New Roman" w:eastAsia="Times New Roman" w:hAnsi="Times New Roman" w:cs="Times New Roman"/>
                <w:sz w:val="24"/>
              </w:rPr>
              <w:t>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приспособления (циркуль,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угольник, канцелярский нож,</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шило, и др.); называние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выполнение приёмов 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рационального и безопасного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использования. Углубление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общих представлений 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технологическом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(анализ устройства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выстраивание</w:t>
            </w:r>
          </w:p>
          <w:p w:rsidR="00EE428C" w:rsidRPr="00EE428C" w:rsidRDefault="00EE428C" w:rsidP="00EE428C">
            <w:pPr>
              <w:ind w:left="107" w:right="390"/>
              <w:rPr>
                <w:rFonts w:ascii="Times New Roman" w:eastAsia="Times New Roman" w:hAnsi="Times New Roman" w:cs="Times New Roman"/>
                <w:sz w:val="24"/>
              </w:rPr>
            </w:pPr>
            <w:r w:rsidRPr="00EE428C">
              <w:rPr>
                <w:rFonts w:ascii="Times New Roman" w:eastAsia="Times New Roman" w:hAnsi="Times New Roman" w:cs="Times New Roman"/>
                <w:sz w:val="24"/>
              </w:rPr>
              <w:t>последовательности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практических действий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технологических операций;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подбор материалов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инструментов; экономная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разметка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7" w:right="177"/>
              <w:rPr>
                <w:rFonts w:ascii="Times New Roman" w:eastAsia="Times New Roman" w:hAnsi="Times New Roman" w:cs="Times New Roman"/>
                <w:sz w:val="24"/>
              </w:rPr>
            </w:pPr>
            <w:r w:rsidRPr="00EE428C">
              <w:rPr>
                <w:rFonts w:ascii="Times New Roman" w:eastAsia="Times New Roman" w:hAnsi="Times New Roman" w:cs="Times New Roman"/>
                <w:sz w:val="24"/>
              </w:rPr>
              <w:t>обработка с целью получения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сборка, отделка</w:t>
            </w:r>
          </w:p>
          <w:p w:rsidR="00EE428C" w:rsidRPr="00EE428C" w:rsidRDefault="00EE428C" w:rsidP="00EE428C">
            <w:pPr>
              <w:spacing w:before="1"/>
              <w:ind w:left="107" w:right="316"/>
              <w:rPr>
                <w:rFonts w:ascii="Times New Roman" w:eastAsia="Times New Roman" w:hAnsi="Times New Roman" w:cs="Times New Roman"/>
                <w:sz w:val="24"/>
              </w:rPr>
            </w:pPr>
            <w:r w:rsidRPr="00EE428C">
              <w:rPr>
                <w:rFonts w:ascii="Times New Roman" w:eastAsia="Times New Roman" w:hAnsi="Times New Roman" w:cs="Times New Roman"/>
                <w:sz w:val="24"/>
              </w:rPr>
              <w:t>изделия; проверка изделия в</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действии, внесение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необходимых дополнений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изменений). Биговка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(рицовка). Изготовление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объёмных изделий 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развёрток. Преобразование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развёрток</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несложных</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форм.</w:t>
            </w:r>
          </w:p>
          <w:p w:rsidR="00EE428C" w:rsidRPr="00EE428C" w:rsidRDefault="00EE428C" w:rsidP="00EE428C">
            <w:pPr>
              <w:ind w:left="107" w:right="134"/>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обработки</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картона. Виды картона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(гофрированный, толстый,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тонкий,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цветной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 др.).</w:t>
            </w:r>
          </w:p>
          <w:p w:rsidR="00EE428C" w:rsidRPr="00EE428C" w:rsidRDefault="00EE428C" w:rsidP="00EE428C">
            <w:pPr>
              <w:ind w:left="107" w:right="119"/>
              <w:rPr>
                <w:rFonts w:ascii="Times New Roman" w:eastAsia="Times New Roman" w:hAnsi="Times New Roman" w:cs="Times New Roman"/>
                <w:sz w:val="24"/>
              </w:rPr>
            </w:pPr>
            <w:r w:rsidRPr="00EE428C">
              <w:rPr>
                <w:rFonts w:ascii="Times New Roman" w:eastAsia="Times New Roman" w:hAnsi="Times New Roman" w:cs="Times New Roman"/>
                <w:sz w:val="24"/>
              </w:rPr>
              <w:t>Чтение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построение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простого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чертежа/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эскиза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развёртки</w:t>
            </w:r>
          </w:p>
          <w:p w:rsidR="00EE428C" w:rsidRPr="00EE428C" w:rsidRDefault="00EE428C" w:rsidP="00EE428C">
            <w:pPr>
              <w:spacing w:line="259"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Разметка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p>
        </w:tc>
        <w:tc>
          <w:tcPr>
            <w:tcW w:w="3980" w:type="dxa"/>
          </w:tcPr>
          <w:p w:rsidR="00EE428C" w:rsidRPr="00EE428C" w:rsidRDefault="00EE428C" w:rsidP="00EE428C">
            <w:pPr>
              <w:ind w:left="287" w:right="1215" w:hanging="180"/>
              <w:rPr>
                <w:rFonts w:ascii="Times New Roman" w:eastAsia="Times New Roman" w:hAnsi="Times New Roman" w:cs="Times New Roman"/>
                <w:sz w:val="24"/>
              </w:rPr>
            </w:pPr>
            <w:r w:rsidRPr="00EE428C">
              <w:rPr>
                <w:rFonts w:ascii="Times New Roman" w:eastAsia="Times New Roman" w:hAnsi="Times New Roman" w:cs="Times New Roman"/>
                <w:sz w:val="24"/>
              </w:rPr>
              <w:t>выполнения изделий.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Наблюдать,</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сравнивать,</w:t>
            </w:r>
          </w:p>
          <w:p w:rsidR="00EE428C" w:rsidRPr="00EE428C" w:rsidRDefault="00EE428C" w:rsidP="00EE428C">
            <w:pPr>
              <w:ind w:left="107" w:right="372"/>
              <w:rPr>
                <w:rFonts w:ascii="Times New Roman" w:eastAsia="Times New Roman" w:hAnsi="Times New Roman" w:cs="Times New Roman"/>
                <w:sz w:val="24"/>
              </w:rPr>
            </w:pPr>
            <w:r w:rsidRPr="00EE428C">
              <w:rPr>
                <w:rFonts w:ascii="Times New Roman" w:eastAsia="Times New Roman" w:hAnsi="Times New Roman" w:cs="Times New Roman"/>
                <w:sz w:val="24"/>
              </w:rPr>
              <w:t>сопоставлять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свойства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изучаемых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видов бумаги (состав, цвет,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прочность);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виды</w:t>
            </w:r>
          </w:p>
          <w:p w:rsidR="00EE428C" w:rsidRPr="00EE428C" w:rsidRDefault="00EE428C" w:rsidP="00EE428C">
            <w:pPr>
              <w:ind w:left="107" w:right="235"/>
              <w:rPr>
                <w:rFonts w:ascii="Times New Roman" w:eastAsia="Times New Roman" w:hAnsi="Times New Roman" w:cs="Times New Roman"/>
                <w:sz w:val="24"/>
              </w:rPr>
            </w:pPr>
            <w:r w:rsidRPr="00EE428C">
              <w:rPr>
                <w:rFonts w:ascii="Times New Roman" w:eastAsia="Times New Roman" w:hAnsi="Times New Roman" w:cs="Times New Roman"/>
                <w:sz w:val="24"/>
              </w:rPr>
              <w:t>бумаги и картона (гофрированный,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толстый,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тонкий, цветной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 др.).</w:t>
            </w:r>
          </w:p>
          <w:p w:rsidR="00EE428C" w:rsidRPr="00EE428C" w:rsidRDefault="00EE428C" w:rsidP="00EE428C">
            <w:pPr>
              <w:ind w:left="347"/>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выбирать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вид</w:t>
            </w:r>
          </w:p>
          <w:p w:rsidR="00EE428C" w:rsidRPr="00EE428C" w:rsidRDefault="00EE428C" w:rsidP="00EE428C">
            <w:pPr>
              <w:ind w:left="107" w:right="211"/>
              <w:rPr>
                <w:rFonts w:ascii="Times New Roman" w:eastAsia="Times New Roman" w:hAnsi="Times New Roman" w:cs="Times New Roman"/>
                <w:sz w:val="24"/>
              </w:rPr>
            </w:pPr>
            <w:r w:rsidRPr="00EE428C">
              <w:rPr>
                <w:rFonts w:ascii="Times New Roman" w:eastAsia="Times New Roman" w:hAnsi="Times New Roman" w:cs="Times New Roman"/>
                <w:sz w:val="24"/>
              </w:rPr>
              <w:t>бумаги для изготовления изделия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объяснять свой выбор.</w:t>
            </w:r>
          </w:p>
          <w:p w:rsidR="00EE428C" w:rsidRPr="00EE428C" w:rsidRDefault="00EE428C" w:rsidP="00EE428C">
            <w:pPr>
              <w:ind w:left="107" w:right="321"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свойства бумаги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картона при изготовлении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объёмных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создании</w:t>
            </w:r>
          </w:p>
          <w:p w:rsidR="00EE428C" w:rsidRPr="00EE428C" w:rsidRDefault="00EE428C" w:rsidP="00EE428C">
            <w:pPr>
              <w:ind w:left="107" w:right="324"/>
              <w:rPr>
                <w:rFonts w:ascii="Times New Roman" w:eastAsia="Times New Roman" w:hAnsi="Times New Roman" w:cs="Times New Roman"/>
                <w:sz w:val="24"/>
              </w:rPr>
            </w:pPr>
            <w:r w:rsidRPr="00EE428C">
              <w:rPr>
                <w:rFonts w:ascii="Times New Roman" w:eastAsia="Times New Roman" w:hAnsi="Times New Roman" w:cs="Times New Roman"/>
                <w:sz w:val="24"/>
              </w:rPr>
              <w:t>декоративных композиций.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Осваивать отдельные приёмы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бумагой,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правила</w:t>
            </w:r>
          </w:p>
          <w:p w:rsidR="00EE428C" w:rsidRPr="00EE428C" w:rsidRDefault="00EE428C" w:rsidP="00EE428C">
            <w:pPr>
              <w:ind w:left="107" w:right="943"/>
              <w:rPr>
                <w:rFonts w:ascii="Times New Roman" w:eastAsia="Times New Roman" w:hAnsi="Times New Roman" w:cs="Times New Roman"/>
                <w:sz w:val="24"/>
              </w:rPr>
            </w:pPr>
            <w:r w:rsidRPr="00EE428C">
              <w:rPr>
                <w:rFonts w:ascii="Times New Roman" w:eastAsia="Times New Roman" w:hAnsi="Times New Roman" w:cs="Times New Roman"/>
                <w:sz w:val="24"/>
              </w:rPr>
              <w:t>безопасной работы, правила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разметки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деталей.</w:t>
            </w:r>
          </w:p>
          <w:p w:rsidR="00EE428C" w:rsidRPr="00EE428C" w:rsidRDefault="00EE428C" w:rsidP="00EE428C">
            <w:pPr>
              <w:ind w:left="107" w:right="289"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рицовку на картоне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помощью канцелярского ножа,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отверстия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шилом.</w:t>
            </w:r>
          </w:p>
          <w:p w:rsidR="00EE428C" w:rsidRPr="00EE428C" w:rsidRDefault="00EE428C" w:rsidP="00EE428C">
            <w:pPr>
              <w:spacing w:before="1"/>
              <w:ind w:left="107" w:right="524" w:firstLine="180"/>
              <w:rPr>
                <w:rFonts w:ascii="Times New Roman" w:eastAsia="Times New Roman" w:hAnsi="Times New Roman" w:cs="Times New Roman"/>
                <w:sz w:val="24"/>
              </w:rPr>
            </w:pPr>
            <w:r w:rsidRPr="00EE428C">
              <w:rPr>
                <w:rFonts w:ascii="Times New Roman" w:eastAsia="Times New Roman" w:hAnsi="Times New Roman" w:cs="Times New Roman"/>
                <w:sz w:val="24"/>
              </w:rPr>
              <w:t>Читать простейшие чертежи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развёрток, схемы изготовления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заданному чертежу под</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руководством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учителя.</w:t>
            </w:r>
          </w:p>
          <w:p w:rsidR="00EE428C" w:rsidRPr="00EE428C" w:rsidRDefault="00EE428C" w:rsidP="00EE428C">
            <w:pPr>
              <w:ind w:left="107" w:right="180"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несложные расчёты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размеров деталей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ориентируясь на образец, эскиз или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технический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рисунок.</w:t>
            </w:r>
          </w:p>
          <w:p w:rsidR="00EE428C" w:rsidRPr="00EE428C" w:rsidRDefault="00EE428C" w:rsidP="00EE428C">
            <w:pPr>
              <w:ind w:left="107" w:right="221"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Выстраивать работы с бумагой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картоном, правильно простые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чертежи/эскизы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развёртки</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spacing w:line="270" w:lineRule="atLeast"/>
              <w:ind w:left="107" w:right="535"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разметку</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опорой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простейший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чертёж,</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ind w:left="107" w:right="219"/>
              <w:rPr>
                <w:rFonts w:ascii="Times New Roman" w:eastAsia="Times New Roman" w:hAnsi="Times New Roman" w:cs="Times New Roman"/>
                <w:sz w:val="24"/>
              </w:rPr>
            </w:pPr>
            <w:r w:rsidRPr="00EE428C">
              <w:rPr>
                <w:rFonts w:ascii="Times New Roman" w:eastAsia="Times New Roman" w:hAnsi="Times New Roman" w:cs="Times New Roman"/>
                <w:sz w:val="24"/>
              </w:rPr>
              <w:t>опорой на простейший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чертёж,</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эскиз.</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Решение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задач</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внесение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необходимых</w:t>
            </w:r>
          </w:p>
          <w:p w:rsidR="00EE428C" w:rsidRPr="00EE428C" w:rsidRDefault="00EE428C" w:rsidP="00EE428C">
            <w:pPr>
              <w:ind w:left="107" w:right="474"/>
              <w:rPr>
                <w:rFonts w:ascii="Times New Roman" w:eastAsia="Times New Roman" w:hAnsi="Times New Roman" w:cs="Times New Roman"/>
                <w:sz w:val="24"/>
              </w:rPr>
            </w:pPr>
            <w:r w:rsidRPr="00EE428C">
              <w:rPr>
                <w:rFonts w:ascii="Times New Roman" w:eastAsia="Times New Roman" w:hAnsi="Times New Roman" w:cs="Times New Roman"/>
                <w:sz w:val="24"/>
              </w:rPr>
              <w:t>дополнений и изменений в</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схему,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чертёж, эскиз.</w:t>
            </w:r>
          </w:p>
          <w:p w:rsidR="00EE428C" w:rsidRPr="00EE428C" w:rsidRDefault="00EE428C" w:rsidP="00EE428C">
            <w:pPr>
              <w:ind w:left="107" w:right="100"/>
              <w:rPr>
                <w:rFonts w:ascii="Times New Roman" w:eastAsia="Times New Roman" w:hAnsi="Times New Roman" w:cs="Times New Roman"/>
                <w:sz w:val="24"/>
              </w:rPr>
            </w:pPr>
            <w:r w:rsidRPr="00EE428C">
              <w:rPr>
                <w:rFonts w:ascii="Times New Roman" w:eastAsia="Times New Roman" w:hAnsi="Times New Roman" w:cs="Times New Roman"/>
                <w:sz w:val="24"/>
              </w:rPr>
              <w:t>Выполнение измерений,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расчётов, несложных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построений. Выполнение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рицовки на картоне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помощью</w:t>
            </w:r>
            <w:r w:rsidRPr="00EE428C">
              <w:rPr>
                <w:rFonts w:ascii="Times New Roman" w:eastAsia="Times New Roman" w:hAnsi="Times New Roman" w:cs="Times New Roman"/>
                <w:spacing w:val="16"/>
                <w:sz w:val="24"/>
              </w:rPr>
              <w:t xml:space="preserve"> </w:t>
            </w:r>
            <w:r w:rsidRPr="00EE428C">
              <w:rPr>
                <w:rFonts w:ascii="Times New Roman" w:eastAsia="Times New Roman" w:hAnsi="Times New Roman" w:cs="Times New Roman"/>
                <w:sz w:val="24"/>
              </w:rPr>
              <w:t>канцелярского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ножа, выполнение отверстий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шилом. Технология обработки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7" w:right="362"/>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трикотажа</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нетканых материалов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7" w:right="274"/>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Использование вариантов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строчки косого стежка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(крестик, стебельчатая и др.)</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и/или вариантов строчки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петельного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стежка для</w:t>
            </w:r>
          </w:p>
          <w:p w:rsidR="00EE428C" w:rsidRPr="00EE428C" w:rsidRDefault="00EE428C" w:rsidP="00EE428C">
            <w:pPr>
              <w:spacing w:before="1"/>
              <w:ind w:left="107" w:right="146"/>
              <w:rPr>
                <w:rFonts w:ascii="Times New Roman" w:eastAsia="Times New Roman" w:hAnsi="Times New Roman" w:cs="Times New Roman"/>
                <w:sz w:val="24"/>
              </w:rPr>
            </w:pPr>
            <w:r w:rsidRPr="00EE428C">
              <w:rPr>
                <w:rFonts w:ascii="Times New Roman" w:eastAsia="Times New Roman" w:hAnsi="Times New Roman" w:cs="Times New Roman"/>
                <w:sz w:val="24"/>
              </w:rPr>
              <w:t>соединения деталей изделия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отделки.</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Пришивание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пуговиц (с двумя-четырьмя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отверстиями).</w:t>
            </w:r>
          </w:p>
          <w:p w:rsidR="00EE428C" w:rsidRPr="00EE428C" w:rsidRDefault="00EE428C" w:rsidP="00EE428C">
            <w:pPr>
              <w:ind w:left="107" w:right="766"/>
              <w:rPr>
                <w:rFonts w:ascii="Times New Roman" w:eastAsia="Times New Roman" w:hAnsi="Times New Roman" w:cs="Times New Roman"/>
                <w:sz w:val="24"/>
              </w:rPr>
            </w:pPr>
            <w:r w:rsidRPr="00EE428C">
              <w:rPr>
                <w:rFonts w:ascii="Times New Roman" w:eastAsia="Times New Roman" w:hAnsi="Times New Roman" w:cs="Times New Roman"/>
                <w:sz w:val="24"/>
              </w:rPr>
              <w:t>Изготовление швейных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изделий из нескольких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Использование</w:t>
            </w:r>
          </w:p>
          <w:p w:rsidR="00EE428C" w:rsidRPr="00EE428C" w:rsidRDefault="00EE428C" w:rsidP="00EE428C">
            <w:pPr>
              <w:ind w:left="107" w:right="223"/>
              <w:rPr>
                <w:rFonts w:ascii="Times New Roman" w:eastAsia="Times New Roman" w:hAnsi="Times New Roman" w:cs="Times New Roman"/>
                <w:sz w:val="24"/>
              </w:rPr>
            </w:pPr>
            <w:r w:rsidRPr="00EE428C">
              <w:rPr>
                <w:rFonts w:ascii="Times New Roman" w:eastAsia="Times New Roman" w:hAnsi="Times New Roman" w:cs="Times New Roman"/>
                <w:sz w:val="24"/>
              </w:rPr>
              <w:t>дополнительных</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Комбинирование разных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одном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изделии</w:t>
            </w:r>
          </w:p>
        </w:tc>
        <w:tc>
          <w:tcPr>
            <w:tcW w:w="3980"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эскиз.</w:t>
            </w:r>
          </w:p>
          <w:p w:rsidR="00EE428C" w:rsidRPr="00EE428C" w:rsidRDefault="00EE428C" w:rsidP="00EE428C">
            <w:pPr>
              <w:ind w:left="107" w:right="341" w:firstLine="180"/>
              <w:rPr>
                <w:rFonts w:ascii="Times New Roman" w:eastAsia="Times New Roman" w:hAnsi="Times New Roman" w:cs="Times New Roman"/>
                <w:sz w:val="24"/>
              </w:rPr>
            </w:pPr>
            <w:r w:rsidRPr="00EE428C">
              <w:rPr>
                <w:rFonts w:ascii="Times New Roman" w:eastAsia="Times New Roman" w:hAnsi="Times New Roman" w:cs="Times New Roman"/>
                <w:sz w:val="24"/>
              </w:rPr>
              <w:t>Решать задачи на внесение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необходимых дополнений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схему,</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чертёж,</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эскиз.</w:t>
            </w:r>
          </w:p>
          <w:p w:rsidR="00EE428C" w:rsidRPr="00EE428C" w:rsidRDefault="00EE428C" w:rsidP="00EE428C">
            <w:pPr>
              <w:ind w:left="107" w:right="174" w:firstLine="18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анализировать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конструкцию изделия, обсуждать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варианты изготовления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 технологические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операции в соответствии с общим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представлением о технологическом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процессе (анализ устройства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назначения изделия; выстраивание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последовательности практических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действий и технологических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операций; подбор материалов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инструментов;</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экономная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разметка;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обработка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целью получения</w:t>
            </w:r>
          </w:p>
          <w:p w:rsidR="00EE428C" w:rsidRPr="00EE428C" w:rsidRDefault="00EE428C" w:rsidP="00EE428C">
            <w:pPr>
              <w:spacing w:before="1"/>
              <w:ind w:left="107" w:right="166"/>
              <w:rPr>
                <w:rFonts w:ascii="Times New Roman" w:eastAsia="Times New Roman" w:hAnsi="Times New Roman" w:cs="Times New Roman"/>
                <w:sz w:val="24"/>
              </w:rPr>
            </w:pPr>
            <w:r w:rsidRPr="00EE428C">
              <w:rPr>
                <w:rFonts w:ascii="Times New Roman" w:eastAsia="Times New Roman" w:hAnsi="Times New Roman" w:cs="Times New Roman"/>
                <w:sz w:val="24"/>
              </w:rPr>
              <w:t>деталей, сборка, отделка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проверка изделия в действии,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внесение необходимых дополнений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изменений).</w:t>
            </w:r>
          </w:p>
          <w:p w:rsidR="00EE428C" w:rsidRPr="00EE428C" w:rsidRDefault="00EE428C" w:rsidP="00EE428C">
            <w:pPr>
              <w:spacing w:before="1"/>
              <w:ind w:left="107" w:right="193" w:firstLine="180"/>
              <w:rPr>
                <w:rFonts w:ascii="Times New Roman" w:eastAsia="Times New Roman" w:hAnsi="Times New Roman" w:cs="Times New Roman"/>
                <w:sz w:val="24"/>
              </w:rPr>
            </w:pPr>
            <w:r w:rsidRPr="00EE428C">
              <w:rPr>
                <w:rFonts w:ascii="Times New Roman" w:eastAsia="Times New Roman" w:hAnsi="Times New Roman" w:cs="Times New Roman"/>
                <w:sz w:val="24"/>
              </w:rPr>
              <w:t>При освоении новой технологии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(художественной техники)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конструкцию</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опорой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образец.</w:t>
            </w:r>
          </w:p>
          <w:p w:rsidR="00EE428C" w:rsidRPr="00EE428C" w:rsidRDefault="00EE428C" w:rsidP="00EE428C">
            <w:pPr>
              <w:ind w:left="107" w:right="602"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15"/>
                <w:sz w:val="24"/>
              </w:rPr>
              <w:t xml:space="preserve"> </w:t>
            </w:r>
            <w:r w:rsidRPr="00EE428C">
              <w:rPr>
                <w:rFonts w:ascii="Times New Roman" w:eastAsia="Times New Roman" w:hAnsi="Times New Roman" w:cs="Times New Roman"/>
                <w:sz w:val="24"/>
              </w:rPr>
              <w:t>планировать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свою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деятельность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w:t>
            </w:r>
          </w:p>
          <w:p w:rsidR="00EE428C" w:rsidRPr="00EE428C" w:rsidRDefault="00EE428C" w:rsidP="00EE428C">
            <w:pPr>
              <w:ind w:left="107" w:right="96"/>
              <w:rPr>
                <w:rFonts w:ascii="Times New Roman" w:eastAsia="Times New Roman" w:hAnsi="Times New Roman" w:cs="Times New Roman"/>
                <w:sz w:val="24"/>
              </w:rPr>
            </w:pPr>
            <w:r w:rsidRPr="00EE428C">
              <w:rPr>
                <w:rFonts w:ascii="Times New Roman" w:eastAsia="Times New Roman" w:hAnsi="Times New Roman" w:cs="Times New Roman"/>
                <w:sz w:val="24"/>
              </w:rPr>
              <w:t>предложенному</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учебнике,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рабочей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тетради образцу, вносить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коррективы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выполняемые</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действия.</w:t>
            </w:r>
          </w:p>
          <w:p w:rsidR="00EE428C" w:rsidRPr="00EE428C" w:rsidRDefault="00EE428C" w:rsidP="00EE428C">
            <w:pPr>
              <w:spacing w:line="270" w:lineRule="atLeast"/>
              <w:ind w:left="107" w:right="587" w:firstLine="180"/>
              <w:rPr>
                <w:rFonts w:ascii="Times New Roman" w:eastAsia="Times New Roman" w:hAnsi="Times New Roman" w:cs="Times New Roman"/>
                <w:sz w:val="24"/>
              </w:rPr>
            </w:pPr>
            <w:r w:rsidRPr="00EE428C">
              <w:rPr>
                <w:rFonts w:ascii="Times New Roman" w:eastAsia="Times New Roman" w:hAnsi="Times New Roman" w:cs="Times New Roman"/>
                <w:sz w:val="24"/>
              </w:rPr>
              <w:t>Решать простейшие задачи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технико-технологического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характера по изменению вида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способа</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соединения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на</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90"/>
              <w:rPr>
                <w:rFonts w:ascii="Times New Roman" w:eastAsia="Times New Roman" w:hAnsi="Times New Roman" w:cs="Times New Roman"/>
                <w:sz w:val="24"/>
              </w:rPr>
            </w:pPr>
            <w:r w:rsidRPr="00EE428C">
              <w:rPr>
                <w:rFonts w:ascii="Times New Roman" w:eastAsia="Times New Roman" w:hAnsi="Times New Roman" w:cs="Times New Roman"/>
                <w:sz w:val="24"/>
              </w:rPr>
              <w:t>достраивание, придание новых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соответствии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 новыми/дополненными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требованиями.</w:t>
            </w:r>
          </w:p>
          <w:p w:rsidR="00EE428C" w:rsidRPr="00EE428C" w:rsidRDefault="00EE428C" w:rsidP="00EE428C">
            <w:pPr>
              <w:ind w:left="107" w:right="91"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сборку узлов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конструкций с подвижным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неподвижным</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соединением</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деталей.</w:t>
            </w:r>
          </w:p>
          <w:p w:rsidR="00EE428C" w:rsidRPr="00EE428C" w:rsidRDefault="00EE428C" w:rsidP="00EE428C">
            <w:pPr>
              <w:ind w:left="107" w:right="343" w:firstLine="300"/>
              <w:rPr>
                <w:rFonts w:ascii="Times New Roman" w:eastAsia="Times New Roman" w:hAnsi="Times New Roman" w:cs="Times New Roman"/>
                <w:sz w:val="24"/>
              </w:rPr>
            </w:pPr>
            <w:r w:rsidRPr="00EE428C">
              <w:rPr>
                <w:rFonts w:ascii="Times New Roman" w:eastAsia="Times New Roman" w:hAnsi="Times New Roman" w:cs="Times New Roman"/>
                <w:sz w:val="24"/>
              </w:rPr>
              <w:t>Изготавливать несложные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 изделий из бумаги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картона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рисунку,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простейшему</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чертежу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или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эскизу,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образцу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доступным</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заданным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условиям.</w:t>
            </w:r>
          </w:p>
          <w:p w:rsidR="00EE428C" w:rsidRPr="00EE428C" w:rsidRDefault="00EE428C" w:rsidP="00EE428C">
            <w:pPr>
              <w:ind w:left="107" w:right="452"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 разнообразные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технологии</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способы</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обработки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различных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видах</w:t>
            </w:r>
          </w:p>
          <w:p w:rsidR="00EE428C" w:rsidRPr="00EE428C" w:rsidRDefault="00EE428C" w:rsidP="00EE428C">
            <w:pPr>
              <w:ind w:left="107" w:right="199"/>
              <w:rPr>
                <w:rFonts w:ascii="Times New Roman" w:eastAsia="Times New Roman" w:hAnsi="Times New Roman" w:cs="Times New Roman"/>
                <w:sz w:val="24"/>
              </w:rPr>
            </w:pPr>
            <w:r w:rsidRPr="00EE428C">
              <w:rPr>
                <w:rFonts w:ascii="Times New Roman" w:eastAsia="Times New Roman" w:hAnsi="Times New Roman" w:cs="Times New Roman"/>
                <w:sz w:val="24"/>
              </w:rPr>
              <w:t>изделий; проводить сравнительный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анализ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w:t>
            </w:r>
          </w:p>
          <w:p w:rsidR="00EE428C" w:rsidRPr="00EE428C" w:rsidRDefault="00EE428C" w:rsidP="00EE428C">
            <w:pPr>
              <w:ind w:left="107" w:right="715"/>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использовании того или иного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материала.</w:t>
            </w:r>
          </w:p>
          <w:p w:rsidR="00EE428C" w:rsidRPr="00EE428C" w:rsidRDefault="00EE428C" w:rsidP="00EE428C">
            <w:pPr>
              <w:ind w:left="287"/>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общие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правила</w:t>
            </w:r>
          </w:p>
          <w:p w:rsidR="00EE428C" w:rsidRPr="00EE428C" w:rsidRDefault="00EE428C" w:rsidP="00EE428C">
            <w:pPr>
              <w:spacing w:before="1"/>
              <w:ind w:left="107" w:right="330"/>
              <w:rPr>
                <w:rFonts w:ascii="Times New Roman" w:eastAsia="Times New Roman" w:hAnsi="Times New Roman" w:cs="Times New Roman"/>
                <w:sz w:val="24"/>
              </w:rPr>
            </w:pPr>
            <w:r w:rsidRPr="00EE428C">
              <w:rPr>
                <w:rFonts w:ascii="Times New Roman" w:eastAsia="Times New Roman" w:hAnsi="Times New Roman" w:cs="Times New Roman"/>
                <w:sz w:val="24"/>
              </w:rPr>
              <w:t>создания предметов рукотворного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мира: соответствие формы,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размеров, материала и внешнего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оформления изделия его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назначению.</w:t>
            </w:r>
          </w:p>
          <w:p w:rsidR="00EE428C" w:rsidRPr="00EE428C" w:rsidRDefault="00EE428C" w:rsidP="00EE428C">
            <w:pPr>
              <w:spacing w:line="274" w:lineRule="exact"/>
              <w:ind w:left="347"/>
              <w:rPr>
                <w:rFonts w:ascii="Times New Roman" w:eastAsia="Times New Roman" w:hAnsi="Times New Roman" w:cs="Times New Roman"/>
                <w:sz w:val="24"/>
              </w:rPr>
            </w:pPr>
            <w:r w:rsidRPr="00EE428C">
              <w:rPr>
                <w:rFonts w:ascii="Times New Roman" w:eastAsia="Times New Roman" w:hAnsi="Times New Roman" w:cs="Times New Roman"/>
                <w:sz w:val="24"/>
              </w:rPr>
              <w:t>Следовать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общему</w:t>
            </w:r>
          </w:p>
          <w:p w:rsidR="00EE428C" w:rsidRPr="00EE428C" w:rsidRDefault="00EE428C" w:rsidP="00EE428C">
            <w:pPr>
              <w:ind w:left="107" w:right="324"/>
              <w:rPr>
                <w:rFonts w:ascii="Times New Roman" w:eastAsia="Times New Roman" w:hAnsi="Times New Roman" w:cs="Times New Roman"/>
                <w:sz w:val="24"/>
              </w:rPr>
            </w:pPr>
            <w:r w:rsidRPr="00EE428C">
              <w:rPr>
                <w:rFonts w:ascii="Times New Roman" w:eastAsia="Times New Roman" w:hAnsi="Times New Roman" w:cs="Times New Roman"/>
                <w:sz w:val="24"/>
              </w:rPr>
              <w:t>представлению о стилевой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гармонии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предметном</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ансамбле;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гармонии предметной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окружающей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среды.</w:t>
            </w:r>
          </w:p>
          <w:p w:rsidR="00EE428C" w:rsidRPr="00EE428C" w:rsidRDefault="00EE428C" w:rsidP="00EE428C">
            <w:pPr>
              <w:spacing w:line="270" w:lineRule="atLeast"/>
              <w:ind w:left="107" w:right="282" w:firstLine="240"/>
              <w:rPr>
                <w:rFonts w:ascii="Times New Roman" w:eastAsia="Times New Roman" w:hAnsi="Times New Roman" w:cs="Times New Roman"/>
                <w:sz w:val="24"/>
              </w:rPr>
            </w:pPr>
            <w:r w:rsidRPr="00EE428C">
              <w:rPr>
                <w:rFonts w:ascii="Times New Roman" w:eastAsia="Times New Roman" w:hAnsi="Times New Roman" w:cs="Times New Roman"/>
                <w:sz w:val="24"/>
              </w:rPr>
              <w:t>Понимать технологический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практический смысл различных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видов соединений в технических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сооружениях,</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их</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решении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простейших</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275"/>
        </w:trPr>
        <w:tc>
          <w:tcPr>
            <w:tcW w:w="2859" w:type="dxa"/>
          </w:tcPr>
          <w:p w:rsidR="00EE428C" w:rsidRPr="00EE428C" w:rsidRDefault="00EE428C" w:rsidP="00EE428C">
            <w:pPr>
              <w:rPr>
                <w:rFonts w:ascii="Times New Roman" w:eastAsia="Times New Roman" w:hAnsi="Times New Roman" w:cs="Times New Roman"/>
                <w:sz w:val="20"/>
              </w:rPr>
            </w:pPr>
          </w:p>
        </w:tc>
        <w:tc>
          <w:tcPr>
            <w:tcW w:w="3366" w:type="dxa"/>
          </w:tcPr>
          <w:p w:rsidR="00EE428C" w:rsidRPr="00EE428C" w:rsidRDefault="00EE428C" w:rsidP="00EE428C">
            <w:pPr>
              <w:rPr>
                <w:rFonts w:ascii="Times New Roman" w:eastAsia="Times New Roman" w:hAnsi="Times New Roman" w:cs="Times New Roman"/>
                <w:sz w:val="20"/>
              </w:rPr>
            </w:pPr>
          </w:p>
        </w:tc>
        <w:tc>
          <w:tcPr>
            <w:tcW w:w="3980" w:type="dxa"/>
          </w:tcPr>
          <w:p w:rsidR="00EE428C" w:rsidRPr="00EE428C" w:rsidRDefault="00EE428C" w:rsidP="00EE428C">
            <w:pPr>
              <w:spacing w:line="25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конструкторских</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задач</w:t>
            </w:r>
          </w:p>
        </w:tc>
        <w:tc>
          <w:tcPr>
            <w:tcW w:w="5245" w:type="dxa"/>
          </w:tcPr>
          <w:p w:rsidR="00EE428C" w:rsidRPr="00EE428C" w:rsidRDefault="00EE428C" w:rsidP="00EE428C">
            <w:pPr>
              <w:rPr>
                <w:rFonts w:ascii="Times New Roman" w:eastAsia="Times New Roman" w:hAnsi="Times New Roman" w:cs="Times New Roman"/>
                <w:sz w:val="20"/>
              </w:rPr>
            </w:pPr>
          </w:p>
        </w:tc>
      </w:tr>
      <w:tr w:rsidR="00EE428C" w:rsidRPr="00EE428C" w:rsidTr="00EF0B46">
        <w:trPr>
          <w:trHeight w:val="9385"/>
        </w:trPr>
        <w:tc>
          <w:tcPr>
            <w:tcW w:w="2859" w:type="dxa"/>
          </w:tcPr>
          <w:p w:rsidR="00EE428C" w:rsidRPr="00EE428C" w:rsidRDefault="00EE428C" w:rsidP="00EE428C">
            <w:pPr>
              <w:ind w:left="107" w:right="285"/>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 работы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пластичными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120"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место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бумагой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картоном, правильно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w:t>
            </w:r>
          </w:p>
          <w:p w:rsidR="00EE428C" w:rsidRPr="00EE428C" w:rsidRDefault="00EE428C" w:rsidP="00EE428C">
            <w:pPr>
              <w:ind w:left="107" w:right="372"/>
              <w:rPr>
                <w:rFonts w:ascii="Times New Roman" w:eastAsia="Times New Roman" w:hAnsi="Times New Roman" w:cs="Times New Roman"/>
                <w:sz w:val="24"/>
              </w:rPr>
            </w:pPr>
            <w:r w:rsidRPr="00EE428C">
              <w:rPr>
                <w:rFonts w:ascii="Times New Roman" w:eastAsia="Times New Roman" w:hAnsi="Times New Roman" w:cs="Times New Roman"/>
                <w:sz w:val="24"/>
              </w:rPr>
              <w:t>инструменты и материалы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индивидуальными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особенностями; под контролем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учителя в процессе выполнения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проверять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p>
          <w:p w:rsidR="00EE428C" w:rsidRPr="00EE428C" w:rsidRDefault="00EE428C" w:rsidP="00EE428C">
            <w:pPr>
              <w:ind w:left="107" w:right="578"/>
              <w:rPr>
                <w:rFonts w:ascii="Times New Roman" w:eastAsia="Times New Roman" w:hAnsi="Times New Roman" w:cs="Times New Roman"/>
                <w:sz w:val="24"/>
              </w:rPr>
            </w:pP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месте;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убирать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рабочее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место.</w:t>
            </w:r>
          </w:p>
          <w:p w:rsidR="00EE428C" w:rsidRPr="00EE428C" w:rsidRDefault="00EE428C" w:rsidP="00EE428C">
            <w:pPr>
              <w:ind w:left="107" w:right="251" w:firstLine="240"/>
              <w:rPr>
                <w:rFonts w:ascii="Times New Roman" w:eastAsia="Times New Roman" w:hAnsi="Times New Roman" w:cs="Times New Roman"/>
                <w:sz w:val="24"/>
              </w:rPr>
            </w:pPr>
            <w:r w:rsidRPr="00EE428C">
              <w:rPr>
                <w:rFonts w:ascii="Times New Roman" w:eastAsia="Times New Roman" w:hAnsi="Times New Roman" w:cs="Times New Roman"/>
                <w:sz w:val="24"/>
              </w:rPr>
              <w:t>Организовывать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рабочее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место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зависимости от конструктивных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347"/>
              <w:rPr>
                <w:rFonts w:ascii="Times New Roman" w:eastAsia="Times New Roman" w:hAnsi="Times New Roman" w:cs="Times New Roman"/>
                <w:sz w:val="24"/>
              </w:rPr>
            </w:pPr>
            <w:r w:rsidRPr="00EE428C">
              <w:rPr>
                <w:rFonts w:ascii="Times New Roman" w:eastAsia="Times New Roman" w:hAnsi="Times New Roman" w:cs="Times New Roman"/>
                <w:sz w:val="24"/>
              </w:rPr>
              <w:t>Планировать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практическую</w:t>
            </w:r>
          </w:p>
          <w:p w:rsidR="00EE428C" w:rsidRPr="00EE428C" w:rsidRDefault="00EE428C" w:rsidP="00EE428C">
            <w:pPr>
              <w:ind w:left="107" w:right="115"/>
              <w:rPr>
                <w:rFonts w:ascii="Times New Roman" w:eastAsia="Times New Roman" w:hAnsi="Times New Roman" w:cs="Times New Roman"/>
                <w:sz w:val="24"/>
              </w:rPr>
            </w:pPr>
            <w:r w:rsidRPr="00EE428C">
              <w:rPr>
                <w:rFonts w:ascii="Times New Roman" w:eastAsia="Times New Roman" w:hAnsi="Times New Roman" w:cs="Times New Roman"/>
                <w:sz w:val="24"/>
              </w:rPr>
              <w:t>работу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составленному</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плану.</w:t>
            </w:r>
          </w:p>
          <w:p w:rsidR="00EE428C" w:rsidRPr="00EE428C" w:rsidRDefault="00EE428C" w:rsidP="00EE428C">
            <w:pPr>
              <w:ind w:left="107" w:right="1148" w:firstLine="240"/>
              <w:rPr>
                <w:rFonts w:ascii="Times New Roman" w:eastAsia="Times New Roman" w:hAnsi="Times New Roman" w:cs="Times New Roman"/>
                <w:sz w:val="24"/>
              </w:rPr>
            </w:pPr>
            <w:r w:rsidRPr="00EE428C">
              <w:rPr>
                <w:rFonts w:ascii="Times New Roman" w:eastAsia="Times New Roman" w:hAnsi="Times New Roman" w:cs="Times New Roman"/>
                <w:sz w:val="24"/>
              </w:rPr>
              <w:t>Отбирать необходимые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материалы для изделий,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обосновывать</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свой</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выбор.</w:t>
            </w:r>
          </w:p>
          <w:p w:rsidR="00EE428C" w:rsidRPr="00EE428C" w:rsidRDefault="00EE428C" w:rsidP="00EE428C">
            <w:pPr>
              <w:spacing w:before="1"/>
              <w:ind w:left="107" w:right="421" w:firstLine="240"/>
              <w:rPr>
                <w:rFonts w:ascii="Times New Roman" w:eastAsia="Times New Roman" w:hAnsi="Times New Roman" w:cs="Times New Roman"/>
                <w:sz w:val="24"/>
              </w:rPr>
            </w:pPr>
            <w:r w:rsidRPr="00EE428C">
              <w:rPr>
                <w:rFonts w:ascii="Times New Roman" w:eastAsia="Times New Roman" w:hAnsi="Times New Roman" w:cs="Times New Roman"/>
                <w:sz w:val="24"/>
              </w:rPr>
              <w:t>Обобщать (называть) то новое,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что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освоено.</w:t>
            </w:r>
          </w:p>
          <w:p w:rsidR="00EE428C" w:rsidRPr="00EE428C" w:rsidRDefault="00EE428C" w:rsidP="00EE428C">
            <w:pPr>
              <w:ind w:left="107" w:right="176"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 правила безопасной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аккуратной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 со стекой.</w:t>
            </w:r>
          </w:p>
          <w:p w:rsidR="00EE428C" w:rsidRPr="00EE428C" w:rsidRDefault="00EE428C" w:rsidP="00EE428C">
            <w:pPr>
              <w:ind w:left="107" w:right="331" w:firstLine="24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свойства (цвет,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состав,</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пластичность)</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пластичных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выполнении</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изделий.</w:t>
            </w:r>
          </w:p>
          <w:p w:rsidR="00EE428C" w:rsidRPr="00EE428C" w:rsidRDefault="00EE428C" w:rsidP="00EE428C">
            <w:pPr>
              <w:ind w:left="107" w:right="768" w:firstLine="300"/>
              <w:rPr>
                <w:rFonts w:ascii="Times New Roman" w:eastAsia="Times New Roman" w:hAnsi="Times New Roman" w:cs="Times New Roman"/>
                <w:sz w:val="24"/>
              </w:rPr>
            </w:pPr>
            <w:r w:rsidRPr="00EE428C">
              <w:rPr>
                <w:rFonts w:ascii="Times New Roman" w:eastAsia="Times New Roman" w:hAnsi="Times New Roman" w:cs="Times New Roman"/>
                <w:sz w:val="24"/>
              </w:rPr>
              <w:t>Объяснять значение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 пластичных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жизни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человека.</w:t>
            </w:r>
          </w:p>
          <w:p w:rsidR="00EE428C" w:rsidRPr="00EE428C" w:rsidRDefault="00EE428C" w:rsidP="00EE428C">
            <w:pPr>
              <w:spacing w:line="257" w:lineRule="exact"/>
              <w:ind w:left="347"/>
              <w:rPr>
                <w:rFonts w:ascii="Times New Roman" w:eastAsia="Times New Roman" w:hAnsi="Times New Roman" w:cs="Times New Roman"/>
                <w:sz w:val="24"/>
              </w:rPr>
            </w:pPr>
            <w:r w:rsidRPr="00EE428C">
              <w:rPr>
                <w:rFonts w:ascii="Times New Roman" w:eastAsia="Times New Roman" w:hAnsi="Times New Roman" w:cs="Times New Roman"/>
                <w:sz w:val="24"/>
              </w:rPr>
              <w:t>Выбирать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72">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73">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74">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ind w:left="109"/>
              <w:rPr>
                <w:rFonts w:ascii="Times New Roman" w:eastAsia="Times New Roman" w:hAnsi="Times New Roman" w:cs="Times New Roman"/>
                <w:sz w:val="24"/>
              </w:rPr>
            </w:pPr>
            <w:hyperlink r:id="rId75">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зависимости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от</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назначения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475" w:firstLine="240"/>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 за использованием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пластичных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жизнедеятельности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человека.</w:t>
            </w:r>
          </w:p>
          <w:p w:rsidR="00EE428C" w:rsidRPr="00EE428C" w:rsidRDefault="00EE428C" w:rsidP="00EE428C">
            <w:pPr>
              <w:ind w:left="107" w:right="460" w:firstLine="18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образцы изделий с опорой 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памятку (конструктивные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особенности и технология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 изготавливать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с опорой на рисунки,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схемы.</w:t>
            </w:r>
          </w:p>
          <w:p w:rsidR="00EE428C" w:rsidRPr="00EE428C" w:rsidRDefault="00EE428C" w:rsidP="00EE428C">
            <w:pPr>
              <w:spacing w:before="1"/>
              <w:ind w:left="107" w:right="104"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отделку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или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его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собственному</w:t>
            </w:r>
          </w:p>
          <w:p w:rsidR="00EE428C" w:rsidRPr="00EE428C" w:rsidRDefault="00EE428C" w:rsidP="00EE428C">
            <w:pPr>
              <w:ind w:left="107" w:right="584"/>
              <w:rPr>
                <w:rFonts w:ascii="Times New Roman" w:eastAsia="Times New Roman" w:hAnsi="Times New Roman" w:cs="Times New Roman"/>
                <w:sz w:val="24"/>
              </w:rPr>
            </w:pPr>
            <w:r w:rsidRPr="00EE428C">
              <w:rPr>
                <w:rFonts w:ascii="Times New Roman" w:eastAsia="Times New Roman" w:hAnsi="Times New Roman" w:cs="Times New Roman"/>
                <w:sz w:val="24"/>
              </w:rPr>
              <w:t>замыслу</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учётом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общей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идеи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конструктивных особенностей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136"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Выбирать и применять при работе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над изделиями приёмы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пластичными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p w:rsidR="00EE428C" w:rsidRPr="00EE428C" w:rsidRDefault="00EE428C" w:rsidP="00EE428C">
            <w:pPr>
              <w:spacing w:before="1"/>
              <w:ind w:left="107" w:right="565"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разные</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способы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лепки.</w:t>
            </w:r>
          </w:p>
          <w:p w:rsidR="00EE428C" w:rsidRPr="00EE428C" w:rsidRDefault="00EE428C" w:rsidP="00EE428C">
            <w:pPr>
              <w:ind w:left="107" w:right="660"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пластилин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отделки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изделий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его</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деталей.</w:t>
            </w:r>
          </w:p>
          <w:p w:rsidR="00EE428C" w:rsidRPr="00EE428C" w:rsidRDefault="00EE428C" w:rsidP="00EE428C">
            <w:pPr>
              <w:ind w:left="107" w:right="315"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технологию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объёмных изделий —</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корректировать конструкцию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технологию</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изготовления.</w:t>
            </w:r>
          </w:p>
          <w:p w:rsidR="00EE428C" w:rsidRPr="00EE428C" w:rsidRDefault="00EE428C" w:rsidP="00EE428C">
            <w:pPr>
              <w:ind w:left="107" w:right="428" w:firstLine="240"/>
              <w:rPr>
                <w:rFonts w:ascii="Times New Roman" w:eastAsia="Times New Roman" w:hAnsi="Times New Roman" w:cs="Times New Roman"/>
                <w:sz w:val="24"/>
              </w:rPr>
            </w:pPr>
            <w:r w:rsidRPr="00EE428C">
              <w:rPr>
                <w:rFonts w:ascii="Times New Roman" w:eastAsia="Times New Roman" w:hAnsi="Times New Roman" w:cs="Times New Roman"/>
                <w:sz w:val="24"/>
              </w:rPr>
              <w:t>Оценивать результаты своей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одноклассников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(качество, творческие находки,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самостоятельность).</w:t>
            </w:r>
          </w:p>
          <w:p w:rsidR="00EE428C" w:rsidRPr="00EE428C" w:rsidRDefault="00EE428C" w:rsidP="00EE428C">
            <w:pPr>
              <w:spacing w:line="270" w:lineRule="atLeast"/>
              <w:ind w:left="107" w:right="170" w:firstLine="240"/>
              <w:rPr>
                <w:rFonts w:ascii="Times New Roman" w:eastAsia="Times New Roman" w:hAnsi="Times New Roman" w:cs="Times New Roman"/>
                <w:sz w:val="24"/>
              </w:rPr>
            </w:pPr>
            <w:r w:rsidRPr="00EE428C">
              <w:rPr>
                <w:rFonts w:ascii="Times New Roman" w:eastAsia="Times New Roman" w:hAnsi="Times New Roman" w:cs="Times New Roman"/>
                <w:sz w:val="24"/>
              </w:rPr>
              <w:t>С помощью учителя наблюдать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сравнивать различные рельефы,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скульптуры по сюжетам,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4140"/>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295"/>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технологию изготовления изделий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одинаковых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7" w:right="311" w:firstLine="300"/>
              <w:rPr>
                <w:rFonts w:ascii="Times New Roman" w:eastAsia="Times New Roman" w:hAnsi="Times New Roman" w:cs="Times New Roman"/>
                <w:sz w:val="24"/>
              </w:rPr>
            </w:pPr>
            <w:r w:rsidRPr="00EE428C">
              <w:rPr>
                <w:rFonts w:ascii="Times New Roman" w:eastAsia="Times New Roman" w:hAnsi="Times New Roman" w:cs="Times New Roman"/>
                <w:sz w:val="24"/>
              </w:rPr>
              <w:t>Знакомиться с видами рельефа: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контррельеф, барельеф, горельеф,</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приёмами получения рельефных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изображений (процарапывание,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вдавливание,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налеп</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др.).</w:t>
            </w:r>
          </w:p>
          <w:p w:rsidR="00EE428C" w:rsidRPr="00EE428C" w:rsidRDefault="00EE428C" w:rsidP="00EE428C">
            <w:pPr>
              <w:ind w:left="107" w:right="525" w:firstLine="240"/>
              <w:rPr>
                <w:rFonts w:ascii="Times New Roman" w:eastAsia="Times New Roman" w:hAnsi="Times New Roman" w:cs="Times New Roman"/>
                <w:sz w:val="24"/>
              </w:rPr>
            </w:pPr>
            <w:r w:rsidRPr="00EE428C">
              <w:rPr>
                <w:rFonts w:ascii="Times New Roman" w:eastAsia="Times New Roman" w:hAnsi="Times New Roman" w:cs="Times New Roman"/>
                <w:sz w:val="24"/>
              </w:rPr>
              <w:t>Решать конструкторско-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технологические задачи через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наблюдения и рассуждения,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пробные упражнения (откуда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скульпторы черпают свои идеи,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берут материалы для скульптур,</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какие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используют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средства</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художественной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выразительности).</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5520"/>
        </w:trPr>
        <w:tc>
          <w:tcPr>
            <w:tcW w:w="2859" w:type="dxa"/>
          </w:tcPr>
          <w:p w:rsidR="00EE428C" w:rsidRPr="00EE428C" w:rsidRDefault="00EE428C" w:rsidP="00EE428C">
            <w:pPr>
              <w:ind w:left="107" w:right="212"/>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природным</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материалом;</w:t>
            </w: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191"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свою деятельность: подготавливать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рабочее место для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природным материалом, правильно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рационально размещать</w:t>
            </w:r>
          </w:p>
          <w:p w:rsidR="00EE428C" w:rsidRPr="00EE428C" w:rsidRDefault="00EE428C" w:rsidP="00EE428C">
            <w:pPr>
              <w:ind w:left="107" w:right="246"/>
              <w:rPr>
                <w:rFonts w:ascii="Times New Roman" w:eastAsia="Times New Roman" w:hAnsi="Times New Roman" w:cs="Times New Roman"/>
                <w:sz w:val="24"/>
              </w:rPr>
            </w:pPr>
            <w:r w:rsidRPr="00EE428C">
              <w:rPr>
                <w:rFonts w:ascii="Times New Roman" w:eastAsia="Times New Roman" w:hAnsi="Times New Roman" w:cs="Times New Roman"/>
                <w:sz w:val="24"/>
              </w:rPr>
              <w:t>инструменты и материалы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индивидуальными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 обучающихся; под</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контролем учителя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контролировать и 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необходимости восстанавливать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порядок</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месте;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убирать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рабочее место</w:t>
            </w:r>
          </w:p>
          <w:p w:rsidR="00EE428C" w:rsidRPr="00EE428C" w:rsidRDefault="00EE428C" w:rsidP="00EE428C">
            <w:pPr>
              <w:ind w:left="107" w:right="581" w:firstLine="120"/>
              <w:rPr>
                <w:rFonts w:ascii="Times New Roman" w:eastAsia="Times New Roman" w:hAnsi="Times New Roman" w:cs="Times New Roman"/>
                <w:sz w:val="24"/>
              </w:rPr>
            </w:pPr>
            <w:r w:rsidRPr="00EE428C">
              <w:rPr>
                <w:rFonts w:ascii="Times New Roman" w:eastAsia="Times New Roman" w:hAnsi="Times New Roman" w:cs="Times New Roman"/>
                <w:sz w:val="24"/>
              </w:rPr>
              <w:t>Узнавать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называть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основные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материалы и их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происхождение, применение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жизни.</w:t>
            </w:r>
          </w:p>
          <w:p w:rsidR="00EE428C" w:rsidRPr="00EE428C" w:rsidRDefault="00EE428C" w:rsidP="00EE428C">
            <w:pPr>
              <w:spacing w:line="270" w:lineRule="atLeast"/>
              <w:ind w:left="107" w:right="120" w:firstLine="240"/>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 свойства природных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основе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полученных</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76">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77">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78">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spacing w:line="274" w:lineRule="exact"/>
              <w:ind w:left="109"/>
              <w:rPr>
                <w:rFonts w:ascii="Times New Roman" w:eastAsia="Times New Roman" w:hAnsi="Times New Roman" w:cs="Times New Roman"/>
                <w:sz w:val="24"/>
              </w:rPr>
            </w:pPr>
            <w:hyperlink r:id="rId79">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4" w:lineRule="exact"/>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8555"/>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597"/>
              <w:rPr>
                <w:rFonts w:ascii="Times New Roman" w:eastAsia="Times New Roman" w:hAnsi="Times New Roman" w:cs="Times New Roman"/>
                <w:sz w:val="24"/>
              </w:rPr>
            </w:pPr>
            <w:r w:rsidRPr="00EE428C">
              <w:rPr>
                <w:rFonts w:ascii="Times New Roman" w:eastAsia="Times New Roman" w:hAnsi="Times New Roman" w:cs="Times New Roman"/>
                <w:sz w:val="24"/>
              </w:rPr>
              <w:t>выводов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отбирать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выполнения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7" w:right="408" w:firstLine="24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 материалов 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изготовлении объёмных изделий,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создании декоративных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композиций.</w:t>
            </w:r>
          </w:p>
          <w:p w:rsidR="00EE428C" w:rsidRPr="00EE428C" w:rsidRDefault="00EE428C" w:rsidP="00EE428C">
            <w:pPr>
              <w:ind w:left="107" w:right="532" w:firstLine="300"/>
              <w:rPr>
                <w:rFonts w:ascii="Times New Roman" w:eastAsia="Times New Roman" w:hAnsi="Times New Roman" w:cs="Times New Roman"/>
                <w:sz w:val="24"/>
              </w:rPr>
            </w:pPr>
            <w:r w:rsidRPr="00EE428C">
              <w:rPr>
                <w:rFonts w:ascii="Times New Roman" w:eastAsia="Times New Roman" w:hAnsi="Times New Roman" w:cs="Times New Roman"/>
                <w:sz w:val="24"/>
              </w:rPr>
              <w:t>Выбирать материалы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заданными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критериями к выполненным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простейшим чертежам, эскизам,</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наброскам.</w:t>
            </w:r>
          </w:p>
          <w:p w:rsidR="00EE428C" w:rsidRPr="00EE428C" w:rsidRDefault="00EE428C" w:rsidP="00EE428C">
            <w:pPr>
              <w:ind w:left="107" w:right="184"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подбирать,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обрабатывать и хранить природные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материалы для дальнейшего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 при выполнении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7" w:right="467" w:firstLine="30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и выбирать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приёмы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ручной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обработки материалов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зависимости от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w:t>
            </w:r>
          </w:p>
          <w:p w:rsidR="00EE428C" w:rsidRPr="00EE428C" w:rsidRDefault="00EE428C" w:rsidP="00EE428C">
            <w:pPr>
              <w:spacing w:before="1"/>
              <w:ind w:left="107" w:right="938"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 на практике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различные приёмы работы с</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природными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материалами.</w:t>
            </w:r>
          </w:p>
          <w:p w:rsidR="00EE428C" w:rsidRPr="00EE428C" w:rsidRDefault="00EE428C" w:rsidP="00EE428C">
            <w:pPr>
              <w:ind w:left="107" w:right="261" w:firstLine="24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выполнении</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отделке изделий различные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материалы.</w:t>
            </w:r>
          </w:p>
          <w:p w:rsidR="00EE428C" w:rsidRPr="00EE428C" w:rsidRDefault="00EE428C" w:rsidP="00EE428C">
            <w:pPr>
              <w:ind w:left="107" w:right="311"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сборку изделий 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используя</w:t>
            </w:r>
          </w:p>
          <w:p w:rsidR="00EE428C" w:rsidRPr="00EE428C" w:rsidRDefault="00EE428C" w:rsidP="00EE428C">
            <w:pPr>
              <w:spacing w:line="270" w:lineRule="atLeast"/>
              <w:ind w:left="107" w:right="670"/>
              <w:rPr>
                <w:rFonts w:ascii="Times New Roman" w:eastAsia="Times New Roman" w:hAnsi="Times New Roman" w:cs="Times New Roman"/>
                <w:sz w:val="24"/>
              </w:rPr>
            </w:pPr>
            <w:r w:rsidRPr="00EE428C">
              <w:rPr>
                <w:rFonts w:ascii="Times New Roman" w:eastAsia="Times New Roman" w:hAnsi="Times New Roman" w:cs="Times New Roman"/>
                <w:sz w:val="24"/>
              </w:rPr>
              <w:t>для соединения деталей клей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пластилин.</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1104"/>
        </w:trPr>
        <w:tc>
          <w:tcPr>
            <w:tcW w:w="2859" w:type="dxa"/>
          </w:tcPr>
          <w:p w:rsidR="00EE428C" w:rsidRPr="00EE428C" w:rsidRDefault="00EE428C" w:rsidP="00EE428C">
            <w:pPr>
              <w:ind w:left="107" w:right="285"/>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 работы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текстильными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311"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отделку изделия 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используя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росписи,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аппликации.</w:t>
            </w:r>
          </w:p>
          <w:p w:rsidR="00EE428C" w:rsidRPr="00EE428C" w:rsidRDefault="00EE428C" w:rsidP="00EE428C">
            <w:pPr>
              <w:spacing w:line="257" w:lineRule="exact"/>
              <w:ind w:left="347"/>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организовывать</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80">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81">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82">
              <w:r w:rsidRPr="00EE428C">
                <w:rPr>
                  <w:rFonts w:ascii="Times New Roman" w:eastAsia="Times New Roman" w:hAnsi="Times New Roman" w:cs="Times New Roman"/>
                  <w:color w:val="0462C1"/>
                  <w:sz w:val="24"/>
                  <w:u w:val="single" w:color="0462C1"/>
                </w:rPr>
                <w:t>http://school-collection.edu.ru/</w:t>
              </w:r>
            </w:hyperlink>
          </w:p>
        </w:tc>
      </w:tr>
    </w:tbl>
    <w:p w:rsidR="00EE428C" w:rsidRPr="00EE428C" w:rsidRDefault="00EE428C" w:rsidP="00EE428C">
      <w:pPr>
        <w:widowControl w:val="0"/>
        <w:autoSpaceDE w:val="0"/>
        <w:autoSpaceDN w:val="0"/>
        <w:spacing w:after="0" w:line="276" w:lineRule="auto"/>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92"/>
              <w:rPr>
                <w:rFonts w:ascii="Times New Roman" w:eastAsia="Times New Roman" w:hAnsi="Times New Roman" w:cs="Times New Roman"/>
                <w:sz w:val="24"/>
              </w:rPr>
            </w:pPr>
            <w:r w:rsidRPr="00EE428C">
              <w:rPr>
                <w:rFonts w:ascii="Times New Roman" w:eastAsia="Times New Roman" w:hAnsi="Times New Roman" w:cs="Times New Roman"/>
                <w:sz w:val="24"/>
              </w:rPr>
              <w:t>свою деятельность: подготавливать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рабочее место для работы с бумагой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картоном, правильно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рационально размещать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 и материалы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индивидуальными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 обучающихся,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процессе 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контролировать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необходимости</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восстанавливать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порядок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месте.</w:t>
            </w:r>
          </w:p>
          <w:p w:rsidR="00EE428C" w:rsidRPr="00EE428C" w:rsidRDefault="00EE428C" w:rsidP="00EE428C">
            <w:pPr>
              <w:ind w:left="107" w:right="377"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применять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правила безопасной и аккуратной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ножницами,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иглой,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клеем.</w:t>
            </w:r>
          </w:p>
          <w:p w:rsidR="00EE428C" w:rsidRPr="00EE428C" w:rsidRDefault="00EE428C" w:rsidP="00EE428C">
            <w:pPr>
              <w:ind w:left="107" w:right="437" w:firstLine="24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и различать ткани,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трикотаж,</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нетканое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полотно.</w:t>
            </w:r>
          </w:p>
          <w:p w:rsidR="00EE428C" w:rsidRPr="00EE428C" w:rsidRDefault="00EE428C" w:rsidP="00EE428C">
            <w:pPr>
              <w:ind w:left="107" w:right="712" w:firstLine="240"/>
              <w:rPr>
                <w:rFonts w:ascii="Times New Roman" w:eastAsia="Times New Roman" w:hAnsi="Times New Roman" w:cs="Times New Roman"/>
                <w:sz w:val="24"/>
              </w:rPr>
            </w:pPr>
            <w:r w:rsidRPr="00EE428C">
              <w:rPr>
                <w:rFonts w:ascii="Times New Roman" w:eastAsia="Times New Roman" w:hAnsi="Times New Roman" w:cs="Times New Roman"/>
                <w:sz w:val="24"/>
              </w:rPr>
              <w:t>Знать</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особенности</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строения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ткани, трикотажа, нетканого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полотна.</w:t>
            </w:r>
          </w:p>
          <w:p w:rsidR="00EE428C" w:rsidRPr="00EE428C" w:rsidRDefault="00EE428C" w:rsidP="00EE428C">
            <w:pPr>
              <w:ind w:left="107" w:right="376"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выполнять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практическую работу с опорой на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рисунки,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схемы, чертежи.</w:t>
            </w:r>
          </w:p>
          <w:p w:rsidR="00EE428C" w:rsidRPr="00EE428C" w:rsidRDefault="00EE428C" w:rsidP="00EE428C">
            <w:pPr>
              <w:spacing w:before="1"/>
              <w:ind w:left="107" w:right="233" w:firstLine="180"/>
              <w:rPr>
                <w:rFonts w:ascii="Times New Roman" w:eastAsia="Times New Roman" w:hAnsi="Times New Roman" w:cs="Times New Roman"/>
                <w:sz w:val="24"/>
              </w:rPr>
            </w:pPr>
            <w:r w:rsidRPr="00EE428C">
              <w:rPr>
                <w:rFonts w:ascii="Times New Roman" w:eastAsia="Times New Roman" w:hAnsi="Times New Roman" w:cs="Times New Roman"/>
                <w:sz w:val="24"/>
              </w:rPr>
              <w:t>Понимать технологию обработки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7" w:right="117" w:firstLine="180"/>
              <w:rPr>
                <w:rFonts w:ascii="Times New Roman" w:eastAsia="Times New Roman" w:hAnsi="Times New Roman" w:cs="Times New Roman"/>
                <w:sz w:val="24"/>
              </w:rPr>
            </w:pPr>
            <w:r w:rsidRPr="00EE428C">
              <w:rPr>
                <w:rFonts w:ascii="Times New Roman" w:eastAsia="Times New Roman" w:hAnsi="Times New Roman" w:cs="Times New Roman"/>
                <w:sz w:val="24"/>
              </w:rPr>
              <w:t>Изучать исторические народные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ремёсла, современные производства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профессии, связанные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технологиями 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7" w:right="378" w:firstLine="24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образцы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spacing w:line="270" w:lineRule="atLeast"/>
              <w:ind w:left="107" w:right="979" w:firstLine="300"/>
              <w:rPr>
                <w:rFonts w:ascii="Times New Roman" w:eastAsia="Times New Roman" w:hAnsi="Times New Roman" w:cs="Times New Roman"/>
                <w:sz w:val="24"/>
              </w:rPr>
            </w:pPr>
            <w:r w:rsidRPr="00EE428C">
              <w:rPr>
                <w:rFonts w:ascii="Times New Roman" w:eastAsia="Times New Roman" w:hAnsi="Times New Roman" w:cs="Times New Roman"/>
                <w:sz w:val="24"/>
              </w:rPr>
              <w:t>Подбирать текстильные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в соответствии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замыслом, 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tc>
        <w:tc>
          <w:tcPr>
            <w:tcW w:w="5245" w:type="dxa"/>
          </w:tcPr>
          <w:p w:rsidR="00EE428C" w:rsidRPr="00EE428C" w:rsidRDefault="00EE428C" w:rsidP="00EE428C">
            <w:pPr>
              <w:spacing w:line="275" w:lineRule="exact"/>
              <w:ind w:left="109"/>
              <w:rPr>
                <w:rFonts w:ascii="Times New Roman" w:eastAsia="Times New Roman" w:hAnsi="Times New Roman" w:cs="Times New Roman"/>
                <w:sz w:val="24"/>
              </w:rPr>
            </w:pPr>
            <w:hyperlink r:id="rId83">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5" w:lineRule="exact"/>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6073"/>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520" w:firstLine="240"/>
              <w:rPr>
                <w:rFonts w:ascii="Times New Roman" w:eastAsia="Times New Roman" w:hAnsi="Times New Roman" w:cs="Times New Roman"/>
                <w:sz w:val="24"/>
              </w:rPr>
            </w:pPr>
            <w:r w:rsidRPr="00EE428C">
              <w:rPr>
                <w:rFonts w:ascii="Times New Roman" w:eastAsia="Times New Roman" w:hAnsi="Times New Roman" w:cs="Times New Roman"/>
                <w:sz w:val="24"/>
              </w:rPr>
              <w:t>Подбирать ручные строчки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(варианты строчки прямого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косого стежков) для сшивания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отделки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7" w:right="324"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раскрой деталей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готовым</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собственным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несложным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лекалам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(выкройкам).</w:t>
            </w:r>
          </w:p>
          <w:p w:rsidR="00EE428C" w:rsidRPr="00EE428C" w:rsidRDefault="00EE428C" w:rsidP="00EE428C">
            <w:pPr>
              <w:ind w:left="107" w:right="781" w:firstLine="180"/>
              <w:rPr>
                <w:rFonts w:ascii="Times New Roman" w:eastAsia="Times New Roman" w:hAnsi="Times New Roman" w:cs="Times New Roman"/>
                <w:sz w:val="24"/>
              </w:rPr>
            </w:pPr>
            <w:r w:rsidRPr="00EE428C">
              <w:rPr>
                <w:rFonts w:ascii="Times New Roman" w:eastAsia="Times New Roman" w:hAnsi="Times New Roman" w:cs="Times New Roman"/>
                <w:sz w:val="24"/>
              </w:rPr>
              <w:t>Решать конструкторско-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технологические</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задачи</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через</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наблюдения и рассуждения,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упражнения.</w:t>
            </w:r>
          </w:p>
          <w:p w:rsidR="00EE428C" w:rsidRPr="00EE428C" w:rsidRDefault="00EE428C" w:rsidP="00EE428C">
            <w:pPr>
              <w:ind w:left="107" w:right="795"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отделку</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аппликацией, вышивкой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отделочными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материалами.</w:t>
            </w:r>
          </w:p>
          <w:p w:rsidR="00EE428C" w:rsidRPr="00EE428C" w:rsidRDefault="00EE428C" w:rsidP="00EE428C">
            <w:pPr>
              <w:ind w:left="347"/>
              <w:rPr>
                <w:rFonts w:ascii="Times New Roman" w:eastAsia="Times New Roman" w:hAnsi="Times New Roman" w:cs="Times New Roman"/>
                <w:sz w:val="24"/>
              </w:rPr>
            </w:pPr>
            <w:r w:rsidRPr="00EE428C">
              <w:rPr>
                <w:rFonts w:ascii="Times New Roman" w:eastAsia="Times New Roman" w:hAnsi="Times New Roman" w:cs="Times New Roman"/>
                <w:sz w:val="24"/>
              </w:rPr>
              <w:t>Работать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над</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изделием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группах.</w:t>
            </w:r>
          </w:p>
          <w:p w:rsidR="00EE428C" w:rsidRPr="00EE428C" w:rsidRDefault="00EE428C" w:rsidP="00EE428C">
            <w:pPr>
              <w:ind w:left="107" w:right="352"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простейший ремонт</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(пришивание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пуговиц).</w:t>
            </w:r>
          </w:p>
          <w:p w:rsidR="00EE428C" w:rsidRPr="00EE428C" w:rsidRDefault="00EE428C" w:rsidP="00EE428C">
            <w:pPr>
              <w:ind w:left="107" w:right="117" w:firstLine="180"/>
              <w:rPr>
                <w:rFonts w:ascii="Times New Roman" w:eastAsia="Times New Roman" w:hAnsi="Times New Roman" w:cs="Times New Roman"/>
                <w:sz w:val="24"/>
              </w:rPr>
            </w:pPr>
            <w:r w:rsidRPr="00EE428C">
              <w:rPr>
                <w:rFonts w:ascii="Times New Roman" w:eastAsia="Times New Roman" w:hAnsi="Times New Roman" w:cs="Times New Roman"/>
                <w:sz w:val="24"/>
              </w:rPr>
              <w:t>Изучать исторические народные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ремёсла, современные производства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профессии, связанные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обработки</w:t>
            </w:r>
          </w:p>
          <w:p w:rsidR="00EE428C" w:rsidRPr="00EE428C" w:rsidRDefault="00EE428C" w:rsidP="00EE428C">
            <w:pPr>
              <w:spacing w:before="1"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материалов</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3588"/>
        </w:trPr>
        <w:tc>
          <w:tcPr>
            <w:tcW w:w="2859" w:type="dxa"/>
          </w:tcPr>
          <w:p w:rsidR="00EE428C" w:rsidRPr="00EE428C" w:rsidRDefault="00EE428C" w:rsidP="00EE428C">
            <w:pPr>
              <w:ind w:left="251" w:right="200" w:hanging="3"/>
              <w:rPr>
                <w:rFonts w:ascii="Times New Roman" w:eastAsia="Times New Roman" w:hAnsi="Times New Roman" w:cs="Times New Roman"/>
                <w:b/>
                <w:sz w:val="24"/>
              </w:rPr>
            </w:pPr>
            <w:r w:rsidRPr="00EE428C">
              <w:rPr>
                <w:rFonts w:ascii="Times New Roman" w:eastAsia="Times New Roman" w:hAnsi="Times New Roman" w:cs="Times New Roman"/>
                <w:b/>
                <w:sz w:val="24"/>
              </w:rPr>
              <w:t>3.</w:t>
            </w:r>
            <w:r w:rsidRPr="00EE428C">
              <w:rPr>
                <w:rFonts w:ascii="Times New Roman" w:eastAsia="Times New Roman" w:hAnsi="Times New Roman" w:cs="Times New Roman"/>
                <w:b/>
                <w:spacing w:val="11"/>
                <w:sz w:val="24"/>
              </w:rPr>
              <w:t xml:space="preserve"> </w:t>
            </w:r>
            <w:r w:rsidRPr="00EE428C">
              <w:rPr>
                <w:rFonts w:ascii="Times New Roman" w:eastAsia="Times New Roman" w:hAnsi="Times New Roman" w:cs="Times New Roman"/>
                <w:b/>
                <w:sz w:val="24"/>
              </w:rPr>
              <w:t>Конструирование</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моделирование</w:t>
            </w:r>
            <w:r w:rsidRPr="00EE428C">
              <w:rPr>
                <w:rFonts w:ascii="Times New Roman" w:eastAsia="Times New Roman" w:hAnsi="Times New Roman" w:cs="Times New Roman"/>
                <w:b/>
                <w:spacing w:val="-8"/>
                <w:sz w:val="24"/>
              </w:rPr>
              <w:t xml:space="preserve"> </w:t>
            </w:r>
            <w:r w:rsidRPr="00EE428C">
              <w:rPr>
                <w:rFonts w:ascii="Times New Roman" w:eastAsia="Times New Roman" w:hAnsi="Times New Roman" w:cs="Times New Roman"/>
                <w:b/>
                <w:sz w:val="24"/>
              </w:rPr>
              <w:t>(12</w:t>
            </w:r>
            <w:r w:rsidRPr="00EE428C">
              <w:rPr>
                <w:rFonts w:ascii="Times New Roman" w:eastAsia="Times New Roman" w:hAnsi="Times New Roman" w:cs="Times New Roman"/>
                <w:b/>
                <w:spacing w:val="-6"/>
                <w:sz w:val="24"/>
              </w:rPr>
              <w:t xml:space="preserve"> </w:t>
            </w:r>
            <w:r w:rsidRPr="00EE428C">
              <w:rPr>
                <w:rFonts w:ascii="Times New Roman" w:eastAsia="Times New Roman" w:hAnsi="Times New Roman" w:cs="Times New Roman"/>
                <w:b/>
                <w:sz w:val="24"/>
              </w:rPr>
              <w:t>ч.)</w:t>
            </w:r>
          </w:p>
          <w:p w:rsidR="00EE428C" w:rsidRPr="00EE428C" w:rsidRDefault="00EE428C" w:rsidP="00EE428C">
            <w:pPr>
              <w:spacing w:before="10"/>
              <w:rPr>
                <w:rFonts w:ascii="Times New Roman" w:eastAsia="Times New Roman" w:hAnsi="Times New Roman" w:cs="Times New Roman"/>
                <w:b/>
                <w:sz w:val="23"/>
              </w:rPr>
            </w:pPr>
          </w:p>
          <w:p w:rsidR="00EE428C" w:rsidRPr="00EE428C" w:rsidRDefault="00EE428C" w:rsidP="00EE428C">
            <w:pPr>
              <w:ind w:left="167"/>
              <w:rPr>
                <w:rFonts w:ascii="Times New Roman" w:eastAsia="Times New Roman" w:hAnsi="Times New Roman" w:cs="Times New Roman"/>
                <w:sz w:val="24"/>
              </w:rPr>
            </w:pPr>
            <w:r w:rsidRPr="00EE428C">
              <w:rPr>
                <w:rFonts w:ascii="Times New Roman" w:eastAsia="Times New Roman" w:hAnsi="Times New Roman" w:cs="Times New Roman"/>
                <w:sz w:val="24"/>
              </w:rPr>
              <w:t>—</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«Конструктором»;</w:t>
            </w:r>
          </w:p>
        </w:tc>
        <w:tc>
          <w:tcPr>
            <w:tcW w:w="3366" w:type="dxa"/>
          </w:tcPr>
          <w:p w:rsidR="00EE428C" w:rsidRPr="00EE428C" w:rsidRDefault="00EE428C" w:rsidP="00EE428C">
            <w:pPr>
              <w:ind w:left="107" w:right="151"/>
              <w:rPr>
                <w:rFonts w:ascii="Times New Roman" w:eastAsia="Times New Roman" w:hAnsi="Times New Roman" w:cs="Times New Roman"/>
                <w:sz w:val="24"/>
              </w:rPr>
            </w:pPr>
            <w:r w:rsidRPr="00EE428C">
              <w:rPr>
                <w:rFonts w:ascii="Times New Roman" w:eastAsia="Times New Roman" w:hAnsi="Times New Roman" w:cs="Times New Roman"/>
                <w:sz w:val="24"/>
              </w:rPr>
              <w:t>Конструирование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моделирование изделий 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различных материалов, в том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числе наборов «Конструктор»</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 заданным условиям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(технико-технологическим,</w:t>
            </w:r>
          </w:p>
          <w:p w:rsidR="00EE428C" w:rsidRPr="00EE428C" w:rsidRDefault="00EE428C" w:rsidP="00EE428C">
            <w:pPr>
              <w:ind w:left="107" w:right="1382"/>
              <w:rPr>
                <w:rFonts w:ascii="Times New Roman" w:eastAsia="Times New Roman" w:hAnsi="Times New Roman" w:cs="Times New Roman"/>
                <w:sz w:val="24"/>
              </w:rPr>
            </w:pPr>
            <w:r w:rsidRPr="00EE428C">
              <w:rPr>
                <w:rFonts w:ascii="Times New Roman" w:eastAsia="Times New Roman" w:hAnsi="Times New Roman" w:cs="Times New Roman"/>
                <w:sz w:val="24"/>
              </w:rPr>
              <w:t>функциональным,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декоративно-</w:t>
            </w:r>
          </w:p>
          <w:p w:rsidR="00EE428C" w:rsidRPr="00EE428C" w:rsidRDefault="00EE428C" w:rsidP="00EE428C">
            <w:pPr>
              <w:ind w:left="107" w:right="264"/>
              <w:rPr>
                <w:rFonts w:ascii="Times New Roman" w:eastAsia="Times New Roman" w:hAnsi="Times New Roman" w:cs="Times New Roman"/>
                <w:sz w:val="24"/>
              </w:rPr>
            </w:pPr>
            <w:r w:rsidRPr="00EE428C">
              <w:rPr>
                <w:rFonts w:ascii="Times New Roman" w:eastAsia="Times New Roman" w:hAnsi="Times New Roman" w:cs="Times New Roman"/>
                <w:sz w:val="24"/>
              </w:rPr>
              <w:t>художественным). Способы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подвижного</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неподвижного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соединения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набора</w:t>
            </w:r>
          </w:p>
          <w:p w:rsidR="00EE428C" w:rsidRPr="00EE428C" w:rsidRDefault="00EE428C" w:rsidP="00EE428C">
            <w:pPr>
              <w:spacing w:line="270" w:lineRule="atLeast"/>
              <w:ind w:left="107" w:right="499"/>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«Конструктор», 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изделиях;</w:t>
            </w:r>
          </w:p>
        </w:tc>
        <w:tc>
          <w:tcPr>
            <w:tcW w:w="3980" w:type="dxa"/>
          </w:tcPr>
          <w:p w:rsidR="00EE428C" w:rsidRPr="00EE428C" w:rsidRDefault="00EE428C" w:rsidP="00EE428C">
            <w:pPr>
              <w:ind w:left="107" w:right="252" w:firstLine="24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в практической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работе основные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приспособления</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ручного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труда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(гаечный ключ, отвёртка),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применять правила безопасной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аккуратной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w:t>
            </w:r>
          </w:p>
          <w:p w:rsidR="00EE428C" w:rsidRPr="00EE428C" w:rsidRDefault="00EE428C" w:rsidP="00EE428C">
            <w:pPr>
              <w:ind w:left="107" w:right="117" w:firstLine="18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детали конструктора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(площадки, планки, оси,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кронштейны,</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уголки,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колёса,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винты,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гайки) и инструменты (отвёртка,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гаечный ключ), необходимые 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каждом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этапе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сборки.</w:t>
            </w:r>
          </w:p>
          <w:p w:rsidR="00EE428C" w:rsidRPr="00EE428C" w:rsidRDefault="00EE428C" w:rsidP="00EE428C">
            <w:pPr>
              <w:spacing w:line="257" w:lineRule="exact"/>
              <w:ind w:left="287"/>
              <w:rPr>
                <w:rFonts w:ascii="Times New Roman" w:eastAsia="Times New Roman" w:hAnsi="Times New Roman" w:cs="Times New Roman"/>
                <w:sz w:val="24"/>
              </w:rPr>
            </w:pPr>
            <w:r w:rsidRPr="00EE428C">
              <w:rPr>
                <w:rFonts w:ascii="Times New Roman" w:eastAsia="Times New Roman" w:hAnsi="Times New Roman" w:cs="Times New Roman"/>
                <w:sz w:val="24"/>
              </w:rPr>
              <w:t>Выделять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крепёжные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детали</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84">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85">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86">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spacing w:line="274" w:lineRule="exact"/>
              <w:ind w:left="109"/>
              <w:rPr>
                <w:rFonts w:ascii="Times New Roman" w:eastAsia="Times New Roman" w:hAnsi="Times New Roman" w:cs="Times New Roman"/>
                <w:sz w:val="24"/>
              </w:rPr>
            </w:pPr>
            <w:hyperlink r:id="rId87">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4" w:lineRule="exact"/>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5796"/>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ind w:left="107" w:right="572"/>
              <w:rPr>
                <w:rFonts w:ascii="Times New Roman" w:eastAsia="Times New Roman" w:hAnsi="Times New Roman" w:cs="Times New Roman"/>
                <w:sz w:val="24"/>
              </w:rPr>
            </w:pPr>
            <w:r w:rsidRPr="00EE428C">
              <w:rPr>
                <w:rFonts w:ascii="Times New Roman" w:eastAsia="Times New Roman" w:hAnsi="Times New Roman" w:cs="Times New Roman"/>
                <w:sz w:val="24"/>
              </w:rPr>
              <w:t>жёсткость</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устойчивость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конструкции.</w:t>
            </w:r>
          </w:p>
        </w:tc>
        <w:tc>
          <w:tcPr>
            <w:tcW w:w="3980"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(винт,</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болт,</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гайка).</w:t>
            </w:r>
          </w:p>
          <w:p w:rsidR="00EE428C" w:rsidRPr="00EE428C" w:rsidRDefault="00EE428C" w:rsidP="00EE428C">
            <w:pPr>
              <w:ind w:left="107" w:right="369" w:firstLine="180"/>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металлического</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пластмассового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конструкторов</w:t>
            </w:r>
          </w:p>
          <w:p w:rsidR="00EE428C" w:rsidRPr="00EE428C" w:rsidRDefault="00EE428C" w:rsidP="00EE428C">
            <w:pPr>
              <w:ind w:left="107" w:right="449"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приёмы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конструктором: завинчивание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отвинчивание.</w:t>
            </w:r>
          </w:p>
          <w:p w:rsidR="00EE428C" w:rsidRPr="00EE428C" w:rsidRDefault="00EE428C" w:rsidP="00EE428C">
            <w:pPr>
              <w:ind w:left="347"/>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виды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соединения</w:t>
            </w:r>
          </w:p>
          <w:p w:rsidR="00EE428C" w:rsidRPr="00EE428C" w:rsidRDefault="00EE428C" w:rsidP="00EE428C">
            <w:pPr>
              <w:ind w:left="107" w:right="190"/>
              <w:jc w:val="both"/>
              <w:rPr>
                <w:rFonts w:ascii="Times New Roman" w:eastAsia="Times New Roman" w:hAnsi="Times New Roman" w:cs="Times New Roman"/>
                <w:sz w:val="24"/>
              </w:rPr>
            </w:pPr>
            <w:r w:rsidRPr="00EE428C">
              <w:rPr>
                <w:rFonts w:ascii="Times New Roman" w:eastAsia="Times New Roman" w:hAnsi="Times New Roman" w:cs="Times New Roman"/>
                <w:sz w:val="24"/>
              </w:rPr>
              <w:t>деталей конструкции — подвижное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неподвижное, различать способы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подвижного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 неподвижного</w:t>
            </w:r>
          </w:p>
          <w:p w:rsidR="00EE428C" w:rsidRPr="00EE428C" w:rsidRDefault="00EE428C" w:rsidP="00EE428C">
            <w:pPr>
              <w:spacing w:before="1"/>
              <w:ind w:left="107"/>
              <w:jc w:val="both"/>
              <w:rPr>
                <w:rFonts w:ascii="Times New Roman" w:eastAsia="Times New Roman" w:hAnsi="Times New Roman" w:cs="Times New Roman"/>
                <w:sz w:val="24"/>
              </w:rPr>
            </w:pPr>
            <w:r w:rsidRPr="00EE428C">
              <w:rPr>
                <w:rFonts w:ascii="Times New Roman" w:eastAsia="Times New Roman" w:hAnsi="Times New Roman" w:cs="Times New Roman"/>
                <w:sz w:val="24"/>
              </w:rPr>
              <w:t>соединения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наборов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типа</w:t>
            </w:r>
          </w:p>
          <w:p w:rsidR="00EE428C" w:rsidRPr="00EE428C" w:rsidRDefault="00EE428C" w:rsidP="00EE428C">
            <w:pPr>
              <w:ind w:left="107" w:right="139"/>
              <w:jc w:val="both"/>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«Конструктор», их использование 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изделиях, жёсткость и устойчивость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конструкции.</w:t>
            </w:r>
          </w:p>
          <w:p w:rsidR="00EE428C" w:rsidRPr="00EE428C" w:rsidRDefault="00EE428C" w:rsidP="00EE428C">
            <w:pPr>
              <w:ind w:left="107" w:right="115" w:firstLine="240"/>
              <w:rPr>
                <w:rFonts w:ascii="Times New Roman" w:eastAsia="Times New Roman" w:hAnsi="Times New Roman" w:cs="Times New Roman"/>
                <w:sz w:val="24"/>
              </w:rPr>
            </w:pPr>
            <w:r w:rsidRPr="00EE428C">
              <w:rPr>
                <w:rFonts w:ascii="Times New Roman" w:eastAsia="Times New Roman" w:hAnsi="Times New Roman" w:cs="Times New Roman"/>
                <w:sz w:val="24"/>
              </w:rPr>
              <w:t>Учитывать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практической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техническое требование 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 — прочность.</w:t>
            </w:r>
          </w:p>
          <w:p w:rsidR="00EE428C" w:rsidRPr="00EE428C" w:rsidRDefault="00EE428C" w:rsidP="00EE428C">
            <w:pPr>
              <w:ind w:left="107" w:right="497" w:firstLine="180"/>
              <w:rPr>
                <w:rFonts w:ascii="Times New Roman" w:eastAsia="Times New Roman" w:hAnsi="Times New Roman" w:cs="Times New Roman"/>
                <w:sz w:val="24"/>
              </w:rPr>
            </w:pPr>
            <w:r w:rsidRPr="00EE428C">
              <w:rPr>
                <w:rFonts w:ascii="Times New Roman" w:eastAsia="Times New Roman" w:hAnsi="Times New Roman" w:cs="Times New Roman"/>
                <w:sz w:val="24"/>
              </w:rPr>
              <w:t>Проводить опыт по видам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соединений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набора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типа</w:t>
            </w:r>
          </w:p>
          <w:p w:rsidR="00EE428C" w:rsidRPr="00EE428C" w:rsidRDefault="00EE428C" w:rsidP="00EE428C">
            <w:pPr>
              <w:spacing w:before="1"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«Конструктор».</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3864"/>
        </w:trPr>
        <w:tc>
          <w:tcPr>
            <w:tcW w:w="2859" w:type="dxa"/>
          </w:tcPr>
          <w:p w:rsidR="00EE428C" w:rsidRPr="00EE428C" w:rsidRDefault="00EE428C" w:rsidP="00EE428C">
            <w:pPr>
              <w:ind w:left="107" w:right="465"/>
              <w:rPr>
                <w:rFonts w:ascii="Times New Roman" w:eastAsia="Times New Roman" w:hAnsi="Times New Roman" w:cs="Times New Roman"/>
                <w:sz w:val="24"/>
              </w:rPr>
            </w:pPr>
            <w:r w:rsidRPr="00EE428C">
              <w:rPr>
                <w:rFonts w:ascii="Times New Roman" w:eastAsia="Times New Roman" w:hAnsi="Times New Roman" w:cs="Times New Roman"/>
                <w:sz w:val="24"/>
              </w:rPr>
              <w:t>— конструирование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моделирование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w:t>
            </w:r>
          </w:p>
          <w:p w:rsidR="00EE428C" w:rsidRPr="00EE428C" w:rsidRDefault="00EE428C" w:rsidP="00EE428C">
            <w:pPr>
              <w:ind w:left="107" w:right="191"/>
              <w:rPr>
                <w:rFonts w:ascii="Times New Roman" w:eastAsia="Times New Roman" w:hAnsi="Times New Roman" w:cs="Times New Roman"/>
                <w:sz w:val="24"/>
              </w:rPr>
            </w:pPr>
            <w:r w:rsidRPr="00EE428C">
              <w:rPr>
                <w:rFonts w:ascii="Times New Roman" w:eastAsia="Times New Roman" w:hAnsi="Times New Roman" w:cs="Times New Roman"/>
                <w:sz w:val="24"/>
              </w:rPr>
              <w:t>бумаги, картона,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пластичных материалов,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природных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материалов</w:t>
            </w:r>
          </w:p>
        </w:tc>
        <w:tc>
          <w:tcPr>
            <w:tcW w:w="3366" w:type="dxa"/>
          </w:tcPr>
          <w:p w:rsidR="00EE428C" w:rsidRPr="00EE428C" w:rsidRDefault="00EE428C" w:rsidP="00EE428C">
            <w:pPr>
              <w:ind w:left="107" w:right="140"/>
              <w:rPr>
                <w:rFonts w:ascii="Times New Roman" w:eastAsia="Times New Roman" w:hAnsi="Times New Roman" w:cs="Times New Roman"/>
                <w:sz w:val="24"/>
              </w:rPr>
            </w:pPr>
            <w:r w:rsidRPr="00EE428C">
              <w:rPr>
                <w:rFonts w:ascii="Times New Roman" w:eastAsia="Times New Roman" w:hAnsi="Times New Roman" w:cs="Times New Roman"/>
                <w:sz w:val="24"/>
              </w:rPr>
              <w:t>Создание простых макетов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моделей архитектурных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сооружений, технических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устройств, бытовых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конструкций. Выполнение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заданий на доработку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конструкций (отдельных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узлов, соединений) с учётом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дополнительных условий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(требований). Использование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измерений и построений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решения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практических</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задач.</w:t>
            </w:r>
          </w:p>
          <w:p w:rsidR="00EE428C" w:rsidRPr="00EE428C" w:rsidRDefault="00EE428C" w:rsidP="00EE428C">
            <w:pPr>
              <w:spacing w:line="270" w:lineRule="atLeast"/>
              <w:ind w:left="107" w:right="166"/>
              <w:rPr>
                <w:rFonts w:ascii="Times New Roman" w:eastAsia="Times New Roman" w:hAnsi="Times New Roman" w:cs="Times New Roman"/>
                <w:sz w:val="24"/>
              </w:rPr>
            </w:pPr>
            <w:r w:rsidRPr="00EE428C">
              <w:rPr>
                <w:rFonts w:ascii="Times New Roman" w:eastAsia="Times New Roman" w:hAnsi="Times New Roman" w:cs="Times New Roman"/>
                <w:sz w:val="24"/>
              </w:rPr>
              <w:t>Решение задач на мысленную</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трансформацию</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трёхмерной</w:t>
            </w:r>
          </w:p>
        </w:tc>
        <w:tc>
          <w:tcPr>
            <w:tcW w:w="3980" w:type="dxa"/>
          </w:tcPr>
          <w:p w:rsidR="00EE428C" w:rsidRPr="00EE428C" w:rsidRDefault="00EE428C" w:rsidP="00EE428C">
            <w:pPr>
              <w:ind w:left="107" w:right="100" w:firstLine="180"/>
              <w:rPr>
                <w:rFonts w:ascii="Times New Roman" w:eastAsia="Times New Roman" w:hAnsi="Times New Roman" w:cs="Times New Roman"/>
                <w:sz w:val="24"/>
              </w:rPr>
            </w:pPr>
            <w:r w:rsidRPr="00EE428C">
              <w:rPr>
                <w:rFonts w:ascii="Times New Roman" w:eastAsia="Times New Roman" w:hAnsi="Times New Roman" w:cs="Times New Roman"/>
                <w:sz w:val="24"/>
              </w:rPr>
              <w:t>Конструировать и моделировать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из наборов «Конструктор»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 заданным условиям (технико-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технологическим, функциональным,</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декоративно-художественным).</w:t>
            </w:r>
          </w:p>
          <w:p w:rsidR="00EE428C" w:rsidRPr="00EE428C" w:rsidRDefault="00EE428C" w:rsidP="00EE428C">
            <w:pPr>
              <w:ind w:left="107" w:right="324" w:firstLine="120"/>
              <w:rPr>
                <w:rFonts w:ascii="Times New Roman" w:eastAsia="Times New Roman" w:hAnsi="Times New Roman" w:cs="Times New Roman"/>
                <w:sz w:val="24"/>
              </w:rPr>
            </w:pPr>
            <w:r w:rsidRPr="00EE428C">
              <w:rPr>
                <w:rFonts w:ascii="Times New Roman" w:eastAsia="Times New Roman" w:hAnsi="Times New Roman" w:cs="Times New Roman"/>
                <w:sz w:val="24"/>
              </w:rPr>
              <w:t>Презентовать готовое изделие.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Оценивать качество выполнения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заданным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критериям.</w:t>
            </w:r>
          </w:p>
          <w:p w:rsidR="00EE428C" w:rsidRPr="00EE428C" w:rsidRDefault="00EE428C" w:rsidP="00EE428C">
            <w:pPr>
              <w:ind w:left="107" w:right="739" w:firstLine="120"/>
              <w:rPr>
                <w:rFonts w:ascii="Times New Roman" w:eastAsia="Times New Roman" w:hAnsi="Times New Roman" w:cs="Times New Roman"/>
                <w:sz w:val="24"/>
              </w:rPr>
            </w:pPr>
            <w:r w:rsidRPr="00EE428C">
              <w:rPr>
                <w:rFonts w:ascii="Times New Roman" w:eastAsia="Times New Roman" w:hAnsi="Times New Roman" w:cs="Times New Roman"/>
                <w:sz w:val="24"/>
              </w:rPr>
              <w:t>Анализировать конструкцию</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рисунку,</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простому</w:t>
            </w:r>
          </w:p>
          <w:p w:rsidR="00EE428C" w:rsidRPr="00EE428C" w:rsidRDefault="00EE428C" w:rsidP="00EE428C">
            <w:pPr>
              <w:spacing w:line="270" w:lineRule="atLeast"/>
              <w:ind w:left="107" w:right="116"/>
              <w:rPr>
                <w:rFonts w:ascii="Times New Roman" w:eastAsia="Times New Roman" w:hAnsi="Times New Roman" w:cs="Times New Roman"/>
                <w:sz w:val="24"/>
              </w:rPr>
            </w:pPr>
            <w:r w:rsidRPr="00EE428C">
              <w:rPr>
                <w:rFonts w:ascii="Times New Roman" w:eastAsia="Times New Roman" w:hAnsi="Times New Roman" w:cs="Times New Roman"/>
                <w:sz w:val="24"/>
              </w:rPr>
              <w:t>чертежу, схеме, готовому образцу.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Выделять детали конструкции,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называть их форму, расположение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способ</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соединения.</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7174"/>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ind w:left="107" w:right="417"/>
              <w:rPr>
                <w:rFonts w:ascii="Times New Roman" w:eastAsia="Times New Roman" w:hAnsi="Times New Roman" w:cs="Times New Roman"/>
                <w:sz w:val="24"/>
              </w:rPr>
            </w:pP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развёртку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наоборот)</w:t>
            </w:r>
          </w:p>
        </w:tc>
        <w:tc>
          <w:tcPr>
            <w:tcW w:w="3980" w:type="dxa"/>
          </w:tcPr>
          <w:p w:rsidR="00EE428C" w:rsidRPr="00EE428C" w:rsidRDefault="00EE428C" w:rsidP="00EE428C">
            <w:pPr>
              <w:ind w:left="107" w:right="719" w:firstLine="120"/>
              <w:rPr>
                <w:rFonts w:ascii="Times New Roman" w:eastAsia="Times New Roman" w:hAnsi="Times New Roman" w:cs="Times New Roman"/>
                <w:sz w:val="24"/>
              </w:rPr>
            </w:pPr>
            <w:r w:rsidRPr="00EE428C">
              <w:rPr>
                <w:rFonts w:ascii="Times New Roman" w:eastAsia="Times New Roman" w:hAnsi="Times New Roman" w:cs="Times New Roman"/>
                <w:sz w:val="24"/>
              </w:rPr>
              <w:t>Составлять план выполнения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134" w:firstLine="120"/>
              <w:rPr>
                <w:rFonts w:ascii="Times New Roman" w:eastAsia="Times New Roman" w:hAnsi="Times New Roman" w:cs="Times New Roman"/>
                <w:sz w:val="24"/>
              </w:rPr>
            </w:pPr>
            <w:r w:rsidRPr="00EE428C">
              <w:rPr>
                <w:rFonts w:ascii="Times New Roman" w:eastAsia="Times New Roman" w:hAnsi="Times New Roman" w:cs="Times New Roman"/>
                <w:sz w:val="24"/>
              </w:rPr>
              <w:t>Конструировать и моделировать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из</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различных</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числе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применением наборов</w:t>
            </w:r>
          </w:p>
          <w:p w:rsidR="00EE428C" w:rsidRPr="00EE428C" w:rsidRDefault="00EE428C" w:rsidP="00EE428C">
            <w:pPr>
              <w:ind w:left="107" w:right="102"/>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«Конструктор» по заданным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условиям (технико-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технологическим,</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функциональным,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декоративно-художественным).</w:t>
            </w:r>
          </w:p>
          <w:p w:rsidR="00EE428C" w:rsidRPr="00EE428C" w:rsidRDefault="00EE428C" w:rsidP="00EE428C">
            <w:pPr>
              <w:ind w:left="107" w:right="224" w:firstLine="120"/>
              <w:rPr>
                <w:rFonts w:ascii="Times New Roman" w:eastAsia="Times New Roman" w:hAnsi="Times New Roman" w:cs="Times New Roman"/>
                <w:sz w:val="24"/>
              </w:rPr>
            </w:pPr>
            <w:r w:rsidRPr="00EE428C">
              <w:rPr>
                <w:rFonts w:ascii="Times New Roman" w:eastAsia="Times New Roman" w:hAnsi="Times New Roman" w:cs="Times New Roman"/>
                <w:sz w:val="24"/>
              </w:rPr>
              <w:t>Повторять в конструкции изделия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конструктивные особенности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реальных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предметов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объектов.</w:t>
            </w:r>
          </w:p>
          <w:p w:rsidR="00EE428C" w:rsidRPr="00EE428C" w:rsidRDefault="00EE428C" w:rsidP="00EE428C">
            <w:pPr>
              <w:ind w:left="107" w:right="112" w:firstLine="120"/>
              <w:rPr>
                <w:rFonts w:ascii="Times New Roman" w:eastAsia="Times New Roman" w:hAnsi="Times New Roman" w:cs="Times New Roman"/>
                <w:sz w:val="24"/>
              </w:rPr>
            </w:pPr>
            <w:r w:rsidRPr="00EE428C">
              <w:rPr>
                <w:rFonts w:ascii="Times New Roman" w:eastAsia="Times New Roman" w:hAnsi="Times New Roman" w:cs="Times New Roman"/>
                <w:sz w:val="24"/>
              </w:rPr>
              <w:t>Создавать простые макеты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модели архитектурных сооружений,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технических устройств, бытовых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конструкций.</w:t>
            </w:r>
          </w:p>
          <w:p w:rsidR="00EE428C" w:rsidRPr="00EE428C" w:rsidRDefault="00EE428C" w:rsidP="00EE428C">
            <w:pPr>
              <w:ind w:left="107" w:right="462" w:firstLine="120"/>
              <w:rPr>
                <w:rFonts w:ascii="Times New Roman" w:eastAsia="Times New Roman" w:hAnsi="Times New Roman" w:cs="Times New Roman"/>
                <w:sz w:val="24"/>
              </w:rPr>
            </w:pPr>
            <w:r w:rsidRPr="00EE428C">
              <w:rPr>
                <w:rFonts w:ascii="Times New Roman" w:eastAsia="Times New Roman" w:hAnsi="Times New Roman" w:cs="Times New Roman"/>
                <w:sz w:val="24"/>
              </w:rPr>
              <w:t>Дорабатывать конструкции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(отдельных узлов, соединений)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учётом</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дополнительных</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условий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(требований).</w:t>
            </w:r>
          </w:p>
          <w:p w:rsidR="00EE428C" w:rsidRPr="00EE428C" w:rsidRDefault="00EE428C" w:rsidP="00EE428C">
            <w:pPr>
              <w:spacing w:before="1"/>
              <w:ind w:left="107" w:right="236"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измерения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построения для решения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практических</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задач.</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Решать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задачи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трансформацию</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трёхмерной</w:t>
            </w:r>
          </w:p>
          <w:p w:rsidR="00EE428C" w:rsidRPr="00EE428C" w:rsidRDefault="00EE428C" w:rsidP="00EE428C">
            <w:pPr>
              <w:spacing w:line="274" w:lineRule="exact"/>
              <w:ind w:left="107" w:right="1029"/>
              <w:rPr>
                <w:rFonts w:ascii="Times New Roman" w:eastAsia="Times New Roman" w:hAnsi="Times New Roman" w:cs="Times New Roman"/>
                <w:sz w:val="24"/>
              </w:rPr>
            </w:pP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развёртку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наоборот)</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2544"/>
        </w:trPr>
        <w:tc>
          <w:tcPr>
            <w:tcW w:w="2859" w:type="dxa"/>
          </w:tcPr>
          <w:p w:rsidR="00EE428C" w:rsidRPr="00EE428C" w:rsidRDefault="00EE428C" w:rsidP="00EE428C">
            <w:pPr>
              <w:tabs>
                <w:tab w:val="left" w:pos="832"/>
              </w:tabs>
              <w:spacing w:before="1"/>
              <w:ind w:left="415" w:right="110" w:hanging="260"/>
              <w:rPr>
                <w:rFonts w:ascii="Times New Roman" w:eastAsia="Times New Roman" w:hAnsi="Times New Roman" w:cs="Times New Roman"/>
                <w:b/>
                <w:sz w:val="24"/>
              </w:rPr>
            </w:pPr>
            <w:r w:rsidRPr="00EE428C">
              <w:rPr>
                <w:rFonts w:ascii="Times New Roman" w:eastAsia="Times New Roman" w:hAnsi="Times New Roman" w:cs="Times New Roman"/>
                <w:b/>
                <w:sz w:val="24"/>
              </w:rPr>
              <w:t>4.</w:t>
            </w:r>
            <w:r w:rsidRPr="00EE428C">
              <w:rPr>
                <w:rFonts w:ascii="Times New Roman" w:eastAsia="Times New Roman" w:hAnsi="Times New Roman" w:cs="Times New Roman"/>
                <w:b/>
                <w:sz w:val="24"/>
              </w:rPr>
              <w:tab/>
            </w:r>
            <w:r w:rsidRPr="00EE428C">
              <w:rPr>
                <w:rFonts w:ascii="Times New Roman" w:eastAsia="Times New Roman" w:hAnsi="Times New Roman" w:cs="Times New Roman"/>
                <w:b/>
                <w:sz w:val="24"/>
              </w:rPr>
              <w:tab/>
            </w:r>
            <w:r w:rsidRPr="00EE428C">
              <w:rPr>
                <w:rFonts w:ascii="Times New Roman" w:eastAsia="Times New Roman" w:hAnsi="Times New Roman" w:cs="Times New Roman"/>
                <w:b/>
                <w:spacing w:val="-1"/>
                <w:sz w:val="24"/>
              </w:rPr>
              <w:t>Информационно-</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коммуникативные</w:t>
            </w:r>
          </w:p>
          <w:p w:rsidR="00EE428C" w:rsidRPr="00EE428C" w:rsidRDefault="00EE428C" w:rsidP="00EE428C">
            <w:pPr>
              <w:spacing w:before="1"/>
              <w:ind w:left="1176" w:right="773" w:hanging="353"/>
              <w:rPr>
                <w:rFonts w:ascii="Times New Roman" w:eastAsia="Times New Roman" w:hAnsi="Times New Roman" w:cs="Times New Roman"/>
                <w:b/>
                <w:sz w:val="24"/>
              </w:rPr>
            </w:pPr>
            <w:r w:rsidRPr="00EE428C">
              <w:rPr>
                <w:rFonts w:ascii="Times New Roman" w:eastAsia="Times New Roman" w:hAnsi="Times New Roman" w:cs="Times New Roman"/>
                <w:b/>
                <w:spacing w:val="-1"/>
                <w:sz w:val="24"/>
              </w:rPr>
              <w:t>технологии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(4</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3366" w:type="dxa"/>
          </w:tcPr>
          <w:p w:rsidR="00EE428C" w:rsidRPr="00EE428C" w:rsidRDefault="00EE428C" w:rsidP="00EE428C">
            <w:pPr>
              <w:spacing w:before="1"/>
              <w:ind w:left="107" w:right="227"/>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Информационная среда,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основные источники (органы</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восприятия) информации,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получаемой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человеком.</w:t>
            </w:r>
          </w:p>
          <w:p w:rsidR="00EE428C" w:rsidRPr="00EE428C" w:rsidRDefault="00EE428C" w:rsidP="00EE428C">
            <w:pPr>
              <w:spacing w:before="1"/>
              <w:ind w:left="107" w:right="856"/>
              <w:rPr>
                <w:rFonts w:ascii="Times New Roman" w:eastAsia="Times New Roman" w:hAnsi="Times New Roman" w:cs="Times New Roman"/>
                <w:sz w:val="24"/>
              </w:rPr>
            </w:pPr>
            <w:r w:rsidRPr="00EE428C">
              <w:rPr>
                <w:rFonts w:ascii="Times New Roman" w:eastAsia="Times New Roman" w:hAnsi="Times New Roman" w:cs="Times New Roman"/>
                <w:sz w:val="24"/>
              </w:rPr>
              <w:t>Сохранение</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передача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информации.</w:t>
            </w:r>
          </w:p>
          <w:p w:rsidR="00EE428C" w:rsidRPr="00EE428C" w:rsidRDefault="00EE428C" w:rsidP="00EE428C">
            <w:pPr>
              <w:ind w:left="107" w:right="370"/>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технологии. Источники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информации,</w:t>
            </w:r>
            <w:r w:rsidRPr="00EE428C">
              <w:rPr>
                <w:rFonts w:ascii="Times New Roman" w:eastAsia="Times New Roman" w:hAnsi="Times New Roman" w:cs="Times New Roman"/>
                <w:spacing w:val="-11"/>
                <w:sz w:val="24"/>
              </w:rPr>
              <w:t xml:space="preserve"> </w:t>
            </w:r>
            <w:r w:rsidRPr="00EE428C">
              <w:rPr>
                <w:rFonts w:ascii="Times New Roman" w:eastAsia="Times New Roman" w:hAnsi="Times New Roman" w:cs="Times New Roman"/>
                <w:sz w:val="24"/>
              </w:rPr>
              <w:t>используемые</w:t>
            </w:r>
          </w:p>
        </w:tc>
        <w:tc>
          <w:tcPr>
            <w:tcW w:w="3980" w:type="dxa"/>
          </w:tcPr>
          <w:p w:rsidR="00EE428C" w:rsidRPr="00EE428C" w:rsidRDefault="00EE428C" w:rsidP="00EE428C">
            <w:pPr>
              <w:spacing w:before="1"/>
              <w:ind w:left="107" w:right="249"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Различать,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сравнивать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источники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информации, используемые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человеком в быту: телевидение,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радио, печатные издания,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персональный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компьютер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др.</w:t>
            </w:r>
          </w:p>
          <w:p w:rsidR="00EE428C" w:rsidRPr="00EE428C" w:rsidRDefault="00EE428C" w:rsidP="00EE428C">
            <w:pPr>
              <w:spacing w:before="1"/>
              <w:ind w:left="107" w:right="256" w:firstLine="180"/>
              <w:rPr>
                <w:rFonts w:ascii="Times New Roman" w:eastAsia="Times New Roman" w:hAnsi="Times New Roman" w:cs="Times New Roman"/>
                <w:sz w:val="24"/>
              </w:rPr>
            </w:pPr>
            <w:r w:rsidRPr="00EE428C">
              <w:rPr>
                <w:rFonts w:ascii="Times New Roman" w:eastAsia="Times New Roman" w:hAnsi="Times New Roman" w:cs="Times New Roman"/>
                <w:sz w:val="24"/>
              </w:rPr>
              <w:t>Понимать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значение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ИКТ</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жизни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современного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человека.</w:t>
            </w:r>
          </w:p>
          <w:p w:rsidR="00EE428C" w:rsidRPr="00EE428C" w:rsidRDefault="00EE428C" w:rsidP="00EE428C">
            <w:pPr>
              <w:ind w:left="107" w:right="657"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компьютер</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поиска,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хранения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p>
        </w:tc>
        <w:tc>
          <w:tcPr>
            <w:tcW w:w="5245" w:type="dxa"/>
          </w:tcPr>
          <w:p w:rsidR="00EE428C" w:rsidRPr="00EE428C" w:rsidRDefault="00EE428C" w:rsidP="00EE428C">
            <w:pPr>
              <w:spacing w:before="1" w:line="276" w:lineRule="auto"/>
              <w:ind w:left="109" w:right="1383"/>
              <w:rPr>
                <w:rFonts w:ascii="Times New Roman" w:eastAsia="Times New Roman" w:hAnsi="Times New Roman" w:cs="Times New Roman"/>
                <w:sz w:val="24"/>
              </w:rPr>
            </w:pPr>
            <w:hyperlink r:id="rId88">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89">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90">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spacing w:line="275" w:lineRule="exact"/>
              <w:ind w:left="109"/>
              <w:rPr>
                <w:rFonts w:ascii="Times New Roman" w:eastAsia="Times New Roman" w:hAnsi="Times New Roman" w:cs="Times New Roman"/>
                <w:sz w:val="24"/>
              </w:rPr>
            </w:pPr>
            <w:hyperlink r:id="rId91">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5" w:lineRule="exact"/>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966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человеком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быту:</w:t>
            </w:r>
          </w:p>
          <w:p w:rsidR="00EE428C" w:rsidRPr="00EE428C" w:rsidRDefault="00EE428C" w:rsidP="00EE428C">
            <w:pPr>
              <w:ind w:left="107" w:right="157"/>
              <w:rPr>
                <w:rFonts w:ascii="Times New Roman" w:eastAsia="Times New Roman" w:hAnsi="Times New Roman" w:cs="Times New Roman"/>
                <w:sz w:val="24"/>
              </w:rPr>
            </w:pPr>
            <w:r w:rsidRPr="00EE428C">
              <w:rPr>
                <w:rFonts w:ascii="Times New Roman" w:eastAsia="Times New Roman" w:hAnsi="Times New Roman" w:cs="Times New Roman"/>
                <w:sz w:val="24"/>
              </w:rPr>
              <w:t>телевидение, радио, печатные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издания, персональный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компьютер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 др.</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Современный</w:t>
            </w:r>
          </w:p>
          <w:p w:rsidR="00EE428C" w:rsidRPr="00EE428C" w:rsidRDefault="00EE428C" w:rsidP="00EE428C">
            <w:pPr>
              <w:ind w:left="107" w:right="531"/>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информационный мир.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Персональный</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компьютер</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его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назначение.</w:t>
            </w:r>
          </w:p>
          <w:p w:rsidR="00EE428C" w:rsidRPr="00EE428C" w:rsidRDefault="00EE428C" w:rsidP="00EE428C">
            <w:pPr>
              <w:ind w:left="107" w:right="226"/>
              <w:rPr>
                <w:rFonts w:ascii="Times New Roman" w:eastAsia="Times New Roman" w:hAnsi="Times New Roman" w:cs="Times New Roman"/>
                <w:sz w:val="24"/>
              </w:rPr>
            </w:pPr>
            <w:r w:rsidRPr="00EE428C">
              <w:rPr>
                <w:rFonts w:ascii="Times New Roman" w:eastAsia="Times New Roman" w:hAnsi="Times New Roman" w:cs="Times New Roman"/>
                <w:sz w:val="24"/>
              </w:rPr>
              <w:t>Правила</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пользования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ПК</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сохранения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здоровья.</w:t>
            </w:r>
          </w:p>
          <w:p w:rsidR="00EE428C" w:rsidRPr="00EE428C" w:rsidRDefault="00EE428C" w:rsidP="00EE428C">
            <w:pPr>
              <w:spacing w:before="1"/>
              <w:ind w:left="107" w:right="488"/>
              <w:rPr>
                <w:rFonts w:ascii="Times New Roman" w:eastAsia="Times New Roman" w:hAnsi="Times New Roman" w:cs="Times New Roman"/>
                <w:sz w:val="24"/>
              </w:rPr>
            </w:pPr>
            <w:r w:rsidRPr="00EE428C">
              <w:rPr>
                <w:rFonts w:ascii="Times New Roman" w:eastAsia="Times New Roman" w:hAnsi="Times New Roman" w:cs="Times New Roman"/>
                <w:sz w:val="24"/>
              </w:rPr>
              <w:t>Назначение основных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устройств компьютера 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ввода, вывода и обработки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информации.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p>
          <w:p w:rsidR="00EE428C" w:rsidRPr="00EE428C" w:rsidRDefault="00EE428C" w:rsidP="00EE428C">
            <w:pPr>
              <w:ind w:left="107" w:right="224"/>
              <w:rPr>
                <w:rFonts w:ascii="Times New Roman" w:eastAsia="Times New Roman" w:hAnsi="Times New Roman" w:cs="Times New Roman"/>
                <w:sz w:val="24"/>
              </w:rPr>
            </w:pPr>
            <w:r w:rsidRPr="00EE428C">
              <w:rPr>
                <w:rFonts w:ascii="Times New Roman" w:eastAsia="Times New Roman" w:hAnsi="Times New Roman" w:cs="Times New Roman"/>
                <w:sz w:val="24"/>
              </w:rPr>
              <w:t>доступной информацией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(книги, музеи, беседы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(мастер-классы) с мастерами,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Интернет,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видео, DVD).</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Работа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текстовым</w:t>
            </w:r>
          </w:p>
          <w:p w:rsidR="00EE428C" w:rsidRPr="00EE428C" w:rsidRDefault="00EE428C" w:rsidP="00EE428C">
            <w:pPr>
              <w:spacing w:before="1"/>
              <w:ind w:left="107" w:right="427"/>
              <w:rPr>
                <w:rFonts w:ascii="Times New Roman" w:eastAsia="Times New Roman" w:hAnsi="Times New Roman" w:cs="Times New Roman"/>
                <w:sz w:val="24"/>
              </w:rPr>
            </w:pPr>
            <w:r w:rsidRPr="00EE428C">
              <w:rPr>
                <w:rFonts w:ascii="Times New Roman" w:eastAsia="Times New Roman" w:hAnsi="Times New Roman" w:cs="Times New Roman"/>
                <w:sz w:val="24"/>
              </w:rPr>
              <w:t>редактором Microsoft Word</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или другим.</w:t>
            </w:r>
          </w:p>
        </w:tc>
        <w:tc>
          <w:tcPr>
            <w:tcW w:w="3980"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воспроизведения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информации.</w:t>
            </w:r>
          </w:p>
          <w:p w:rsidR="00EE428C" w:rsidRPr="00EE428C" w:rsidRDefault="00EE428C" w:rsidP="00EE428C">
            <w:pPr>
              <w:ind w:left="107" w:right="128" w:firstLine="240"/>
              <w:rPr>
                <w:rFonts w:ascii="Times New Roman" w:eastAsia="Times New Roman" w:hAnsi="Times New Roman" w:cs="Times New Roman"/>
                <w:sz w:val="24"/>
              </w:rPr>
            </w:pPr>
            <w:r w:rsidRPr="00EE428C">
              <w:rPr>
                <w:rFonts w:ascii="Times New Roman" w:eastAsia="Times New Roman" w:hAnsi="Times New Roman" w:cs="Times New Roman"/>
                <w:sz w:val="24"/>
              </w:rPr>
              <w:t>Осваивать правила набора текста,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работу</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программой</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MicrosoftWord</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(или другой), понимать её</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назначение.</w:t>
            </w:r>
          </w:p>
          <w:p w:rsidR="00EE428C" w:rsidRPr="00EE428C" w:rsidRDefault="00EE428C" w:rsidP="00EE428C">
            <w:pPr>
              <w:ind w:left="107" w:right="86" w:firstLine="240"/>
              <w:rPr>
                <w:rFonts w:ascii="Times New Roman" w:eastAsia="Times New Roman" w:hAnsi="Times New Roman" w:cs="Times New Roman"/>
                <w:sz w:val="24"/>
              </w:rPr>
            </w:pPr>
            <w:r w:rsidRPr="00EE428C">
              <w:rPr>
                <w:rFonts w:ascii="Times New Roman" w:eastAsia="Times New Roman" w:hAnsi="Times New Roman" w:cs="Times New Roman"/>
                <w:sz w:val="24"/>
              </w:rPr>
              <w:t>Создавать и сохранять документ в</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программе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MicrosoftWord (или</w:t>
            </w:r>
          </w:p>
          <w:p w:rsidR="00EE428C" w:rsidRPr="00EE428C" w:rsidRDefault="00EE428C" w:rsidP="00EE428C">
            <w:pPr>
              <w:ind w:left="107" w:right="459"/>
              <w:rPr>
                <w:rFonts w:ascii="Times New Roman" w:eastAsia="Times New Roman" w:hAnsi="Times New Roman" w:cs="Times New Roman"/>
                <w:sz w:val="24"/>
              </w:rPr>
            </w:pPr>
            <w:r w:rsidRPr="00EE428C">
              <w:rPr>
                <w:rFonts w:ascii="Times New Roman" w:eastAsia="Times New Roman" w:hAnsi="Times New Roman" w:cs="Times New Roman"/>
                <w:sz w:val="24"/>
              </w:rPr>
              <w:t>другой), форматировать (выбор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шрифта, размера, цвета шрифта,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выравнивание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абзаца)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печатать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документ.</w:t>
            </w:r>
          </w:p>
          <w:p w:rsidR="00EE428C" w:rsidRPr="00EE428C" w:rsidRDefault="00EE428C" w:rsidP="00EE428C">
            <w:pPr>
              <w:spacing w:before="1"/>
              <w:ind w:left="107" w:right="198"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простейшие операции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над готовыми файлами и папками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(открывать,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читать).</w:t>
            </w:r>
          </w:p>
          <w:p w:rsidR="00EE428C" w:rsidRPr="00EE428C" w:rsidRDefault="00EE428C" w:rsidP="00EE428C">
            <w:pPr>
              <w:ind w:left="107" w:right="618" w:firstLine="180"/>
              <w:rPr>
                <w:rFonts w:ascii="Times New Roman" w:eastAsia="Times New Roman" w:hAnsi="Times New Roman" w:cs="Times New Roman"/>
                <w:sz w:val="24"/>
              </w:rPr>
            </w:pPr>
            <w:r w:rsidRPr="00EE428C">
              <w:rPr>
                <w:rFonts w:ascii="Times New Roman" w:eastAsia="Times New Roman" w:hAnsi="Times New Roman" w:cs="Times New Roman"/>
                <w:sz w:val="24"/>
              </w:rPr>
              <w:t>Создавать небольшие тексты,</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редактировать их.</w:t>
            </w:r>
          </w:p>
          <w:p w:rsidR="00EE428C" w:rsidRPr="00EE428C" w:rsidRDefault="00EE428C" w:rsidP="00EE428C">
            <w:pPr>
              <w:ind w:left="107" w:right="129" w:firstLine="240"/>
              <w:rPr>
                <w:rFonts w:ascii="Times New Roman" w:eastAsia="Times New Roman" w:hAnsi="Times New Roman" w:cs="Times New Roman"/>
                <w:sz w:val="24"/>
              </w:rPr>
            </w:pPr>
            <w:r w:rsidRPr="00EE428C">
              <w:rPr>
                <w:rFonts w:ascii="Times New Roman" w:eastAsia="Times New Roman" w:hAnsi="Times New Roman" w:cs="Times New Roman"/>
                <w:sz w:val="24"/>
              </w:rPr>
              <w:t>Воспринимать книгу как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источник</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информации;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наблюдать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соотносить разные</w:t>
            </w:r>
          </w:p>
          <w:p w:rsidR="00EE428C" w:rsidRPr="00EE428C" w:rsidRDefault="00EE428C" w:rsidP="00EE428C">
            <w:pPr>
              <w:spacing w:before="1"/>
              <w:ind w:left="107"/>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информационные</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объекты</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p>
          <w:p w:rsidR="00EE428C" w:rsidRPr="00EE428C" w:rsidRDefault="00EE428C" w:rsidP="00EE428C">
            <w:pPr>
              <w:ind w:left="107" w:right="344"/>
              <w:rPr>
                <w:rFonts w:ascii="Times New Roman" w:eastAsia="Times New Roman" w:hAnsi="Times New Roman" w:cs="Times New Roman"/>
                <w:sz w:val="24"/>
              </w:rPr>
            </w:pPr>
            <w:r w:rsidRPr="00EE428C">
              <w:rPr>
                <w:rFonts w:ascii="Times New Roman" w:eastAsia="Times New Roman" w:hAnsi="Times New Roman" w:cs="Times New Roman"/>
                <w:sz w:val="24"/>
              </w:rPr>
              <w:t>учебнике (текст, иллюстративный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текстовый план,</w:t>
            </w:r>
          </w:p>
          <w:p w:rsidR="00EE428C" w:rsidRPr="00EE428C" w:rsidRDefault="00EE428C" w:rsidP="00EE428C">
            <w:pPr>
              <w:ind w:left="107" w:right="297"/>
              <w:rPr>
                <w:rFonts w:ascii="Times New Roman" w:eastAsia="Times New Roman" w:hAnsi="Times New Roman" w:cs="Times New Roman"/>
                <w:sz w:val="24"/>
              </w:rPr>
            </w:pPr>
            <w:r w:rsidRPr="00EE428C">
              <w:rPr>
                <w:rFonts w:ascii="Times New Roman" w:eastAsia="Times New Roman" w:hAnsi="Times New Roman" w:cs="Times New Roman"/>
                <w:sz w:val="24"/>
              </w:rPr>
              <w:t>слайдовый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план)</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делать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выводы,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умозаключения; самостоятельно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заполнять технологическую карту</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заданному образцу.</w:t>
            </w:r>
          </w:p>
          <w:p w:rsidR="00EE428C" w:rsidRPr="00EE428C" w:rsidRDefault="00EE428C" w:rsidP="00EE428C">
            <w:pPr>
              <w:ind w:left="107" w:right="301" w:firstLine="240"/>
              <w:rPr>
                <w:rFonts w:ascii="Times New Roman" w:eastAsia="Times New Roman" w:hAnsi="Times New Roman" w:cs="Times New Roman"/>
                <w:sz w:val="24"/>
              </w:rPr>
            </w:pPr>
            <w:r w:rsidRPr="00EE428C">
              <w:rPr>
                <w:rFonts w:ascii="Times New Roman" w:eastAsia="Times New Roman" w:hAnsi="Times New Roman" w:cs="Times New Roman"/>
                <w:sz w:val="24"/>
              </w:rPr>
              <w:t>Различать основные источники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(органы восприятия) информации,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получаемой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человеком.</w:t>
            </w:r>
          </w:p>
          <w:p w:rsidR="00EE428C" w:rsidRPr="00EE428C" w:rsidRDefault="00EE428C" w:rsidP="00EE428C">
            <w:pPr>
              <w:ind w:left="287"/>
              <w:rPr>
                <w:rFonts w:ascii="Times New Roman" w:eastAsia="Times New Roman" w:hAnsi="Times New Roman" w:cs="Times New Roman"/>
                <w:sz w:val="24"/>
              </w:rPr>
            </w:pPr>
            <w:r w:rsidRPr="00EE428C">
              <w:rPr>
                <w:rFonts w:ascii="Times New Roman" w:eastAsia="Times New Roman" w:hAnsi="Times New Roman" w:cs="Times New Roman"/>
                <w:sz w:val="24"/>
              </w:rPr>
              <w:t>Работать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доступной</w:t>
            </w:r>
          </w:p>
          <w:p w:rsidR="00EE428C" w:rsidRPr="00EE428C" w:rsidRDefault="00EE428C" w:rsidP="00EE428C">
            <w:pPr>
              <w:ind w:left="107" w:right="154"/>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информацией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(книги,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музеи,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беседы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(мастер-классы) с мастерами,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Интернет,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видео, DVD).</w:t>
            </w:r>
          </w:p>
          <w:p w:rsidR="00EE428C" w:rsidRPr="00EE428C" w:rsidRDefault="00EE428C" w:rsidP="00EE428C">
            <w:pPr>
              <w:spacing w:line="270" w:lineRule="atLeast"/>
              <w:ind w:left="107" w:right="718" w:firstLine="30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преобразование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информации,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том числе</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9"/>
        <w:gridCol w:w="3366"/>
        <w:gridCol w:w="3980"/>
        <w:gridCol w:w="5245"/>
      </w:tblGrid>
      <w:tr w:rsidR="00EE428C" w:rsidRPr="00EE428C" w:rsidTr="00EF0B46">
        <w:trPr>
          <w:trHeight w:val="2541"/>
        </w:trPr>
        <w:tc>
          <w:tcPr>
            <w:tcW w:w="2859" w:type="dxa"/>
          </w:tcPr>
          <w:p w:rsidR="00EE428C" w:rsidRPr="00EE428C" w:rsidRDefault="00EE428C" w:rsidP="00EE428C">
            <w:pPr>
              <w:rPr>
                <w:rFonts w:ascii="Times New Roman" w:eastAsia="Times New Roman" w:hAnsi="Times New Roman" w:cs="Times New Roman"/>
                <w:sz w:val="24"/>
              </w:rPr>
            </w:pPr>
          </w:p>
        </w:tc>
        <w:tc>
          <w:tcPr>
            <w:tcW w:w="3366" w:type="dxa"/>
          </w:tcPr>
          <w:p w:rsidR="00EE428C" w:rsidRPr="00EE428C" w:rsidRDefault="00EE428C" w:rsidP="00EE428C">
            <w:pPr>
              <w:rPr>
                <w:rFonts w:ascii="Times New Roman" w:eastAsia="Times New Roman" w:hAnsi="Times New Roman" w:cs="Times New Roman"/>
                <w:sz w:val="24"/>
              </w:rPr>
            </w:pPr>
          </w:p>
        </w:tc>
        <w:tc>
          <w:tcPr>
            <w:tcW w:w="3980" w:type="dxa"/>
          </w:tcPr>
          <w:p w:rsidR="00EE428C" w:rsidRPr="00EE428C" w:rsidRDefault="00EE428C" w:rsidP="00EE428C">
            <w:pPr>
              <w:ind w:left="107" w:right="144"/>
              <w:rPr>
                <w:rFonts w:ascii="Times New Roman" w:eastAsia="Times New Roman" w:hAnsi="Times New Roman" w:cs="Times New Roman"/>
                <w:sz w:val="24"/>
              </w:rPr>
            </w:pPr>
            <w:r w:rsidRPr="00EE428C">
              <w:rPr>
                <w:rFonts w:ascii="Times New Roman" w:eastAsia="Times New Roman" w:hAnsi="Times New Roman" w:cs="Times New Roman"/>
                <w:sz w:val="24"/>
              </w:rPr>
              <w:t>переводить текстовую информацию</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табличную форму.</w:t>
            </w:r>
          </w:p>
          <w:p w:rsidR="00EE428C" w:rsidRPr="00EE428C" w:rsidRDefault="00EE428C" w:rsidP="00EE428C">
            <w:pPr>
              <w:ind w:left="107" w:right="110" w:firstLine="24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при защите проекта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информацию, представленную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учебнике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формах</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b/>
          <w:sz w:val="20"/>
          <w:szCs w:val="26"/>
        </w:rPr>
      </w:pPr>
    </w:p>
    <w:p w:rsidR="00EE428C" w:rsidRPr="00EE428C" w:rsidRDefault="00EE428C" w:rsidP="00EE428C">
      <w:pPr>
        <w:widowControl w:val="0"/>
        <w:numPr>
          <w:ilvl w:val="0"/>
          <w:numId w:val="7"/>
        </w:numPr>
        <w:tabs>
          <w:tab w:val="left" w:pos="393"/>
        </w:tabs>
        <w:autoSpaceDE w:val="0"/>
        <w:autoSpaceDN w:val="0"/>
        <w:spacing w:before="212" w:after="0" w:line="240" w:lineRule="auto"/>
        <w:ind w:hanging="181"/>
        <w:rPr>
          <w:rFonts w:ascii="Times New Roman" w:eastAsia="Times New Roman" w:hAnsi="Times New Roman" w:cs="Times New Roman"/>
          <w:b/>
          <w:sz w:val="24"/>
        </w:rPr>
      </w:pPr>
      <w:r w:rsidRPr="00EE428C">
        <w:rPr>
          <w:rFonts w:ascii="Times New Roman" w:eastAsia="Times New Roman" w:hAnsi="Times New Roman" w:cs="Times New Roman"/>
          <w:b/>
          <w:sz w:val="24"/>
          <w:u w:val="thick"/>
        </w:rPr>
        <w:t xml:space="preserve"> КЛАСС</w:t>
      </w:r>
      <w:r w:rsidRPr="00EE428C">
        <w:rPr>
          <w:rFonts w:ascii="Times New Roman" w:eastAsia="Times New Roman" w:hAnsi="Times New Roman" w:cs="Times New Roman"/>
          <w:b/>
          <w:spacing w:val="-3"/>
          <w:sz w:val="24"/>
          <w:u w:val="thick"/>
        </w:rPr>
        <w:t xml:space="preserve"> </w:t>
      </w:r>
      <w:r w:rsidRPr="00EE428C">
        <w:rPr>
          <w:rFonts w:ascii="Times New Roman" w:eastAsia="Times New Roman" w:hAnsi="Times New Roman" w:cs="Times New Roman"/>
          <w:b/>
          <w:sz w:val="24"/>
          <w:u w:val="thick"/>
        </w:rPr>
        <w:t>(34</w:t>
      </w:r>
      <w:r w:rsidRPr="00EE428C">
        <w:rPr>
          <w:rFonts w:ascii="Times New Roman" w:eastAsia="Times New Roman" w:hAnsi="Times New Roman" w:cs="Times New Roman"/>
          <w:b/>
          <w:spacing w:val="-1"/>
          <w:sz w:val="24"/>
          <w:u w:val="thick"/>
        </w:rPr>
        <w:t xml:space="preserve"> </w:t>
      </w:r>
      <w:r w:rsidRPr="00EE428C">
        <w:rPr>
          <w:rFonts w:ascii="Times New Roman" w:eastAsia="Times New Roman" w:hAnsi="Times New Roman" w:cs="Times New Roman"/>
          <w:b/>
          <w:sz w:val="24"/>
          <w:u w:val="thick"/>
        </w:rPr>
        <w:t>ч.)</w:t>
      </w:r>
    </w:p>
    <w:p w:rsidR="00EE428C" w:rsidRPr="00EE428C" w:rsidRDefault="00EE428C" w:rsidP="00EE428C">
      <w:pPr>
        <w:widowControl w:val="0"/>
        <w:autoSpaceDE w:val="0"/>
        <w:autoSpaceDN w:val="0"/>
        <w:spacing w:before="9" w:after="1" w:line="240" w:lineRule="auto"/>
        <w:rPr>
          <w:rFonts w:ascii="Times New Roman" w:eastAsia="Times New Roman" w:hAnsi="Times New Roman" w:cs="Times New Roman"/>
          <w:b/>
          <w:sz w:val="13"/>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681"/>
        </w:trPr>
        <w:tc>
          <w:tcPr>
            <w:tcW w:w="2444" w:type="dxa"/>
          </w:tcPr>
          <w:p w:rsidR="00EE428C" w:rsidRPr="00EE428C" w:rsidRDefault="00EE428C" w:rsidP="00EE428C">
            <w:pPr>
              <w:spacing w:before="1"/>
              <w:ind w:left="823" w:right="436" w:hanging="371"/>
              <w:rPr>
                <w:rFonts w:ascii="Times New Roman" w:eastAsia="Times New Roman" w:hAnsi="Times New Roman" w:cs="Times New Roman"/>
                <w:b/>
                <w:sz w:val="24"/>
              </w:rPr>
            </w:pPr>
            <w:r w:rsidRPr="00EE428C">
              <w:rPr>
                <w:rFonts w:ascii="Times New Roman" w:eastAsia="Times New Roman" w:hAnsi="Times New Roman" w:cs="Times New Roman"/>
                <w:b/>
                <w:spacing w:val="-1"/>
                <w:sz w:val="24"/>
              </w:rPr>
              <w:t>Тематические</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модули</w:t>
            </w:r>
          </w:p>
        </w:tc>
        <w:tc>
          <w:tcPr>
            <w:tcW w:w="4009" w:type="dxa"/>
          </w:tcPr>
          <w:p w:rsidR="00EE428C" w:rsidRPr="00EE428C" w:rsidRDefault="00EE428C" w:rsidP="00EE428C">
            <w:pPr>
              <w:spacing w:before="1"/>
              <w:ind w:left="820"/>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Основное</w:t>
            </w:r>
            <w:r w:rsidRPr="00EE428C">
              <w:rPr>
                <w:rFonts w:ascii="Times New Roman" w:eastAsia="Times New Roman" w:hAnsi="Times New Roman" w:cs="Times New Roman"/>
                <w:b/>
                <w:spacing w:val="-3"/>
                <w:sz w:val="24"/>
              </w:rPr>
              <w:t xml:space="preserve"> </w:t>
            </w:r>
            <w:r w:rsidRPr="00EE428C">
              <w:rPr>
                <w:rFonts w:ascii="Times New Roman" w:eastAsia="Times New Roman" w:hAnsi="Times New Roman" w:cs="Times New Roman"/>
                <w:b/>
                <w:sz w:val="24"/>
              </w:rPr>
              <w:t>содержание</w:t>
            </w:r>
          </w:p>
        </w:tc>
        <w:tc>
          <w:tcPr>
            <w:tcW w:w="3752" w:type="dxa"/>
          </w:tcPr>
          <w:p w:rsidR="00EE428C" w:rsidRPr="00EE428C" w:rsidRDefault="00EE428C" w:rsidP="00EE428C">
            <w:pPr>
              <w:spacing w:before="1"/>
              <w:ind w:left="1127" w:right="211" w:hanging="891"/>
              <w:rPr>
                <w:rFonts w:ascii="Times New Roman" w:eastAsia="Times New Roman" w:hAnsi="Times New Roman" w:cs="Times New Roman"/>
                <w:b/>
                <w:sz w:val="24"/>
              </w:rPr>
            </w:pPr>
            <w:r w:rsidRPr="00EE428C">
              <w:rPr>
                <w:rFonts w:ascii="Times New Roman" w:eastAsia="Times New Roman" w:hAnsi="Times New Roman" w:cs="Times New Roman"/>
                <w:b/>
                <w:sz w:val="24"/>
              </w:rPr>
              <w:t>Основные виды деятельности</w:t>
            </w:r>
            <w:r w:rsidRPr="00EE428C">
              <w:rPr>
                <w:rFonts w:ascii="Times New Roman" w:eastAsia="Times New Roman" w:hAnsi="Times New Roman" w:cs="Times New Roman"/>
                <w:b/>
                <w:spacing w:val="-58"/>
                <w:sz w:val="24"/>
              </w:rPr>
              <w:t xml:space="preserve"> </w:t>
            </w:r>
            <w:r w:rsidRPr="00EE428C">
              <w:rPr>
                <w:rFonts w:ascii="Times New Roman" w:eastAsia="Times New Roman" w:hAnsi="Times New Roman" w:cs="Times New Roman"/>
                <w:b/>
                <w:sz w:val="24"/>
              </w:rPr>
              <w:t>обучающихся</w:t>
            </w:r>
          </w:p>
        </w:tc>
        <w:tc>
          <w:tcPr>
            <w:tcW w:w="5245" w:type="dxa"/>
          </w:tcPr>
          <w:p w:rsidR="00EE428C" w:rsidRPr="00EE428C" w:rsidRDefault="00EE428C" w:rsidP="00EE428C">
            <w:pPr>
              <w:spacing w:before="1"/>
              <w:ind w:left="1253"/>
              <w:rPr>
                <w:rFonts w:ascii="Times New Roman" w:eastAsia="Times New Roman" w:hAnsi="Times New Roman" w:cs="Times New Roman"/>
                <w:b/>
                <w:sz w:val="24"/>
              </w:rPr>
            </w:pPr>
            <w:r w:rsidRPr="00EE428C">
              <w:rPr>
                <w:rFonts w:ascii="Times New Roman" w:eastAsia="Times New Roman" w:hAnsi="Times New Roman" w:cs="Times New Roman"/>
                <w:b/>
                <w:sz w:val="24"/>
              </w:rPr>
              <w:t>Используемые</w:t>
            </w:r>
            <w:r w:rsidRPr="00EE428C">
              <w:rPr>
                <w:rFonts w:ascii="Times New Roman" w:eastAsia="Times New Roman" w:hAnsi="Times New Roman" w:cs="Times New Roman"/>
                <w:b/>
                <w:spacing w:val="-4"/>
                <w:sz w:val="24"/>
              </w:rPr>
              <w:t xml:space="preserve"> </w:t>
            </w:r>
            <w:r w:rsidRPr="00EE428C">
              <w:rPr>
                <w:rFonts w:ascii="Times New Roman" w:eastAsia="Times New Roman" w:hAnsi="Times New Roman" w:cs="Times New Roman"/>
                <w:b/>
                <w:sz w:val="24"/>
              </w:rPr>
              <w:t>ЦОР/ЭОР</w:t>
            </w:r>
          </w:p>
        </w:tc>
      </w:tr>
      <w:tr w:rsidR="00EE428C" w:rsidRPr="00EE428C" w:rsidTr="00EF0B46">
        <w:trPr>
          <w:trHeight w:val="5520"/>
        </w:trPr>
        <w:tc>
          <w:tcPr>
            <w:tcW w:w="2444" w:type="dxa"/>
          </w:tcPr>
          <w:p w:rsidR="00EE428C" w:rsidRPr="00EE428C" w:rsidRDefault="00EE428C" w:rsidP="00EE428C">
            <w:pPr>
              <w:tabs>
                <w:tab w:val="left" w:pos="902"/>
              </w:tabs>
              <w:ind w:left="570" w:right="183" w:hanging="204"/>
              <w:rPr>
                <w:rFonts w:ascii="Times New Roman" w:eastAsia="Times New Roman" w:hAnsi="Times New Roman" w:cs="Times New Roman"/>
                <w:b/>
                <w:sz w:val="24"/>
              </w:rPr>
            </w:pPr>
            <w:r w:rsidRPr="00EE428C">
              <w:rPr>
                <w:rFonts w:ascii="Times New Roman" w:eastAsia="Times New Roman" w:hAnsi="Times New Roman" w:cs="Times New Roman"/>
                <w:b/>
                <w:sz w:val="24"/>
              </w:rPr>
              <w:t>1.</w:t>
            </w:r>
            <w:r w:rsidRPr="00EE428C">
              <w:rPr>
                <w:rFonts w:ascii="Times New Roman" w:eastAsia="Times New Roman" w:hAnsi="Times New Roman" w:cs="Times New Roman"/>
                <w:b/>
                <w:sz w:val="24"/>
              </w:rPr>
              <w:tab/>
            </w:r>
            <w:r w:rsidRPr="00EE428C">
              <w:rPr>
                <w:rFonts w:ascii="Times New Roman" w:eastAsia="Times New Roman" w:hAnsi="Times New Roman" w:cs="Times New Roman"/>
                <w:b/>
                <w:sz w:val="24"/>
              </w:rPr>
              <w:tab/>
            </w:r>
            <w:r w:rsidRPr="00EE428C">
              <w:rPr>
                <w:rFonts w:ascii="Times New Roman" w:eastAsia="Times New Roman" w:hAnsi="Times New Roman" w:cs="Times New Roman"/>
                <w:b/>
                <w:spacing w:val="-1"/>
                <w:sz w:val="24"/>
              </w:rPr>
              <w:t>Технологии,</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профессии и</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производства</w:t>
            </w:r>
          </w:p>
          <w:p w:rsidR="00EE428C" w:rsidRPr="00EE428C" w:rsidRDefault="00EE428C" w:rsidP="00EE428C">
            <w:pPr>
              <w:ind w:left="979"/>
              <w:rPr>
                <w:rFonts w:ascii="Times New Roman" w:eastAsia="Times New Roman" w:hAnsi="Times New Roman" w:cs="Times New Roman"/>
                <w:b/>
                <w:sz w:val="24"/>
              </w:rPr>
            </w:pPr>
            <w:r w:rsidRPr="00EE428C">
              <w:rPr>
                <w:rFonts w:ascii="Times New Roman" w:eastAsia="Times New Roman" w:hAnsi="Times New Roman" w:cs="Times New Roman"/>
                <w:b/>
                <w:sz w:val="24"/>
              </w:rPr>
              <w:t>(12</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ч.)</w:t>
            </w:r>
          </w:p>
        </w:tc>
        <w:tc>
          <w:tcPr>
            <w:tcW w:w="4009" w:type="dxa"/>
          </w:tcPr>
          <w:p w:rsidR="00EE428C" w:rsidRPr="00EE428C" w:rsidRDefault="00EE428C" w:rsidP="00EE428C">
            <w:pPr>
              <w:ind w:left="109" w:right="207"/>
              <w:rPr>
                <w:rFonts w:ascii="Times New Roman" w:eastAsia="Times New Roman" w:hAnsi="Times New Roman" w:cs="Times New Roman"/>
                <w:sz w:val="24"/>
              </w:rPr>
            </w:pPr>
            <w:r w:rsidRPr="00EE428C">
              <w:rPr>
                <w:rFonts w:ascii="Times New Roman" w:eastAsia="Times New Roman" w:hAnsi="Times New Roman" w:cs="Times New Roman"/>
                <w:sz w:val="24"/>
              </w:rPr>
              <w:t>Профессии и технологии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современного мира. Использование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достижений науки в развитии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технического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прогресса.</w:t>
            </w:r>
          </w:p>
          <w:p w:rsidR="00EE428C" w:rsidRPr="00EE428C" w:rsidRDefault="00EE428C" w:rsidP="00EE428C">
            <w:pPr>
              <w:ind w:left="109" w:right="799"/>
              <w:rPr>
                <w:rFonts w:ascii="Times New Roman" w:eastAsia="Times New Roman" w:hAnsi="Times New Roman" w:cs="Times New Roman"/>
                <w:sz w:val="24"/>
              </w:rPr>
            </w:pPr>
            <w:r w:rsidRPr="00EE428C">
              <w:rPr>
                <w:rFonts w:ascii="Times New Roman" w:eastAsia="Times New Roman" w:hAnsi="Times New Roman" w:cs="Times New Roman"/>
                <w:sz w:val="24"/>
              </w:rPr>
              <w:t>Изобретение и использование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синтетических материалов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определёнными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заданными</w:t>
            </w:r>
          </w:p>
          <w:p w:rsidR="00EE428C" w:rsidRPr="00EE428C" w:rsidRDefault="00EE428C" w:rsidP="00EE428C">
            <w:pPr>
              <w:ind w:left="109" w:right="200"/>
              <w:rPr>
                <w:rFonts w:ascii="Times New Roman" w:eastAsia="Times New Roman" w:hAnsi="Times New Roman" w:cs="Times New Roman"/>
                <w:sz w:val="24"/>
              </w:rPr>
            </w:pPr>
            <w:r w:rsidRPr="00EE428C">
              <w:rPr>
                <w:rFonts w:ascii="Times New Roman" w:eastAsia="Times New Roman" w:hAnsi="Times New Roman" w:cs="Times New Roman"/>
                <w:sz w:val="24"/>
              </w:rPr>
              <w:t>свойствами в различных отраслях 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профессиях. Нефть как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универсальное сырьё. Материалы,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получаемые из нефти (пластик,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стеклоткань,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пено-пласт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др.).</w:t>
            </w:r>
          </w:p>
          <w:p w:rsidR="00EE428C" w:rsidRPr="00EE428C" w:rsidRDefault="00EE428C" w:rsidP="00EE428C">
            <w:pPr>
              <w:ind w:left="109" w:right="1065"/>
              <w:rPr>
                <w:rFonts w:ascii="Times New Roman" w:eastAsia="Times New Roman" w:hAnsi="Times New Roman" w:cs="Times New Roman"/>
                <w:sz w:val="24"/>
              </w:rPr>
            </w:pPr>
            <w:r w:rsidRPr="00EE428C">
              <w:rPr>
                <w:rFonts w:ascii="Times New Roman" w:eastAsia="Times New Roman" w:hAnsi="Times New Roman" w:cs="Times New Roman"/>
                <w:sz w:val="24"/>
              </w:rPr>
              <w:t>Профессии, связанные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опасностями (пожарные,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космонавты,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химики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др.).</w:t>
            </w:r>
          </w:p>
          <w:p w:rsidR="00EE428C" w:rsidRPr="00EE428C" w:rsidRDefault="00EE428C" w:rsidP="00EE428C">
            <w:pPr>
              <w:ind w:left="109" w:right="260"/>
              <w:rPr>
                <w:rFonts w:ascii="Times New Roman" w:eastAsia="Times New Roman" w:hAnsi="Times New Roman" w:cs="Times New Roman"/>
                <w:sz w:val="24"/>
              </w:rPr>
            </w:pPr>
            <w:r w:rsidRPr="00EE428C">
              <w:rPr>
                <w:rFonts w:ascii="Times New Roman" w:eastAsia="Times New Roman" w:hAnsi="Times New Roman" w:cs="Times New Roman"/>
                <w:sz w:val="24"/>
              </w:rPr>
              <w:t>Информационный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мир,</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его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место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влияние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жизнь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деятельность</w:t>
            </w:r>
          </w:p>
          <w:p w:rsidR="00EE428C" w:rsidRPr="00EE428C" w:rsidRDefault="00EE428C" w:rsidP="00EE428C">
            <w:pPr>
              <w:spacing w:line="270" w:lineRule="atLeast"/>
              <w:ind w:left="109" w:right="806"/>
              <w:jc w:val="both"/>
              <w:rPr>
                <w:rFonts w:ascii="Times New Roman" w:eastAsia="Times New Roman" w:hAnsi="Times New Roman" w:cs="Times New Roman"/>
                <w:sz w:val="24"/>
              </w:rPr>
            </w:pPr>
            <w:r w:rsidRPr="00EE428C">
              <w:rPr>
                <w:rFonts w:ascii="Times New Roman" w:eastAsia="Times New Roman" w:hAnsi="Times New Roman" w:cs="Times New Roman"/>
                <w:sz w:val="24"/>
              </w:rPr>
              <w:t>людей. Влияние современных</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технологий и преобразующей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деятельности человека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p>
        </w:tc>
        <w:tc>
          <w:tcPr>
            <w:tcW w:w="3752" w:type="dxa"/>
          </w:tcPr>
          <w:p w:rsidR="00EE428C" w:rsidRPr="00EE428C" w:rsidRDefault="00EE428C" w:rsidP="00EE428C">
            <w:pPr>
              <w:ind w:left="107" w:right="151"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Соблюдать правила безопасной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выбирать инструменты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приспособления в зависимости от</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технологии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изготавливаемых</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изделий.</w:t>
            </w:r>
          </w:p>
          <w:p w:rsidR="00EE428C" w:rsidRPr="00EE428C" w:rsidRDefault="00EE428C" w:rsidP="00EE428C">
            <w:pPr>
              <w:tabs>
                <w:tab w:val="left" w:pos="855"/>
                <w:tab w:val="left" w:pos="2648"/>
              </w:tabs>
              <w:ind w:left="107" w:right="99"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Рационально и безопасно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использовать, и хранить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которыми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ученики работают на уроках.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Классифицировать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z w:val="24"/>
              </w:rPr>
              <w:tab/>
              <w:t>назначению:</w:t>
            </w:r>
            <w:r w:rsidRPr="00EE428C">
              <w:rPr>
                <w:rFonts w:ascii="Times New Roman" w:eastAsia="Times New Roman" w:hAnsi="Times New Roman" w:cs="Times New Roman"/>
                <w:sz w:val="24"/>
              </w:rPr>
              <w:tab/>
            </w:r>
            <w:r w:rsidRPr="00EE428C">
              <w:rPr>
                <w:rFonts w:ascii="Times New Roman" w:eastAsia="Times New Roman" w:hAnsi="Times New Roman" w:cs="Times New Roman"/>
                <w:spacing w:val="-1"/>
                <w:sz w:val="24"/>
              </w:rPr>
              <w:t>режущие,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колющие,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чертёжные.</w:t>
            </w:r>
          </w:p>
          <w:p w:rsidR="00EE428C" w:rsidRPr="00EE428C" w:rsidRDefault="00EE428C" w:rsidP="00EE428C">
            <w:pPr>
              <w:tabs>
                <w:tab w:val="left" w:pos="1834"/>
                <w:tab w:val="left" w:pos="2493"/>
              </w:tabs>
              <w:ind w:left="107" w:right="97" w:firstLine="120"/>
              <w:rPr>
                <w:rFonts w:ascii="Times New Roman" w:eastAsia="Times New Roman" w:hAnsi="Times New Roman" w:cs="Times New Roman"/>
                <w:sz w:val="24"/>
              </w:rPr>
            </w:pPr>
            <w:r w:rsidRPr="00EE428C">
              <w:rPr>
                <w:rFonts w:ascii="Times New Roman" w:eastAsia="Times New Roman" w:hAnsi="Times New Roman" w:cs="Times New Roman"/>
                <w:sz w:val="24"/>
              </w:rPr>
              <w:t>Проверять</w:t>
            </w:r>
            <w:r w:rsidRPr="00EE428C">
              <w:rPr>
                <w:rFonts w:ascii="Times New Roman" w:eastAsia="Times New Roman" w:hAnsi="Times New Roman" w:cs="Times New Roman"/>
                <w:sz w:val="24"/>
              </w:rPr>
              <w:tab/>
              <w:t>и</w:t>
            </w:r>
            <w:r w:rsidRPr="00EE428C">
              <w:rPr>
                <w:rFonts w:ascii="Times New Roman" w:eastAsia="Times New Roman" w:hAnsi="Times New Roman" w:cs="Times New Roman"/>
                <w:sz w:val="24"/>
              </w:rPr>
              <w:tab/>
            </w:r>
            <w:r w:rsidRPr="00EE428C">
              <w:rPr>
                <w:rFonts w:ascii="Times New Roman" w:eastAsia="Times New Roman" w:hAnsi="Times New Roman" w:cs="Times New Roman"/>
                <w:spacing w:val="-1"/>
                <w:sz w:val="24"/>
              </w:rPr>
              <w:t>определять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исправность инструментов.</w:t>
            </w:r>
          </w:p>
          <w:p w:rsidR="00EE428C" w:rsidRPr="00EE428C" w:rsidRDefault="00EE428C" w:rsidP="00EE428C">
            <w:pPr>
              <w:tabs>
                <w:tab w:val="left" w:pos="2287"/>
                <w:tab w:val="left" w:pos="2531"/>
              </w:tabs>
              <w:ind w:left="107" w:right="98" w:firstLine="120"/>
              <w:jc w:val="both"/>
              <w:rPr>
                <w:rFonts w:ascii="Times New Roman" w:eastAsia="Times New Roman" w:hAnsi="Times New Roman" w:cs="Times New Roman"/>
                <w:sz w:val="24"/>
              </w:rPr>
            </w:pPr>
            <w:r w:rsidRPr="00EE428C">
              <w:rPr>
                <w:rFonts w:ascii="Times New Roman" w:eastAsia="Times New Roman" w:hAnsi="Times New Roman" w:cs="Times New Roman"/>
                <w:sz w:val="24"/>
              </w:rPr>
              <w:t>Изучать</w:t>
            </w:r>
            <w:r w:rsidRPr="00EE428C">
              <w:rPr>
                <w:rFonts w:ascii="Times New Roman" w:eastAsia="Times New Roman" w:hAnsi="Times New Roman" w:cs="Times New Roman"/>
                <w:sz w:val="24"/>
              </w:rPr>
              <w:tab/>
            </w:r>
            <w:r w:rsidRPr="00EE428C">
              <w:rPr>
                <w:rFonts w:ascii="Times New Roman" w:eastAsia="Times New Roman" w:hAnsi="Times New Roman" w:cs="Times New Roman"/>
                <w:spacing w:val="-1"/>
                <w:sz w:val="24"/>
              </w:rPr>
              <w:t>возможности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использования</w:t>
            </w:r>
            <w:r w:rsidRPr="00EE428C">
              <w:rPr>
                <w:rFonts w:ascii="Times New Roman" w:eastAsia="Times New Roman" w:hAnsi="Times New Roman" w:cs="Times New Roman"/>
                <w:sz w:val="24"/>
              </w:rPr>
              <w:tab/>
            </w:r>
            <w:r w:rsidRPr="00EE428C">
              <w:rPr>
                <w:rFonts w:ascii="Times New Roman" w:eastAsia="Times New Roman" w:hAnsi="Times New Roman" w:cs="Times New Roman"/>
                <w:sz w:val="24"/>
              </w:rPr>
              <w:tab/>
            </w:r>
            <w:r w:rsidRPr="00EE428C">
              <w:rPr>
                <w:rFonts w:ascii="Times New Roman" w:eastAsia="Times New Roman" w:hAnsi="Times New Roman" w:cs="Times New Roman"/>
                <w:spacing w:val="-1"/>
                <w:sz w:val="24"/>
              </w:rPr>
              <w:t>изучаемых</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инструментов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приспособлений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людьми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разных профессий.</w:t>
            </w:r>
          </w:p>
          <w:p w:rsidR="00EE428C" w:rsidRPr="00EE428C" w:rsidRDefault="00EE428C" w:rsidP="00EE428C">
            <w:pPr>
              <w:spacing w:line="270" w:lineRule="atLeast"/>
              <w:ind w:left="107" w:right="98" w:firstLine="120"/>
              <w:jc w:val="both"/>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место</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зависимости</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от</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92">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93">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94">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ind w:left="109"/>
              <w:rPr>
                <w:rFonts w:ascii="Times New Roman" w:eastAsia="Times New Roman" w:hAnsi="Times New Roman" w:cs="Times New Roman"/>
                <w:sz w:val="24"/>
              </w:rPr>
            </w:pPr>
            <w:hyperlink r:id="rId95">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ind w:left="109" w:right="237"/>
              <w:rPr>
                <w:rFonts w:ascii="Times New Roman" w:eastAsia="Times New Roman" w:hAnsi="Times New Roman" w:cs="Times New Roman"/>
                <w:sz w:val="24"/>
              </w:rPr>
            </w:pPr>
            <w:r w:rsidRPr="00EE428C">
              <w:rPr>
                <w:rFonts w:ascii="Times New Roman" w:eastAsia="Times New Roman" w:hAnsi="Times New Roman" w:cs="Times New Roman"/>
                <w:sz w:val="24"/>
              </w:rPr>
              <w:t>окружающую среду, способы её</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защиты. Сохранение и развитие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традиций прошлого в творчестве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современных</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мастеров.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Бережное</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уважительное отношение людей 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культурным</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традициям.</w:t>
            </w:r>
          </w:p>
          <w:p w:rsidR="00EE428C" w:rsidRPr="00EE428C" w:rsidRDefault="00EE428C" w:rsidP="00EE428C">
            <w:pPr>
              <w:ind w:left="109" w:right="510"/>
              <w:rPr>
                <w:rFonts w:ascii="Times New Roman" w:eastAsia="Times New Roman" w:hAnsi="Times New Roman" w:cs="Times New Roman"/>
                <w:sz w:val="24"/>
              </w:rPr>
            </w:pPr>
            <w:r w:rsidRPr="00EE428C">
              <w:rPr>
                <w:rFonts w:ascii="Times New Roman" w:eastAsia="Times New Roman" w:hAnsi="Times New Roman" w:cs="Times New Roman"/>
                <w:sz w:val="24"/>
              </w:rPr>
              <w:t>Изготовление изделий с учётом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традиционных правил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современных технологий (лепка,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вязание, шитьё, вышивка и др.).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Элементарная творческая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проектная- деятельность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(реализация заданного или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собственного замысла, поиск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оптимальных конструктивных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решений).</w:t>
            </w:r>
          </w:p>
          <w:p w:rsidR="00EE428C" w:rsidRPr="00EE428C" w:rsidRDefault="00EE428C" w:rsidP="00EE428C">
            <w:pPr>
              <w:ind w:left="109" w:right="100"/>
              <w:rPr>
                <w:rFonts w:ascii="Times New Roman" w:eastAsia="Times New Roman" w:hAnsi="Times New Roman" w:cs="Times New Roman"/>
                <w:sz w:val="24"/>
              </w:rPr>
            </w:pPr>
            <w:r w:rsidRPr="00EE428C">
              <w:rPr>
                <w:rFonts w:ascii="Times New Roman" w:eastAsia="Times New Roman" w:hAnsi="Times New Roman" w:cs="Times New Roman"/>
                <w:sz w:val="24"/>
              </w:rPr>
              <w:t>Коллективные, групповые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индивидуальные проекты на основе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содержания</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материала,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изучаемого</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течение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учебного года.</w:t>
            </w:r>
          </w:p>
          <w:p w:rsidR="00EE428C" w:rsidRPr="00EE428C" w:rsidRDefault="00EE428C" w:rsidP="00EE428C">
            <w:pPr>
              <w:spacing w:before="1"/>
              <w:ind w:left="109" w:right="343"/>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Использование комбинированных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техник создания конструкций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заданным условиям в выполнении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учебных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проектов</w:t>
            </w:r>
          </w:p>
        </w:tc>
        <w:tc>
          <w:tcPr>
            <w:tcW w:w="3752" w:type="dxa"/>
          </w:tcPr>
          <w:p w:rsidR="00EE428C" w:rsidRPr="00EE428C" w:rsidRDefault="00EE428C" w:rsidP="00EE428C">
            <w:pPr>
              <w:ind w:left="107" w:right="96"/>
              <w:jc w:val="both"/>
              <w:rPr>
                <w:rFonts w:ascii="Times New Roman" w:eastAsia="Times New Roman" w:hAnsi="Times New Roman" w:cs="Times New Roman"/>
                <w:sz w:val="24"/>
              </w:rPr>
            </w:pPr>
            <w:r w:rsidRPr="00EE428C">
              <w:rPr>
                <w:rFonts w:ascii="Times New Roman" w:eastAsia="Times New Roman" w:hAnsi="Times New Roman" w:cs="Times New Roman"/>
                <w:sz w:val="24"/>
              </w:rPr>
              <w:t>вида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выбранных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ind w:left="107" w:right="100"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Поддерживать порядок во время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убирать рабочее место по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окончании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практической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работы.</w:t>
            </w:r>
          </w:p>
          <w:p w:rsidR="00EE428C" w:rsidRPr="00EE428C" w:rsidRDefault="00EE428C" w:rsidP="00EE428C">
            <w:pPr>
              <w:tabs>
                <w:tab w:val="left" w:pos="2855"/>
              </w:tabs>
              <w:ind w:left="107" w:right="97"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Изучать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важность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подготовки,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организации,</w:t>
            </w:r>
            <w:r w:rsidRPr="00EE428C">
              <w:rPr>
                <w:rFonts w:ascii="Times New Roman" w:eastAsia="Times New Roman" w:hAnsi="Times New Roman" w:cs="Times New Roman"/>
                <w:sz w:val="24"/>
              </w:rPr>
              <w:tab/>
            </w:r>
            <w:r w:rsidRPr="00EE428C">
              <w:rPr>
                <w:rFonts w:ascii="Times New Roman" w:eastAsia="Times New Roman" w:hAnsi="Times New Roman" w:cs="Times New Roman"/>
                <w:spacing w:val="-1"/>
                <w:sz w:val="24"/>
              </w:rPr>
              <w:t>уборки,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поддержания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порядка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места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людьми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разных</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профессий.</w:t>
            </w:r>
          </w:p>
          <w:p w:rsidR="00EE428C" w:rsidRPr="00EE428C" w:rsidRDefault="00EE428C" w:rsidP="00EE428C">
            <w:pPr>
              <w:ind w:left="107" w:right="343" w:firstLine="18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 при изготовлении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и заменять материал на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аналогичный</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свойствам.</w:t>
            </w:r>
          </w:p>
          <w:p w:rsidR="00EE428C" w:rsidRPr="00EE428C" w:rsidRDefault="00EE428C" w:rsidP="00EE428C">
            <w:pPr>
              <w:ind w:left="107" w:right="533"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возможности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использования синтетических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материалов с определёнными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заданными свойствами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различных отраслях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профессиях.</w:t>
            </w:r>
          </w:p>
          <w:p w:rsidR="00EE428C" w:rsidRPr="00EE428C" w:rsidRDefault="00EE428C" w:rsidP="00EE428C">
            <w:pPr>
              <w:ind w:left="107" w:right="120" w:firstLine="180"/>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 использование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нефти в производстве как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универсального сырья. Называть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получаемые из нефти.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Изготавливать изделия с учётом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традиционных правил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современных технологий (лепка,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шитьё, вышивка и др.).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спользовать конструктивные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художественные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в зависимости от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поставленной задачи.Осознанно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выбирать материалы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конструктивными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spacing w:line="258"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этапы</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выполнения</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8279"/>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128"/>
              <w:rPr>
                <w:rFonts w:ascii="Times New Roman" w:eastAsia="Times New Roman" w:hAnsi="Times New Roman" w:cs="Times New Roman"/>
                <w:sz w:val="24"/>
              </w:rPr>
            </w:pPr>
            <w:r w:rsidRPr="00EE428C">
              <w:rPr>
                <w:rFonts w:ascii="Times New Roman" w:eastAsia="Times New Roman" w:hAnsi="Times New Roman" w:cs="Times New Roman"/>
                <w:sz w:val="24"/>
              </w:rPr>
              <w:t>изделия на основе анализа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образца,</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графической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инструкции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w:t>
            </w:r>
          </w:p>
          <w:p w:rsidR="00EE428C" w:rsidRPr="00EE428C" w:rsidRDefault="00EE428C" w:rsidP="00EE428C">
            <w:pPr>
              <w:ind w:left="107" w:right="614"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Выбирать в зависимости от</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свойств материалов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технологические приёмы 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Сравнивать</w:t>
            </w:r>
          </w:p>
          <w:p w:rsidR="00EE428C" w:rsidRPr="00EE428C" w:rsidRDefault="00EE428C" w:rsidP="00EE428C">
            <w:pPr>
              <w:ind w:left="107" w:right="256"/>
              <w:rPr>
                <w:rFonts w:ascii="Times New Roman" w:eastAsia="Times New Roman" w:hAnsi="Times New Roman" w:cs="Times New Roman"/>
                <w:sz w:val="24"/>
              </w:rPr>
            </w:pPr>
            <w:r w:rsidRPr="00EE428C">
              <w:rPr>
                <w:rFonts w:ascii="Times New Roman" w:eastAsia="Times New Roman" w:hAnsi="Times New Roman" w:cs="Times New Roman"/>
                <w:sz w:val="24"/>
              </w:rPr>
              <w:t>последовательность выполнения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изделий с производством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различных отраслях. Изучать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современные производства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профессии,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связанные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w:t>
            </w:r>
          </w:p>
          <w:p w:rsidR="00EE428C" w:rsidRPr="00EE428C" w:rsidRDefault="00EE428C" w:rsidP="00EE428C">
            <w:pPr>
              <w:ind w:left="107" w:right="431"/>
              <w:rPr>
                <w:rFonts w:ascii="Times New Roman" w:eastAsia="Times New Roman" w:hAnsi="Times New Roman" w:cs="Times New Roman"/>
                <w:sz w:val="24"/>
              </w:rPr>
            </w:pPr>
            <w:r w:rsidRPr="00EE428C">
              <w:rPr>
                <w:rFonts w:ascii="Times New Roman" w:eastAsia="Times New Roman" w:hAnsi="Times New Roman" w:cs="Times New Roman"/>
                <w:sz w:val="24"/>
              </w:rPr>
              <w:t>обработкой материалов,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аналогичных</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используемым</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уроках технологии.</w:t>
            </w:r>
          </w:p>
          <w:p w:rsidR="00EE428C" w:rsidRPr="00EE428C" w:rsidRDefault="00EE428C" w:rsidP="00EE428C">
            <w:pPr>
              <w:ind w:left="347"/>
              <w:rPr>
                <w:rFonts w:ascii="Times New Roman" w:eastAsia="Times New Roman" w:hAnsi="Times New Roman" w:cs="Times New Roman"/>
                <w:sz w:val="24"/>
              </w:rPr>
            </w:pPr>
            <w:r w:rsidRPr="00EE428C">
              <w:rPr>
                <w:rFonts w:ascii="Times New Roman" w:eastAsia="Times New Roman" w:hAnsi="Times New Roman" w:cs="Times New Roman"/>
                <w:sz w:val="24"/>
              </w:rPr>
              <w:t>Рассматривать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профессии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p>
          <w:p w:rsidR="00EE428C" w:rsidRPr="00EE428C" w:rsidRDefault="00EE428C" w:rsidP="00EE428C">
            <w:pPr>
              <w:ind w:left="107" w:right="144"/>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технологии современного мира,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использование достижений науки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 развитии технического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прогресса.</w:t>
            </w:r>
          </w:p>
          <w:p w:rsidR="00EE428C" w:rsidRPr="00EE428C" w:rsidRDefault="00EE428C" w:rsidP="00EE428C">
            <w:pPr>
              <w:spacing w:before="1"/>
              <w:ind w:left="107" w:right="298" w:firstLine="180"/>
              <w:rPr>
                <w:rFonts w:ascii="Times New Roman" w:eastAsia="Times New Roman" w:hAnsi="Times New Roman" w:cs="Times New Roman"/>
                <w:sz w:val="24"/>
              </w:rPr>
            </w:pPr>
            <w:r w:rsidRPr="00EE428C">
              <w:rPr>
                <w:rFonts w:ascii="Times New Roman" w:eastAsia="Times New Roman" w:hAnsi="Times New Roman" w:cs="Times New Roman"/>
                <w:sz w:val="24"/>
              </w:rPr>
              <w:t>Изучать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влияние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современных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преобразующей</w:t>
            </w:r>
          </w:p>
          <w:p w:rsidR="00EE428C" w:rsidRPr="00EE428C" w:rsidRDefault="00EE428C" w:rsidP="00EE428C">
            <w:pPr>
              <w:ind w:left="107" w:right="328"/>
              <w:rPr>
                <w:rFonts w:ascii="Times New Roman" w:eastAsia="Times New Roman" w:hAnsi="Times New Roman" w:cs="Times New Roman"/>
                <w:sz w:val="24"/>
              </w:rPr>
            </w:pPr>
            <w:r w:rsidRPr="00EE428C">
              <w:rPr>
                <w:rFonts w:ascii="Times New Roman" w:eastAsia="Times New Roman" w:hAnsi="Times New Roman" w:cs="Times New Roman"/>
                <w:sz w:val="24"/>
              </w:rPr>
              <w:t>деятельности человека 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окружающую</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среду,</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способы</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её</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защиты.</w:t>
            </w:r>
          </w:p>
          <w:p w:rsidR="00EE428C" w:rsidRPr="00EE428C" w:rsidRDefault="00EE428C" w:rsidP="00EE428C">
            <w:pPr>
              <w:ind w:left="107" w:right="191" w:firstLine="300"/>
              <w:rPr>
                <w:rFonts w:ascii="Times New Roman" w:eastAsia="Times New Roman" w:hAnsi="Times New Roman" w:cs="Times New Roman"/>
                <w:sz w:val="24"/>
              </w:rPr>
            </w:pPr>
            <w:r w:rsidRPr="00EE428C">
              <w:rPr>
                <w:rFonts w:ascii="Times New Roman" w:eastAsia="Times New Roman" w:hAnsi="Times New Roman" w:cs="Times New Roman"/>
                <w:sz w:val="24"/>
              </w:rPr>
              <w:t>Приводить примеры традиций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праздников народов России,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ремёсел, обычаев и производств,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связанных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изучаемыми</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материалами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производствами.</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1381"/>
        </w:trPr>
        <w:tc>
          <w:tcPr>
            <w:tcW w:w="2444" w:type="dxa"/>
          </w:tcPr>
          <w:p w:rsidR="00EE428C" w:rsidRPr="00EE428C" w:rsidRDefault="00EE428C" w:rsidP="00EE428C">
            <w:pPr>
              <w:spacing w:before="1"/>
              <w:ind w:left="139" w:right="301"/>
              <w:rPr>
                <w:rFonts w:ascii="Times New Roman" w:eastAsia="Times New Roman" w:hAnsi="Times New Roman" w:cs="Times New Roman"/>
                <w:b/>
                <w:sz w:val="24"/>
              </w:rPr>
            </w:pPr>
            <w:r w:rsidRPr="00EE428C">
              <w:rPr>
                <w:rFonts w:ascii="Times New Roman" w:eastAsia="Times New Roman" w:hAnsi="Times New Roman" w:cs="Times New Roman"/>
                <w:b/>
                <w:spacing w:val="-1"/>
                <w:sz w:val="24"/>
              </w:rPr>
              <w:t>4. Технологии</w:t>
            </w:r>
            <w:r w:rsidRPr="00EE428C">
              <w:rPr>
                <w:rFonts w:ascii="Times New Roman" w:eastAsia="Times New Roman" w:hAnsi="Times New Roman" w:cs="Times New Roman"/>
                <w:b/>
                <w:sz w:val="24"/>
              </w:rPr>
              <w:t xml:space="preserve"> ручной обработки</w:t>
            </w:r>
            <w:r w:rsidRPr="00EE428C">
              <w:rPr>
                <w:rFonts w:ascii="Times New Roman" w:eastAsia="Times New Roman" w:hAnsi="Times New Roman" w:cs="Times New Roman"/>
                <w:b/>
                <w:spacing w:val="-58"/>
                <w:sz w:val="24"/>
              </w:rPr>
              <w:t xml:space="preserve"> </w:t>
            </w:r>
            <w:r w:rsidRPr="00EE428C">
              <w:rPr>
                <w:rFonts w:ascii="Times New Roman" w:eastAsia="Times New Roman" w:hAnsi="Times New Roman" w:cs="Times New Roman"/>
                <w:b/>
                <w:sz w:val="24"/>
              </w:rPr>
              <w:t>материалов</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(6</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ч.)</w:t>
            </w:r>
          </w:p>
          <w:p w:rsidR="00EE428C" w:rsidRPr="00EE428C" w:rsidRDefault="00EE428C" w:rsidP="00EE428C">
            <w:pPr>
              <w:rPr>
                <w:rFonts w:ascii="Times New Roman" w:eastAsia="Times New Roman" w:hAnsi="Times New Roman" w:cs="Times New Roman"/>
                <w:b/>
                <w:sz w:val="24"/>
              </w:rPr>
            </w:pPr>
          </w:p>
          <w:p w:rsidR="00EE428C" w:rsidRPr="00EE428C" w:rsidRDefault="00EE428C" w:rsidP="00EE428C">
            <w:pPr>
              <w:spacing w:line="257" w:lineRule="exact"/>
              <w:ind w:left="199"/>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w:t>
            </w:r>
          </w:p>
        </w:tc>
        <w:tc>
          <w:tcPr>
            <w:tcW w:w="4009" w:type="dxa"/>
          </w:tcPr>
          <w:p w:rsidR="00EE428C" w:rsidRPr="00EE428C" w:rsidRDefault="00EE428C" w:rsidP="00EE428C">
            <w:pPr>
              <w:spacing w:line="270" w:lineRule="atLeast"/>
              <w:ind w:left="109" w:right="313"/>
              <w:rPr>
                <w:rFonts w:ascii="Times New Roman" w:eastAsia="Times New Roman" w:hAnsi="Times New Roman" w:cs="Times New Roman"/>
                <w:sz w:val="24"/>
              </w:rPr>
            </w:pPr>
            <w:r w:rsidRPr="00EE428C">
              <w:rPr>
                <w:rFonts w:ascii="Times New Roman" w:eastAsia="Times New Roman" w:hAnsi="Times New Roman" w:cs="Times New Roman"/>
                <w:sz w:val="24"/>
              </w:rPr>
              <w:t>Синтетические материал — ткани,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полимеры (пластик, поролон). 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 Создание синтетических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материалов с заданными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Использование</w:t>
            </w:r>
          </w:p>
        </w:tc>
        <w:tc>
          <w:tcPr>
            <w:tcW w:w="3752" w:type="dxa"/>
          </w:tcPr>
          <w:p w:rsidR="00EE428C" w:rsidRPr="00EE428C" w:rsidRDefault="00EE428C" w:rsidP="00EE428C">
            <w:pPr>
              <w:spacing w:line="270" w:lineRule="atLeast"/>
              <w:ind w:left="107" w:right="80" w:firstLine="18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свою деятельность: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подготавливать рабочее место 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с бумагой и картоном,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правильно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рационально</w:t>
            </w:r>
          </w:p>
        </w:tc>
        <w:tc>
          <w:tcPr>
            <w:tcW w:w="5245" w:type="dxa"/>
          </w:tcPr>
          <w:p w:rsidR="00EE428C" w:rsidRPr="00EE428C" w:rsidRDefault="00EE428C" w:rsidP="00EE428C">
            <w:pPr>
              <w:spacing w:before="1" w:line="276" w:lineRule="auto"/>
              <w:ind w:left="109" w:right="1383"/>
              <w:rPr>
                <w:rFonts w:ascii="Times New Roman" w:eastAsia="Times New Roman" w:hAnsi="Times New Roman" w:cs="Times New Roman"/>
                <w:sz w:val="24"/>
              </w:rPr>
            </w:pPr>
            <w:hyperlink r:id="rId96">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97">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98">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spacing w:line="274" w:lineRule="exact"/>
              <w:ind w:left="109"/>
              <w:rPr>
                <w:rFonts w:ascii="Times New Roman" w:eastAsia="Times New Roman" w:hAnsi="Times New Roman" w:cs="Times New Roman"/>
                <w:sz w:val="24"/>
              </w:rPr>
            </w:pPr>
            <w:hyperlink r:id="rId99">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4" w:lineRule="exact"/>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ind w:left="139" w:right="295"/>
              <w:rPr>
                <w:rFonts w:ascii="Times New Roman" w:eastAsia="Times New Roman" w:hAnsi="Times New Roman" w:cs="Times New Roman"/>
                <w:sz w:val="24"/>
              </w:rPr>
            </w:pPr>
            <w:r w:rsidRPr="00EE428C">
              <w:rPr>
                <w:rFonts w:ascii="Times New Roman" w:eastAsia="Times New Roman" w:hAnsi="Times New Roman" w:cs="Times New Roman"/>
                <w:sz w:val="24"/>
              </w:rPr>
              <w:lastRenderedPageBreak/>
              <w:t>работы</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бумагой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картоном;</w:t>
            </w:r>
          </w:p>
        </w:tc>
        <w:tc>
          <w:tcPr>
            <w:tcW w:w="4009" w:type="dxa"/>
          </w:tcPr>
          <w:p w:rsidR="00EE428C" w:rsidRPr="00EE428C" w:rsidRDefault="00EE428C" w:rsidP="00EE428C">
            <w:pPr>
              <w:ind w:left="109" w:right="774"/>
              <w:rPr>
                <w:rFonts w:ascii="Times New Roman" w:eastAsia="Times New Roman" w:hAnsi="Times New Roman" w:cs="Times New Roman"/>
                <w:sz w:val="24"/>
              </w:rPr>
            </w:pPr>
            <w:r w:rsidRPr="00EE428C">
              <w:rPr>
                <w:rFonts w:ascii="Times New Roman" w:eastAsia="Times New Roman" w:hAnsi="Times New Roman" w:cs="Times New Roman"/>
                <w:sz w:val="24"/>
              </w:rPr>
              <w:t>измерений, вычислений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построений для решения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практических</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задач.</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Внесение</w:t>
            </w:r>
          </w:p>
          <w:p w:rsidR="00EE428C" w:rsidRPr="00EE428C" w:rsidRDefault="00EE428C" w:rsidP="00EE428C">
            <w:pPr>
              <w:ind w:left="109" w:right="79"/>
              <w:rPr>
                <w:rFonts w:ascii="Times New Roman" w:eastAsia="Times New Roman" w:hAnsi="Times New Roman" w:cs="Times New Roman"/>
                <w:sz w:val="24"/>
              </w:rPr>
            </w:pPr>
            <w:r w:rsidRPr="00EE428C">
              <w:rPr>
                <w:rFonts w:ascii="Times New Roman" w:eastAsia="Times New Roman" w:hAnsi="Times New Roman" w:cs="Times New Roman"/>
                <w:sz w:val="24"/>
              </w:rPr>
              <w:t>дополнений и изменений в условные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графические изображения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p>
          <w:p w:rsidR="00EE428C" w:rsidRPr="00EE428C" w:rsidRDefault="00EE428C" w:rsidP="00EE428C">
            <w:pPr>
              <w:ind w:left="109" w:right="510"/>
              <w:rPr>
                <w:rFonts w:ascii="Times New Roman" w:eastAsia="Times New Roman" w:hAnsi="Times New Roman" w:cs="Times New Roman"/>
                <w:sz w:val="24"/>
              </w:rPr>
            </w:pPr>
            <w:r w:rsidRPr="00EE428C">
              <w:rPr>
                <w:rFonts w:ascii="Times New Roman" w:eastAsia="Times New Roman" w:hAnsi="Times New Roman" w:cs="Times New Roman"/>
                <w:sz w:val="24"/>
              </w:rPr>
              <w:t>дополнительными/изменёнными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требованиями к изделию.</w:t>
            </w:r>
          </w:p>
          <w:p w:rsidR="00EE428C" w:rsidRPr="00EE428C" w:rsidRDefault="00EE428C" w:rsidP="00EE428C">
            <w:pPr>
              <w:ind w:left="109" w:right="592"/>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Технология</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обработки</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бумаги</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картона. Подбор материалов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замыслом,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 конструкции</w:t>
            </w:r>
          </w:p>
          <w:p w:rsidR="00EE428C" w:rsidRPr="00EE428C" w:rsidRDefault="00EE428C" w:rsidP="00EE428C">
            <w:pPr>
              <w:ind w:left="109" w:right="158"/>
              <w:rPr>
                <w:rFonts w:ascii="Times New Roman" w:eastAsia="Times New Roman" w:hAnsi="Times New Roman" w:cs="Times New Roman"/>
                <w:sz w:val="24"/>
              </w:rPr>
            </w:pPr>
            <w:r w:rsidRPr="00EE428C">
              <w:rPr>
                <w:rFonts w:ascii="Times New Roman" w:eastAsia="Times New Roman" w:hAnsi="Times New Roman" w:cs="Times New Roman"/>
                <w:sz w:val="24"/>
              </w:rPr>
              <w:t>изделия. Определение оптимальных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способов разметки деталей, сборки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Выбор способов отделки.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Комбинирование разных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одном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изделии.</w:t>
            </w:r>
          </w:p>
          <w:p w:rsidR="00EE428C" w:rsidRPr="00EE428C" w:rsidRDefault="00EE428C" w:rsidP="00EE428C">
            <w:pPr>
              <w:ind w:left="109" w:right="82"/>
              <w:rPr>
                <w:rFonts w:ascii="Times New Roman" w:eastAsia="Times New Roman" w:hAnsi="Times New Roman" w:cs="Times New Roman"/>
                <w:sz w:val="24"/>
              </w:rPr>
            </w:pPr>
            <w:r w:rsidRPr="00EE428C">
              <w:rPr>
                <w:rFonts w:ascii="Times New Roman" w:eastAsia="Times New Roman" w:hAnsi="Times New Roman" w:cs="Times New Roman"/>
                <w:sz w:val="24"/>
              </w:rPr>
              <w:t>Совершенствование умений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 разные способы разметки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 помощью чертёжных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инструментов. Освоение доступных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художественных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техник.</w:t>
            </w:r>
          </w:p>
          <w:p w:rsidR="00EE428C" w:rsidRPr="00EE428C" w:rsidRDefault="00EE428C" w:rsidP="00EE428C">
            <w:pPr>
              <w:spacing w:before="1"/>
              <w:ind w:left="109" w:right="183"/>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Технология обработки текстильных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Обобщённое</w:t>
            </w:r>
          </w:p>
          <w:p w:rsidR="00EE428C" w:rsidRPr="00EE428C" w:rsidRDefault="00EE428C" w:rsidP="00EE428C">
            <w:pPr>
              <w:ind w:left="109" w:right="162"/>
              <w:rPr>
                <w:rFonts w:ascii="Times New Roman" w:eastAsia="Times New Roman" w:hAnsi="Times New Roman" w:cs="Times New Roman"/>
                <w:sz w:val="24"/>
              </w:rPr>
            </w:pPr>
            <w:r w:rsidRPr="00EE428C">
              <w:rPr>
                <w:rFonts w:ascii="Times New Roman" w:eastAsia="Times New Roman" w:hAnsi="Times New Roman" w:cs="Times New Roman"/>
                <w:sz w:val="24"/>
              </w:rPr>
              <w:t>представление о видах тканей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(натуральные, искусственные,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синтетические), их свойствах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областей использования. Дизайн</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одежды в зависимости от её</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назначения, моды, времени. Подбор</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текстильных материалов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 замыслом,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w:t>
            </w:r>
          </w:p>
          <w:p w:rsidR="00EE428C" w:rsidRPr="00EE428C" w:rsidRDefault="00EE428C" w:rsidP="00EE428C">
            <w:pPr>
              <w:spacing w:line="276" w:lineRule="exact"/>
              <w:ind w:left="109" w:right="704"/>
              <w:rPr>
                <w:rFonts w:ascii="Times New Roman" w:eastAsia="Times New Roman" w:hAnsi="Times New Roman" w:cs="Times New Roman"/>
                <w:sz w:val="24"/>
              </w:rPr>
            </w:pPr>
            <w:r w:rsidRPr="00EE428C">
              <w:rPr>
                <w:rFonts w:ascii="Times New Roman" w:eastAsia="Times New Roman" w:hAnsi="Times New Roman" w:cs="Times New Roman"/>
                <w:sz w:val="24"/>
              </w:rPr>
              <w:t>изделия. Раскрой деталей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готовым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лекалам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(выкройкам),</w:t>
            </w:r>
          </w:p>
        </w:tc>
        <w:tc>
          <w:tcPr>
            <w:tcW w:w="3752" w:type="dxa"/>
          </w:tcPr>
          <w:p w:rsidR="00EE428C" w:rsidRPr="00EE428C" w:rsidRDefault="00EE428C" w:rsidP="00EE428C">
            <w:pPr>
              <w:ind w:left="107" w:right="113"/>
              <w:rPr>
                <w:rFonts w:ascii="Times New Roman" w:eastAsia="Times New Roman" w:hAnsi="Times New Roman" w:cs="Times New Roman"/>
                <w:sz w:val="24"/>
              </w:rPr>
            </w:pPr>
            <w:r w:rsidRPr="00EE428C">
              <w:rPr>
                <w:rFonts w:ascii="Times New Roman" w:eastAsia="Times New Roman" w:hAnsi="Times New Roman" w:cs="Times New Roman"/>
                <w:sz w:val="24"/>
              </w:rPr>
              <w:t>размещать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индивидуальными</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особенностями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обучающихся,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контролировать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 необходимости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месте.</w:t>
            </w:r>
          </w:p>
          <w:p w:rsidR="00EE428C" w:rsidRPr="00EE428C" w:rsidRDefault="00EE428C" w:rsidP="00EE428C">
            <w:pPr>
              <w:ind w:left="107" w:right="234" w:firstLine="240"/>
              <w:rPr>
                <w:rFonts w:ascii="Times New Roman" w:eastAsia="Times New Roman" w:hAnsi="Times New Roman" w:cs="Times New Roman"/>
                <w:sz w:val="24"/>
              </w:rPr>
            </w:pPr>
            <w:r w:rsidRPr="00EE428C">
              <w:rPr>
                <w:rFonts w:ascii="Times New Roman" w:eastAsia="Times New Roman" w:hAnsi="Times New Roman" w:cs="Times New Roman"/>
                <w:sz w:val="24"/>
              </w:rPr>
              <w:t>Осознанно соблюдать правила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рационального и безопасного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инструментов.</w:t>
            </w:r>
          </w:p>
          <w:p w:rsidR="00EE428C" w:rsidRPr="00EE428C" w:rsidRDefault="00EE428C" w:rsidP="00EE428C">
            <w:pPr>
              <w:ind w:left="107" w:right="385" w:firstLine="180"/>
              <w:rPr>
                <w:rFonts w:ascii="Times New Roman" w:eastAsia="Times New Roman" w:hAnsi="Times New Roman" w:cs="Times New Roman"/>
                <w:sz w:val="24"/>
              </w:rPr>
            </w:pPr>
            <w:r w:rsidRPr="00EE428C">
              <w:rPr>
                <w:rFonts w:ascii="Times New Roman" w:eastAsia="Times New Roman" w:hAnsi="Times New Roman" w:cs="Times New Roman"/>
                <w:sz w:val="24"/>
              </w:rPr>
              <w:t>Обосновывать использование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свойств бумаги и картона 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555" w:firstLine="180"/>
              <w:rPr>
                <w:rFonts w:ascii="Times New Roman" w:eastAsia="Times New Roman" w:hAnsi="Times New Roman" w:cs="Times New Roman"/>
                <w:sz w:val="24"/>
              </w:rPr>
            </w:pPr>
            <w:r w:rsidRPr="00EE428C">
              <w:rPr>
                <w:rFonts w:ascii="Times New Roman" w:eastAsia="Times New Roman" w:hAnsi="Times New Roman" w:cs="Times New Roman"/>
                <w:sz w:val="24"/>
              </w:rPr>
              <w:t>Осваивать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отдельные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новые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доступные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приёмы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p>
          <w:p w:rsidR="00EE428C" w:rsidRPr="00EE428C" w:rsidRDefault="00EE428C" w:rsidP="00EE428C">
            <w:pPr>
              <w:ind w:left="107" w:right="288"/>
              <w:rPr>
                <w:rFonts w:ascii="Times New Roman" w:eastAsia="Times New Roman" w:hAnsi="Times New Roman" w:cs="Times New Roman"/>
                <w:sz w:val="24"/>
              </w:rPr>
            </w:pPr>
            <w:r w:rsidRPr="00EE428C">
              <w:rPr>
                <w:rFonts w:ascii="Times New Roman" w:eastAsia="Times New Roman" w:hAnsi="Times New Roman" w:cs="Times New Roman"/>
                <w:sz w:val="24"/>
              </w:rPr>
              <w:t>бумагой и картоном (например,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гофрированная бумага и картон,</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салфеточная,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креповая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др.).</w:t>
            </w:r>
          </w:p>
          <w:p w:rsidR="00EE428C" w:rsidRPr="00EE428C" w:rsidRDefault="00EE428C" w:rsidP="00EE428C">
            <w:pPr>
              <w:spacing w:before="1"/>
              <w:ind w:left="107" w:right="359" w:firstLine="240"/>
              <w:rPr>
                <w:rFonts w:ascii="Times New Roman" w:eastAsia="Times New Roman" w:hAnsi="Times New Roman" w:cs="Times New Roman"/>
                <w:sz w:val="24"/>
              </w:rPr>
            </w:pPr>
            <w:r w:rsidRPr="00EE428C">
              <w:rPr>
                <w:rFonts w:ascii="Times New Roman" w:eastAsia="Times New Roman" w:hAnsi="Times New Roman" w:cs="Times New Roman"/>
                <w:sz w:val="24"/>
              </w:rPr>
              <w:t>Читать графические схемы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 изделия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изделие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заданной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схеме.</w:t>
            </w:r>
          </w:p>
          <w:p w:rsidR="00EE428C" w:rsidRPr="00EE428C" w:rsidRDefault="00EE428C" w:rsidP="00EE428C">
            <w:pPr>
              <w:ind w:left="107" w:right="150"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несложные расчёты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размеров деталей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ориентируясь на образец, эскиз,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технический</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рисунок</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или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чертёж.</w:t>
            </w:r>
          </w:p>
          <w:p w:rsidR="00EE428C" w:rsidRPr="00EE428C" w:rsidRDefault="00EE428C" w:rsidP="00EE428C">
            <w:pPr>
              <w:ind w:left="107" w:right="913"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Выстраивать простые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чертежи/эскизы развёртки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247"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разметку</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опорой на простейший чертёж,</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эскиз.</w:t>
            </w:r>
          </w:p>
          <w:p w:rsidR="00EE428C" w:rsidRPr="00EE428C" w:rsidRDefault="00EE428C" w:rsidP="00EE428C">
            <w:pPr>
              <w:spacing w:line="259" w:lineRule="exact"/>
              <w:ind w:left="287"/>
              <w:rPr>
                <w:rFonts w:ascii="Times New Roman" w:eastAsia="Times New Roman" w:hAnsi="Times New Roman" w:cs="Times New Roman"/>
                <w:sz w:val="24"/>
              </w:rPr>
            </w:pPr>
            <w:r w:rsidRPr="00EE428C">
              <w:rPr>
                <w:rFonts w:ascii="Times New Roman" w:eastAsia="Times New Roman" w:hAnsi="Times New Roman" w:cs="Times New Roman"/>
                <w:sz w:val="24"/>
              </w:rPr>
              <w:t>Решать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задачи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внесение</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ind w:left="109" w:right="302"/>
              <w:rPr>
                <w:rFonts w:ascii="Times New Roman" w:eastAsia="Times New Roman" w:hAnsi="Times New Roman" w:cs="Times New Roman"/>
                <w:sz w:val="24"/>
              </w:rPr>
            </w:pPr>
            <w:r w:rsidRPr="00EE428C">
              <w:rPr>
                <w:rFonts w:ascii="Times New Roman" w:eastAsia="Times New Roman" w:hAnsi="Times New Roman" w:cs="Times New Roman"/>
                <w:sz w:val="24"/>
              </w:rPr>
              <w:t>собственным несложным. Строчка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петельного стежка и её варианты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(«тамбур» и др.), её назначение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(соединение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отделка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деталей)</w:t>
            </w:r>
          </w:p>
          <w:p w:rsidR="00EE428C" w:rsidRPr="00EE428C" w:rsidRDefault="00EE428C" w:rsidP="00EE428C">
            <w:pPr>
              <w:ind w:left="109" w:right="576"/>
              <w:rPr>
                <w:rFonts w:ascii="Times New Roman" w:eastAsia="Times New Roman" w:hAnsi="Times New Roman" w:cs="Times New Roman"/>
                <w:sz w:val="24"/>
              </w:rPr>
            </w:pPr>
            <w:r w:rsidRPr="00EE428C">
              <w:rPr>
                <w:rFonts w:ascii="Times New Roman" w:eastAsia="Times New Roman" w:hAnsi="Times New Roman" w:cs="Times New Roman"/>
                <w:sz w:val="24"/>
              </w:rPr>
              <w:t>и/или строчки петлеобразного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крестообразного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стежков</w:t>
            </w:r>
          </w:p>
          <w:p w:rsidR="00EE428C" w:rsidRPr="00EE428C" w:rsidRDefault="00EE428C" w:rsidP="00EE428C">
            <w:pPr>
              <w:ind w:left="109" w:right="525"/>
              <w:rPr>
                <w:rFonts w:ascii="Times New Roman" w:eastAsia="Times New Roman" w:hAnsi="Times New Roman" w:cs="Times New Roman"/>
                <w:sz w:val="24"/>
              </w:rPr>
            </w:pPr>
            <w:r w:rsidRPr="00EE428C">
              <w:rPr>
                <w:rFonts w:ascii="Times New Roman" w:eastAsia="Times New Roman" w:hAnsi="Times New Roman" w:cs="Times New Roman"/>
                <w:sz w:val="24"/>
              </w:rPr>
              <w:t>(соединительные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отделочные).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Подбор ручных строчек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сшивания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 отделки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9"/>
              <w:rPr>
                <w:rFonts w:ascii="Times New Roman" w:eastAsia="Times New Roman" w:hAnsi="Times New Roman" w:cs="Times New Roman"/>
                <w:sz w:val="24"/>
              </w:rPr>
            </w:pPr>
            <w:r w:rsidRPr="00EE428C">
              <w:rPr>
                <w:rFonts w:ascii="Times New Roman" w:eastAsia="Times New Roman" w:hAnsi="Times New Roman" w:cs="Times New Roman"/>
                <w:sz w:val="24"/>
              </w:rPr>
              <w:t>Простейший</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ремонт</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9" w:right="89"/>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Технология 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синтетических материалов. Пластик,</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поролон, полиэтилен. Общее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знакомство,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сравнение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свойств.</w:t>
            </w:r>
          </w:p>
          <w:p w:rsidR="00EE428C" w:rsidRPr="00EE428C" w:rsidRDefault="00EE428C" w:rsidP="00EE428C">
            <w:pPr>
              <w:ind w:left="109" w:right="7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Самостоятельное определение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технологий их обработки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сравнении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освоенными</w:t>
            </w:r>
          </w:p>
          <w:p w:rsidR="00EE428C" w:rsidRPr="00EE428C" w:rsidRDefault="00EE428C" w:rsidP="00EE428C">
            <w:pPr>
              <w:ind w:left="109" w:right="343"/>
              <w:rPr>
                <w:rFonts w:ascii="Times New Roman" w:eastAsia="Times New Roman" w:hAnsi="Times New Roman" w:cs="Times New Roman"/>
                <w:sz w:val="24"/>
              </w:rPr>
            </w:pPr>
            <w:r w:rsidRPr="00EE428C">
              <w:rPr>
                <w:rFonts w:ascii="Times New Roman" w:eastAsia="Times New Roman" w:hAnsi="Times New Roman" w:cs="Times New Roman"/>
                <w:sz w:val="24"/>
              </w:rPr>
              <w:t>материалами. Комбинированное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разных</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материалов</w:t>
            </w:r>
          </w:p>
        </w:tc>
        <w:tc>
          <w:tcPr>
            <w:tcW w:w="3752" w:type="dxa"/>
          </w:tcPr>
          <w:p w:rsidR="00EE428C" w:rsidRPr="00EE428C" w:rsidRDefault="00EE428C" w:rsidP="00EE428C">
            <w:pPr>
              <w:ind w:left="107" w:right="114"/>
              <w:rPr>
                <w:rFonts w:ascii="Times New Roman" w:eastAsia="Times New Roman" w:hAnsi="Times New Roman" w:cs="Times New Roman"/>
                <w:sz w:val="24"/>
              </w:rPr>
            </w:pPr>
            <w:r w:rsidRPr="00EE428C">
              <w:rPr>
                <w:rFonts w:ascii="Times New Roman" w:eastAsia="Times New Roman" w:hAnsi="Times New Roman" w:cs="Times New Roman"/>
                <w:sz w:val="24"/>
              </w:rPr>
              <w:t>необходимых дополнений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схему,</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чертёж,</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эскиз.</w:t>
            </w:r>
          </w:p>
          <w:p w:rsidR="00EE428C" w:rsidRPr="00EE428C" w:rsidRDefault="00EE428C" w:rsidP="00EE428C">
            <w:pPr>
              <w:ind w:left="107" w:right="552" w:firstLine="240"/>
              <w:rPr>
                <w:rFonts w:ascii="Times New Roman" w:eastAsia="Times New Roman" w:hAnsi="Times New Roman" w:cs="Times New Roman"/>
                <w:sz w:val="24"/>
              </w:rPr>
            </w:pPr>
            <w:r w:rsidRPr="00EE428C">
              <w:rPr>
                <w:rFonts w:ascii="Times New Roman" w:eastAsia="Times New Roman" w:hAnsi="Times New Roman" w:cs="Times New Roman"/>
                <w:sz w:val="24"/>
              </w:rPr>
              <w:t>Решать</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простейшие</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задачи,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требующие выполнения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несложных эскизов развёрток</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изделий с использованием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условных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обозначений.</w:t>
            </w:r>
          </w:p>
          <w:p w:rsidR="00EE428C" w:rsidRPr="00EE428C" w:rsidRDefault="00EE428C" w:rsidP="00EE428C">
            <w:pPr>
              <w:ind w:left="107" w:right="199" w:firstLine="180"/>
              <w:jc w:val="both"/>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анализировать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конструкцию</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обсуждать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варианты</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88"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изделия на основе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знаний и представлений 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технологическом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анализировать устройство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назначение изделия; выстраивать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последовательность практических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действий и технологических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операций; подбирать материалы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инструменты; выполнять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экономную разметку, обработку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целью получения деталей, сборку,</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отделку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 проверку</w:t>
            </w:r>
          </w:p>
          <w:p w:rsidR="00EE428C" w:rsidRPr="00EE428C" w:rsidRDefault="00EE428C" w:rsidP="00EE428C">
            <w:pPr>
              <w:spacing w:before="1"/>
              <w:ind w:left="107" w:right="599"/>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действии,</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внесение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необходимых дополнений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изменений.</w:t>
            </w:r>
          </w:p>
          <w:p w:rsidR="00EE428C" w:rsidRPr="00EE428C" w:rsidRDefault="00EE428C" w:rsidP="00EE428C">
            <w:pPr>
              <w:ind w:left="107" w:right="228" w:firstLine="180"/>
              <w:rPr>
                <w:rFonts w:ascii="Times New Roman" w:eastAsia="Times New Roman" w:hAnsi="Times New Roman" w:cs="Times New Roman"/>
                <w:sz w:val="24"/>
              </w:rPr>
            </w:pPr>
            <w:r w:rsidRPr="00EE428C">
              <w:rPr>
                <w:rFonts w:ascii="Times New Roman" w:eastAsia="Times New Roman" w:hAnsi="Times New Roman" w:cs="Times New Roman"/>
                <w:sz w:val="24"/>
              </w:rPr>
              <w:t>Планировать и изготавливать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изделие с опорой на инструкцию</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или творческий замысел; 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необходимости вносить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коррективы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выполняемые</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действия.</w:t>
            </w:r>
          </w:p>
          <w:p w:rsidR="00EE428C" w:rsidRPr="00EE428C" w:rsidRDefault="00EE428C" w:rsidP="00EE428C">
            <w:pPr>
              <w:ind w:left="107" w:right="368" w:firstLine="180"/>
              <w:rPr>
                <w:rFonts w:ascii="Times New Roman" w:eastAsia="Times New Roman" w:hAnsi="Times New Roman" w:cs="Times New Roman"/>
                <w:sz w:val="24"/>
              </w:rPr>
            </w:pPr>
            <w:r w:rsidRPr="00EE428C">
              <w:rPr>
                <w:rFonts w:ascii="Times New Roman" w:eastAsia="Times New Roman" w:hAnsi="Times New Roman" w:cs="Times New Roman"/>
                <w:sz w:val="24"/>
              </w:rPr>
              <w:t>Решать простейшие задачи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рационализаторского</w:t>
            </w:r>
            <w:r w:rsidRPr="00EE428C">
              <w:rPr>
                <w:rFonts w:ascii="Times New Roman" w:eastAsia="Times New Roman" w:hAnsi="Times New Roman" w:cs="Times New Roman"/>
                <w:spacing w:val="-15"/>
                <w:sz w:val="24"/>
              </w:rPr>
              <w:t xml:space="preserve"> </w:t>
            </w:r>
            <w:r w:rsidRPr="00EE428C">
              <w:rPr>
                <w:rFonts w:ascii="Times New Roman" w:eastAsia="Times New Roman" w:hAnsi="Times New Roman" w:cs="Times New Roman"/>
                <w:sz w:val="24"/>
              </w:rPr>
              <w:t>характера</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изменению</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конструкции</w:t>
            </w:r>
          </w:p>
          <w:p w:rsidR="00EE428C" w:rsidRPr="00EE428C" w:rsidRDefault="00EE428C" w:rsidP="00EE428C">
            <w:pPr>
              <w:spacing w:line="259"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на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достраивание,</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383"/>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494"/>
              <w:rPr>
                <w:rFonts w:ascii="Times New Roman" w:eastAsia="Times New Roman" w:hAnsi="Times New Roman" w:cs="Times New Roman"/>
                <w:sz w:val="24"/>
              </w:rPr>
            </w:pPr>
            <w:r w:rsidRPr="00EE428C">
              <w:rPr>
                <w:rFonts w:ascii="Times New Roman" w:eastAsia="Times New Roman" w:hAnsi="Times New Roman" w:cs="Times New Roman"/>
                <w:sz w:val="24"/>
              </w:rPr>
              <w:t>придание новых свойств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 в связи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изменением функционального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назначения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658" w:firstLine="300"/>
              <w:rPr>
                <w:rFonts w:ascii="Times New Roman" w:eastAsia="Times New Roman" w:hAnsi="Times New Roman" w:cs="Times New Roman"/>
                <w:sz w:val="24"/>
              </w:rPr>
            </w:pPr>
            <w:r w:rsidRPr="00EE428C">
              <w:rPr>
                <w:rFonts w:ascii="Times New Roman" w:eastAsia="Times New Roman" w:hAnsi="Times New Roman" w:cs="Times New Roman"/>
                <w:sz w:val="24"/>
              </w:rPr>
              <w:t>Читать и анализировать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графические</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схемы,</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чертежи</w:t>
            </w:r>
          </w:p>
          <w:p w:rsidR="00EE428C" w:rsidRPr="00EE428C" w:rsidRDefault="00EE428C" w:rsidP="00EE428C">
            <w:pPr>
              <w:ind w:left="107" w:right="183"/>
              <w:rPr>
                <w:rFonts w:ascii="Times New Roman" w:eastAsia="Times New Roman" w:hAnsi="Times New Roman" w:cs="Times New Roman"/>
                <w:sz w:val="24"/>
              </w:rPr>
            </w:pPr>
            <w:r w:rsidRPr="00EE428C">
              <w:rPr>
                <w:rFonts w:ascii="Times New Roman" w:eastAsia="Times New Roman" w:hAnsi="Times New Roman" w:cs="Times New Roman"/>
                <w:sz w:val="24"/>
              </w:rPr>
              <w:t>развёрток, технических рисунков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изделий; создавать эскизы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развёрток по образцу и заданным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условиям.</w:t>
            </w:r>
          </w:p>
          <w:p w:rsidR="00EE428C" w:rsidRPr="00EE428C" w:rsidRDefault="00EE428C" w:rsidP="00EE428C">
            <w:pPr>
              <w:ind w:left="107" w:right="176" w:firstLine="36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сложные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способы пластической обработки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бумаги для создания объёмных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конструкций и сложных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поверхностей (архитектурных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объектов, бытовых предметов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w:t>
            </w:r>
          </w:p>
          <w:p w:rsidR="00EE428C" w:rsidRPr="00EE428C" w:rsidRDefault="00EE428C" w:rsidP="00EE428C">
            <w:pPr>
              <w:ind w:left="107" w:right="217" w:firstLine="240"/>
              <w:rPr>
                <w:rFonts w:ascii="Times New Roman" w:eastAsia="Times New Roman" w:hAnsi="Times New Roman" w:cs="Times New Roman"/>
                <w:sz w:val="24"/>
              </w:rPr>
            </w:pPr>
            <w:r w:rsidRPr="00EE428C">
              <w:rPr>
                <w:rFonts w:ascii="Times New Roman" w:eastAsia="Times New Roman" w:hAnsi="Times New Roman" w:cs="Times New Roman"/>
                <w:sz w:val="24"/>
              </w:rPr>
              <w:t>Применять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известные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способы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приёмы работы с пластичными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материалами для реализации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собственного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замысла.</w:t>
            </w:r>
          </w:p>
          <w:p w:rsidR="00EE428C" w:rsidRPr="00EE428C" w:rsidRDefault="00EE428C" w:rsidP="00EE428C">
            <w:pPr>
              <w:spacing w:before="1"/>
              <w:ind w:left="107" w:right="210" w:firstLine="24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место того или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иного пластичного материала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общем</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композиционном</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замысле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конструктивном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решении.</w:t>
            </w:r>
          </w:p>
          <w:p w:rsidR="00EE428C" w:rsidRPr="00EE428C" w:rsidRDefault="00EE428C" w:rsidP="00EE428C">
            <w:pPr>
              <w:ind w:left="107" w:right="264" w:firstLine="300"/>
              <w:rPr>
                <w:rFonts w:ascii="Times New Roman" w:eastAsia="Times New Roman" w:hAnsi="Times New Roman" w:cs="Times New Roman"/>
                <w:sz w:val="24"/>
              </w:rPr>
            </w:pPr>
            <w:r w:rsidRPr="00EE428C">
              <w:rPr>
                <w:rFonts w:ascii="Times New Roman" w:eastAsia="Times New Roman" w:hAnsi="Times New Roman" w:cs="Times New Roman"/>
                <w:sz w:val="24"/>
              </w:rPr>
              <w:t>Изготавливать</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плоскостные</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объёмные изделия, модели,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макеты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сложных форм.</w:t>
            </w:r>
          </w:p>
          <w:p w:rsidR="00EE428C" w:rsidRPr="00EE428C" w:rsidRDefault="00EE428C" w:rsidP="00EE428C">
            <w:pPr>
              <w:spacing w:line="270" w:lineRule="atLeast"/>
              <w:ind w:left="107" w:right="109" w:firstLine="36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моделирование,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понимать и создавать простейшие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виды технической документации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(чертёж развёртки, эскиз,</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технический рисунок, схему)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по ней работу</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277"/>
        </w:trPr>
        <w:tc>
          <w:tcPr>
            <w:tcW w:w="2444" w:type="dxa"/>
          </w:tcPr>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w:t>
            </w:r>
          </w:p>
        </w:tc>
        <w:tc>
          <w:tcPr>
            <w:tcW w:w="4009" w:type="dxa"/>
          </w:tcPr>
          <w:p w:rsidR="00EE428C" w:rsidRPr="00EE428C" w:rsidRDefault="00EE428C" w:rsidP="00EE428C">
            <w:pPr>
              <w:rPr>
                <w:rFonts w:ascii="Times New Roman" w:eastAsia="Times New Roman" w:hAnsi="Times New Roman" w:cs="Times New Roman"/>
                <w:sz w:val="20"/>
              </w:rPr>
            </w:pPr>
          </w:p>
        </w:tc>
        <w:tc>
          <w:tcPr>
            <w:tcW w:w="3752" w:type="dxa"/>
          </w:tcPr>
          <w:p w:rsidR="00EE428C" w:rsidRPr="00EE428C" w:rsidRDefault="00EE428C" w:rsidP="00EE428C">
            <w:pPr>
              <w:spacing w:line="257" w:lineRule="exact"/>
              <w:ind w:left="347"/>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p>
        </w:tc>
        <w:tc>
          <w:tcPr>
            <w:tcW w:w="5245" w:type="dxa"/>
          </w:tcPr>
          <w:p w:rsidR="00EE428C" w:rsidRPr="00EE428C" w:rsidRDefault="00EE428C" w:rsidP="00EE428C">
            <w:pPr>
              <w:rPr>
                <w:rFonts w:ascii="Times New Roman" w:eastAsia="Times New Roman" w:hAnsi="Times New Roman" w:cs="Times New Roman"/>
                <w:sz w:val="20"/>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0"/>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ind w:left="107" w:right="920"/>
              <w:rPr>
                <w:rFonts w:ascii="Times New Roman" w:eastAsia="Times New Roman" w:hAnsi="Times New Roman" w:cs="Times New Roman"/>
                <w:sz w:val="24"/>
              </w:rPr>
            </w:pPr>
            <w:r w:rsidRPr="00EE428C">
              <w:rPr>
                <w:rFonts w:ascii="Times New Roman" w:eastAsia="Times New Roman" w:hAnsi="Times New Roman" w:cs="Times New Roman"/>
                <w:sz w:val="24"/>
              </w:rPr>
              <w:lastRenderedPageBreak/>
              <w:t>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пластичными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pacing w:val="-1"/>
                <w:sz w:val="24"/>
              </w:rPr>
              <w:t>материалами;</w:t>
            </w: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организовывать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свою</w:t>
            </w:r>
          </w:p>
          <w:p w:rsidR="00EE428C" w:rsidRPr="00EE428C" w:rsidRDefault="00EE428C" w:rsidP="00EE428C">
            <w:pPr>
              <w:ind w:left="107" w:right="543"/>
              <w:rPr>
                <w:rFonts w:ascii="Times New Roman" w:eastAsia="Times New Roman" w:hAnsi="Times New Roman" w:cs="Times New Roman"/>
                <w:sz w:val="24"/>
              </w:rPr>
            </w:pPr>
            <w:r w:rsidRPr="00EE428C">
              <w:rPr>
                <w:rFonts w:ascii="Times New Roman" w:eastAsia="Times New Roman" w:hAnsi="Times New Roman" w:cs="Times New Roman"/>
                <w:sz w:val="24"/>
              </w:rPr>
              <w:t>деятельность: подготавливать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рабочее место для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пластичными материалами,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правильно и 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проверять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 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рабочем месте.</w:t>
            </w:r>
          </w:p>
          <w:p w:rsidR="00EE428C" w:rsidRPr="00EE428C" w:rsidRDefault="00EE428C" w:rsidP="00EE428C">
            <w:pPr>
              <w:spacing w:before="1"/>
              <w:ind w:left="107" w:right="138" w:firstLine="240"/>
              <w:rPr>
                <w:rFonts w:ascii="Times New Roman" w:eastAsia="Times New Roman" w:hAnsi="Times New Roman" w:cs="Times New Roman"/>
                <w:sz w:val="24"/>
              </w:rPr>
            </w:pPr>
            <w:r w:rsidRPr="00EE428C">
              <w:rPr>
                <w:rFonts w:ascii="Times New Roman" w:eastAsia="Times New Roman" w:hAnsi="Times New Roman" w:cs="Times New Roman"/>
                <w:sz w:val="24"/>
              </w:rPr>
              <w:t>Объяснять выбор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 пластичных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их конструктивной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технологической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необходимостью для конкретного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изделия или сочетания с другими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p w:rsidR="00EE428C" w:rsidRPr="00EE428C" w:rsidRDefault="00EE428C" w:rsidP="00EE428C">
            <w:pPr>
              <w:spacing w:before="1"/>
              <w:ind w:left="107" w:right="536" w:firstLine="240"/>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 за декоративно-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прикладными</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возможностями</w:t>
            </w:r>
          </w:p>
          <w:p w:rsidR="00EE428C" w:rsidRPr="00EE428C" w:rsidRDefault="00EE428C" w:rsidP="00EE428C">
            <w:pPr>
              <w:ind w:left="107" w:right="128"/>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использования</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пластических</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масс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творческих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работах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мастеров.</w:t>
            </w:r>
          </w:p>
          <w:p w:rsidR="00EE428C" w:rsidRPr="00EE428C" w:rsidRDefault="00EE428C" w:rsidP="00EE428C">
            <w:pPr>
              <w:ind w:left="107" w:right="222"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Выбирать различные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по техническим,</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технологическим и декоративно-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прикладным свойствам 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зависимости от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назначения</w:t>
            </w:r>
          </w:p>
          <w:p w:rsidR="00EE428C" w:rsidRPr="00EE428C" w:rsidRDefault="00EE428C" w:rsidP="00EE428C">
            <w:pPr>
              <w:spacing w:line="274"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p>
          <w:p w:rsidR="00EE428C" w:rsidRPr="00EE428C" w:rsidRDefault="00EE428C" w:rsidP="00EE428C">
            <w:pPr>
              <w:ind w:left="107" w:right="442" w:firstLine="240"/>
              <w:rPr>
                <w:rFonts w:ascii="Times New Roman" w:eastAsia="Times New Roman" w:hAnsi="Times New Roman" w:cs="Times New Roman"/>
                <w:sz w:val="24"/>
              </w:rPr>
            </w:pPr>
            <w:r w:rsidRPr="00EE428C">
              <w:rPr>
                <w:rFonts w:ascii="Times New Roman" w:eastAsia="Times New Roman" w:hAnsi="Times New Roman" w:cs="Times New Roman"/>
                <w:sz w:val="24"/>
              </w:rPr>
              <w:t>Систематизировать знания 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свойствах пластичных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spacing w:line="270" w:lineRule="atLeast"/>
              <w:ind w:left="107" w:right="172"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анализировать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образцы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6073"/>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398"/>
              <w:rPr>
                <w:rFonts w:ascii="Times New Roman" w:eastAsia="Times New Roman" w:hAnsi="Times New Roman" w:cs="Times New Roman"/>
                <w:sz w:val="24"/>
              </w:rPr>
            </w:pPr>
            <w:r w:rsidRPr="00EE428C">
              <w:rPr>
                <w:rFonts w:ascii="Times New Roman" w:eastAsia="Times New Roman" w:hAnsi="Times New Roman" w:cs="Times New Roman"/>
                <w:sz w:val="24"/>
              </w:rPr>
              <w:t>конструктивные особенности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технологию изготовления;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изготавливать изделия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собственному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замыслу.</w:t>
            </w:r>
          </w:p>
          <w:p w:rsidR="00EE428C" w:rsidRPr="00EE428C" w:rsidRDefault="00EE428C" w:rsidP="00EE428C">
            <w:pPr>
              <w:ind w:left="107" w:right="145" w:firstLine="300"/>
              <w:rPr>
                <w:rFonts w:ascii="Times New Roman" w:eastAsia="Times New Roman" w:hAnsi="Times New Roman" w:cs="Times New Roman"/>
                <w:sz w:val="24"/>
              </w:rPr>
            </w:pPr>
            <w:r w:rsidRPr="00EE428C">
              <w:rPr>
                <w:rFonts w:ascii="Times New Roman" w:eastAsia="Times New Roman" w:hAnsi="Times New Roman" w:cs="Times New Roman"/>
                <w:sz w:val="24"/>
              </w:rPr>
              <w:t>Иметь представление об</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используемых мастерами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материалах в наиболее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распространённых традиционных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народных промыслах и ремёслах,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культурных традициях своего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региона</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 России.</w:t>
            </w:r>
          </w:p>
          <w:p w:rsidR="00EE428C" w:rsidRPr="00EE428C" w:rsidRDefault="00EE428C" w:rsidP="00EE428C">
            <w:pPr>
              <w:ind w:left="107" w:right="180" w:firstLine="240"/>
              <w:rPr>
                <w:rFonts w:ascii="Times New Roman" w:eastAsia="Times New Roman" w:hAnsi="Times New Roman" w:cs="Times New Roman"/>
                <w:sz w:val="24"/>
              </w:rPr>
            </w:pPr>
            <w:r w:rsidRPr="00EE428C">
              <w:rPr>
                <w:rFonts w:ascii="Times New Roman" w:eastAsia="Times New Roman" w:hAnsi="Times New Roman" w:cs="Times New Roman"/>
                <w:sz w:val="24"/>
              </w:rPr>
              <w:t>Узнавать, называть, выполнять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 выбирать технологические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приёмы ручной обработки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в зависимости от 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w:t>
            </w:r>
          </w:p>
          <w:p w:rsidR="00EE428C" w:rsidRPr="00EE428C" w:rsidRDefault="00EE428C" w:rsidP="00EE428C">
            <w:pPr>
              <w:ind w:left="107" w:right="154" w:firstLine="300"/>
              <w:rPr>
                <w:rFonts w:ascii="Times New Roman" w:eastAsia="Times New Roman" w:hAnsi="Times New Roman" w:cs="Times New Roman"/>
                <w:sz w:val="24"/>
              </w:rPr>
            </w:pPr>
            <w:r w:rsidRPr="00EE428C">
              <w:rPr>
                <w:rFonts w:ascii="Times New Roman" w:eastAsia="Times New Roman" w:hAnsi="Times New Roman" w:cs="Times New Roman"/>
                <w:sz w:val="24"/>
              </w:rPr>
              <w:t>Использовать пластические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массы для изготовления сложных</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композиций (как 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деталей,</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так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p>
          <w:p w:rsidR="00EE428C" w:rsidRPr="00EE428C" w:rsidRDefault="00EE428C" w:rsidP="00EE428C">
            <w:pPr>
              <w:spacing w:line="270" w:lineRule="atLeast"/>
              <w:ind w:left="107" w:right="925"/>
              <w:rPr>
                <w:rFonts w:ascii="Times New Roman" w:eastAsia="Times New Roman" w:hAnsi="Times New Roman" w:cs="Times New Roman"/>
                <w:sz w:val="24"/>
              </w:rPr>
            </w:pPr>
            <w:r w:rsidRPr="00EE428C">
              <w:rPr>
                <w:rFonts w:ascii="Times New Roman" w:eastAsia="Times New Roman" w:hAnsi="Times New Roman" w:cs="Times New Roman"/>
                <w:sz w:val="24"/>
              </w:rPr>
              <w:t>качестве соединительного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материала)</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3588"/>
        </w:trPr>
        <w:tc>
          <w:tcPr>
            <w:tcW w:w="2444"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w:t>
            </w:r>
          </w:p>
          <w:p w:rsidR="00EE428C" w:rsidRPr="00EE428C" w:rsidRDefault="00EE428C" w:rsidP="00EE428C">
            <w:pPr>
              <w:ind w:left="107" w:right="165"/>
              <w:rPr>
                <w:rFonts w:ascii="Times New Roman" w:eastAsia="Times New Roman" w:hAnsi="Times New Roman" w:cs="Times New Roman"/>
                <w:sz w:val="24"/>
              </w:rPr>
            </w:pPr>
            <w:r w:rsidRPr="00EE428C">
              <w:rPr>
                <w:rFonts w:ascii="Times New Roman" w:eastAsia="Times New Roman" w:hAnsi="Times New Roman" w:cs="Times New Roman"/>
                <w:sz w:val="24"/>
              </w:rPr>
              <w:t>работы с природным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материалом;</w:t>
            </w: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80" w:firstLine="18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организовывать</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свою деятельность: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подготавливать рабочее место 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с природным материалом,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правильно и 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в соответствии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обучающихся,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контролировать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необходимости</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восстанавливать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порядок</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5521"/>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месте.</w:t>
            </w:r>
          </w:p>
          <w:p w:rsidR="00EE428C" w:rsidRPr="00EE428C" w:rsidRDefault="00EE428C" w:rsidP="00EE428C">
            <w:pPr>
              <w:ind w:left="107" w:right="717" w:firstLine="180"/>
              <w:rPr>
                <w:rFonts w:ascii="Times New Roman" w:eastAsia="Times New Roman" w:hAnsi="Times New Roman" w:cs="Times New Roman"/>
                <w:sz w:val="24"/>
              </w:rPr>
            </w:pPr>
            <w:r w:rsidRPr="00EE428C">
              <w:rPr>
                <w:rFonts w:ascii="Times New Roman" w:eastAsia="Times New Roman" w:hAnsi="Times New Roman" w:cs="Times New Roman"/>
                <w:sz w:val="24"/>
              </w:rPr>
              <w:t>Систематизировать общие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знания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представления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древесных</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материалах.</w:t>
            </w:r>
          </w:p>
          <w:p w:rsidR="00EE428C" w:rsidRPr="00EE428C" w:rsidRDefault="00EE428C" w:rsidP="00EE428C">
            <w:pPr>
              <w:ind w:left="107" w:right="239" w:firstLine="180"/>
              <w:rPr>
                <w:rFonts w:ascii="Times New Roman" w:eastAsia="Times New Roman" w:hAnsi="Times New Roman" w:cs="Times New Roman"/>
                <w:sz w:val="24"/>
              </w:rPr>
            </w:pPr>
            <w:r w:rsidRPr="00EE428C">
              <w:rPr>
                <w:rFonts w:ascii="Times New Roman" w:eastAsia="Times New Roman" w:hAnsi="Times New Roman" w:cs="Times New Roman"/>
                <w:sz w:val="24"/>
              </w:rPr>
              <w:t>Называть свойства природного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материала — древесины;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сравнивать древесину по цвету,</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форме, прочности; сравнивать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 древесины со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свойствами других природных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объяснять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особенности использования</w:t>
            </w:r>
          </w:p>
          <w:p w:rsidR="00EE428C" w:rsidRPr="00EE428C" w:rsidRDefault="00EE428C" w:rsidP="00EE428C">
            <w:pPr>
              <w:spacing w:before="1"/>
              <w:ind w:left="107" w:right="921"/>
              <w:rPr>
                <w:rFonts w:ascii="Times New Roman" w:eastAsia="Times New Roman" w:hAnsi="Times New Roman" w:cs="Times New Roman"/>
                <w:sz w:val="24"/>
              </w:rPr>
            </w:pPr>
            <w:r w:rsidRPr="00EE428C">
              <w:rPr>
                <w:rFonts w:ascii="Times New Roman" w:eastAsia="Times New Roman" w:hAnsi="Times New Roman" w:cs="Times New Roman"/>
                <w:sz w:val="24"/>
              </w:rPr>
              <w:t>древесины в декоративно-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прикладном искусстве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промышленности.</w:t>
            </w:r>
          </w:p>
          <w:p w:rsidR="00EE428C" w:rsidRPr="00EE428C" w:rsidRDefault="00EE428C" w:rsidP="00EE428C">
            <w:pPr>
              <w:ind w:left="107" w:right="826" w:firstLine="180"/>
              <w:rPr>
                <w:rFonts w:ascii="Times New Roman" w:eastAsia="Times New Roman" w:hAnsi="Times New Roman" w:cs="Times New Roman"/>
                <w:sz w:val="24"/>
              </w:rPr>
            </w:pPr>
            <w:r w:rsidRPr="00EE428C">
              <w:rPr>
                <w:rFonts w:ascii="Times New Roman" w:eastAsia="Times New Roman" w:hAnsi="Times New Roman" w:cs="Times New Roman"/>
                <w:sz w:val="24"/>
              </w:rPr>
              <w:t>Объяснять выбор видов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природных</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материалов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spacing w:line="276" w:lineRule="exact"/>
              <w:ind w:left="107" w:right="901"/>
              <w:rPr>
                <w:rFonts w:ascii="Times New Roman" w:eastAsia="Times New Roman" w:hAnsi="Times New Roman" w:cs="Times New Roman"/>
                <w:sz w:val="24"/>
              </w:rPr>
            </w:pPr>
            <w:r w:rsidRPr="00EE428C">
              <w:rPr>
                <w:rFonts w:ascii="Times New Roman" w:eastAsia="Times New Roman" w:hAnsi="Times New Roman" w:cs="Times New Roman"/>
                <w:sz w:val="24"/>
              </w:rPr>
              <w:t>декоративного и бытового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характера</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4140"/>
        </w:trPr>
        <w:tc>
          <w:tcPr>
            <w:tcW w:w="2444" w:type="dxa"/>
          </w:tcPr>
          <w:p w:rsidR="00EE428C" w:rsidRPr="00EE428C" w:rsidRDefault="00EE428C" w:rsidP="00EE428C">
            <w:pPr>
              <w:ind w:left="107" w:right="832"/>
              <w:rPr>
                <w:rFonts w:ascii="Times New Roman" w:eastAsia="Times New Roman" w:hAnsi="Times New Roman" w:cs="Times New Roman"/>
                <w:sz w:val="24"/>
              </w:rPr>
            </w:pPr>
            <w:r w:rsidRPr="00EE428C">
              <w:rPr>
                <w:rFonts w:ascii="Times New Roman" w:eastAsia="Times New Roman" w:hAnsi="Times New Roman" w:cs="Times New Roman"/>
                <w:sz w:val="24"/>
              </w:rPr>
              <w:t>— технологии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текстильными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материалами;</w:t>
            </w: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1416"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организовывать</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свою</w:t>
            </w:r>
          </w:p>
          <w:p w:rsidR="00EE428C" w:rsidRPr="00EE428C" w:rsidRDefault="00EE428C" w:rsidP="00EE428C">
            <w:pPr>
              <w:ind w:left="107" w:right="543"/>
              <w:rPr>
                <w:rFonts w:ascii="Times New Roman" w:eastAsia="Times New Roman" w:hAnsi="Times New Roman" w:cs="Times New Roman"/>
                <w:sz w:val="24"/>
              </w:rPr>
            </w:pPr>
            <w:r w:rsidRPr="00EE428C">
              <w:rPr>
                <w:rFonts w:ascii="Times New Roman" w:eastAsia="Times New Roman" w:hAnsi="Times New Roman" w:cs="Times New Roman"/>
                <w:sz w:val="24"/>
              </w:rPr>
              <w:t>деятельность: подготавливать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рабочее место для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текстильными материалами,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правильно и 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w:t>
            </w:r>
          </w:p>
          <w:p w:rsidR="00EE428C" w:rsidRPr="00EE428C" w:rsidRDefault="00EE428C" w:rsidP="00EE428C">
            <w:pPr>
              <w:ind w:left="107" w:right="103"/>
              <w:rPr>
                <w:rFonts w:ascii="Times New Roman" w:eastAsia="Times New Roman" w:hAnsi="Times New Roman" w:cs="Times New Roman"/>
                <w:sz w:val="24"/>
              </w:rPr>
            </w:pP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обучающихся,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контролировать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 необходимости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месте.</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431"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применять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освоенные</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правила</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безопасной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работы инструментами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аккуратной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материалами.</w:t>
            </w:r>
          </w:p>
          <w:p w:rsidR="00EE428C" w:rsidRPr="00EE428C" w:rsidRDefault="00EE428C" w:rsidP="00EE428C">
            <w:pPr>
              <w:ind w:left="107" w:right="168" w:firstLine="24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необходимые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инструментов и приспособления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ручного</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труда</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
                <w:sz w:val="24"/>
              </w:rPr>
              <w:t xml:space="preserve"> </w:t>
            </w:r>
            <w:r w:rsidRPr="00EE428C">
              <w:rPr>
                <w:rFonts w:ascii="Times New Roman" w:eastAsia="Times New Roman" w:hAnsi="Times New Roman" w:cs="Times New Roman"/>
                <w:sz w:val="24"/>
              </w:rPr>
              <w:t>соответствии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 конструктивными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7" w:right="179" w:firstLine="300"/>
              <w:rPr>
                <w:rFonts w:ascii="Times New Roman" w:eastAsia="Times New Roman" w:hAnsi="Times New Roman" w:cs="Times New Roman"/>
                <w:sz w:val="24"/>
              </w:rPr>
            </w:pPr>
            <w:r w:rsidRPr="00EE428C">
              <w:rPr>
                <w:rFonts w:ascii="Times New Roman" w:eastAsia="Times New Roman" w:hAnsi="Times New Roman" w:cs="Times New Roman"/>
                <w:sz w:val="24"/>
              </w:rPr>
              <w:t>Различать натуральные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(растительного и животного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происхождения) и химические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(искусственные и синтетические)</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ткани, определять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синтетических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тканей.</w:t>
            </w:r>
          </w:p>
          <w:p w:rsidR="00EE428C" w:rsidRPr="00EE428C" w:rsidRDefault="00EE428C" w:rsidP="00EE428C">
            <w:pPr>
              <w:ind w:left="107" w:right="544" w:firstLine="300"/>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 свойства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синтетических</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натуральных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тканей.</w:t>
            </w:r>
          </w:p>
          <w:p w:rsidR="00EE428C" w:rsidRPr="00EE428C" w:rsidRDefault="00EE428C" w:rsidP="00EE428C">
            <w:pPr>
              <w:ind w:left="107" w:right="91" w:firstLine="300"/>
              <w:rPr>
                <w:rFonts w:ascii="Times New Roman" w:eastAsia="Times New Roman" w:hAnsi="Times New Roman" w:cs="Times New Roman"/>
                <w:sz w:val="24"/>
              </w:rPr>
            </w:pPr>
            <w:r w:rsidRPr="00EE428C">
              <w:rPr>
                <w:rFonts w:ascii="Times New Roman" w:eastAsia="Times New Roman" w:hAnsi="Times New Roman" w:cs="Times New Roman"/>
                <w:sz w:val="24"/>
              </w:rPr>
              <w:t>Понимать возможности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 специфических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 синтетических тканей для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изготовления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специальной</w:t>
            </w:r>
          </w:p>
          <w:p w:rsidR="00EE428C" w:rsidRPr="00EE428C" w:rsidRDefault="00EE428C" w:rsidP="00EE428C">
            <w:pPr>
              <w:spacing w:before="1"/>
              <w:ind w:left="107"/>
              <w:rPr>
                <w:rFonts w:ascii="Times New Roman" w:eastAsia="Times New Roman" w:hAnsi="Times New Roman" w:cs="Times New Roman"/>
                <w:sz w:val="24"/>
              </w:rPr>
            </w:pPr>
            <w:r w:rsidRPr="00EE428C">
              <w:rPr>
                <w:rFonts w:ascii="Times New Roman" w:eastAsia="Times New Roman" w:hAnsi="Times New Roman" w:cs="Times New Roman"/>
                <w:sz w:val="24"/>
              </w:rPr>
              <w:t>одежды.</w:t>
            </w:r>
          </w:p>
          <w:p w:rsidR="00EE428C" w:rsidRPr="00EE428C" w:rsidRDefault="00EE428C" w:rsidP="00EE428C">
            <w:pPr>
              <w:ind w:left="107" w:right="262" w:firstLine="300"/>
              <w:rPr>
                <w:rFonts w:ascii="Times New Roman" w:eastAsia="Times New Roman" w:hAnsi="Times New Roman" w:cs="Times New Roman"/>
                <w:sz w:val="24"/>
              </w:rPr>
            </w:pPr>
            <w:r w:rsidRPr="00EE428C">
              <w:rPr>
                <w:rFonts w:ascii="Times New Roman" w:eastAsia="Times New Roman" w:hAnsi="Times New Roman" w:cs="Times New Roman"/>
                <w:sz w:val="24"/>
              </w:rPr>
              <w:t>Сравнивать ткани различного</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происхождения (внешний вид,</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толщина,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прозрачность,</w:t>
            </w:r>
          </w:p>
          <w:p w:rsidR="00EE428C" w:rsidRPr="00EE428C" w:rsidRDefault="00EE428C" w:rsidP="00EE428C">
            <w:pPr>
              <w:spacing w:line="274"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гладкость,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намокаемость).</w:t>
            </w:r>
          </w:p>
          <w:p w:rsidR="00EE428C" w:rsidRPr="00EE428C" w:rsidRDefault="00EE428C" w:rsidP="00EE428C">
            <w:pPr>
              <w:ind w:left="107" w:right="532" w:firstLine="240"/>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и/или</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выбирать</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текстильные и волокнистые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для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объяснять</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свой</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выбор.</w:t>
            </w:r>
          </w:p>
          <w:p w:rsidR="00EE428C" w:rsidRPr="00EE428C" w:rsidRDefault="00EE428C" w:rsidP="00EE428C">
            <w:pPr>
              <w:spacing w:line="270" w:lineRule="atLeast"/>
              <w:ind w:left="107" w:right="94"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выбирать виды</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ниток и ткани в зависимости от</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выполняемых</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работ</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назначения</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изделия.</w:t>
            </w:r>
          </w:p>
          <w:p w:rsidR="00EE428C" w:rsidRPr="00EE428C" w:rsidRDefault="00EE428C" w:rsidP="00EE428C">
            <w:pPr>
              <w:ind w:left="107" w:right="788" w:firstLine="300"/>
              <w:rPr>
                <w:rFonts w:ascii="Times New Roman" w:eastAsia="Times New Roman" w:hAnsi="Times New Roman" w:cs="Times New Roman"/>
                <w:sz w:val="24"/>
              </w:rPr>
            </w:pPr>
            <w:r w:rsidRPr="00EE428C">
              <w:rPr>
                <w:rFonts w:ascii="Times New Roman" w:eastAsia="Times New Roman" w:hAnsi="Times New Roman" w:cs="Times New Roman"/>
                <w:sz w:val="24"/>
              </w:rPr>
              <w:t>Понимать особенности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 одежды разных</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времён.</w:t>
            </w:r>
          </w:p>
          <w:p w:rsidR="00EE428C" w:rsidRPr="00EE428C" w:rsidRDefault="00EE428C" w:rsidP="00EE428C">
            <w:pPr>
              <w:ind w:left="107" w:right="148"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 выполнять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практическую работу с опорой на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рисунки,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схемы, чертежи.</w:t>
            </w:r>
          </w:p>
          <w:p w:rsidR="00EE428C" w:rsidRPr="00EE428C" w:rsidRDefault="00EE428C" w:rsidP="00EE428C">
            <w:pPr>
              <w:ind w:left="107" w:right="1080" w:firstLine="240"/>
              <w:rPr>
                <w:rFonts w:ascii="Times New Roman" w:eastAsia="Times New Roman" w:hAnsi="Times New Roman" w:cs="Times New Roman"/>
                <w:sz w:val="24"/>
              </w:rPr>
            </w:pPr>
            <w:r w:rsidRPr="00EE428C">
              <w:rPr>
                <w:rFonts w:ascii="Times New Roman" w:eastAsia="Times New Roman" w:hAnsi="Times New Roman" w:cs="Times New Roman"/>
                <w:sz w:val="24"/>
              </w:rPr>
              <w:t>Понимать</w:t>
            </w:r>
            <w:r w:rsidRPr="00EE428C">
              <w:rPr>
                <w:rFonts w:ascii="Times New Roman" w:eastAsia="Times New Roman" w:hAnsi="Times New Roman" w:cs="Times New Roman"/>
                <w:spacing w:val="-14"/>
                <w:sz w:val="24"/>
              </w:rPr>
              <w:t xml:space="preserve"> </w:t>
            </w:r>
            <w:r w:rsidRPr="00EE428C">
              <w:rPr>
                <w:rFonts w:ascii="Times New Roman" w:eastAsia="Times New Roman" w:hAnsi="Times New Roman" w:cs="Times New Roman"/>
                <w:sz w:val="24"/>
              </w:rPr>
              <w:t>технологию</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обработки текстильных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материалов.</w:t>
            </w:r>
          </w:p>
          <w:p w:rsidR="00EE428C" w:rsidRPr="00EE428C" w:rsidRDefault="00EE428C" w:rsidP="00EE428C">
            <w:pPr>
              <w:spacing w:before="1"/>
              <w:ind w:left="107" w:right="751" w:firstLine="240"/>
              <w:rPr>
                <w:rFonts w:ascii="Times New Roman" w:eastAsia="Times New Roman" w:hAnsi="Times New Roman" w:cs="Times New Roman"/>
                <w:sz w:val="24"/>
              </w:rPr>
            </w:pPr>
            <w:r w:rsidRPr="00EE428C">
              <w:rPr>
                <w:rFonts w:ascii="Times New Roman" w:eastAsia="Times New Roman" w:hAnsi="Times New Roman" w:cs="Times New Roman"/>
                <w:sz w:val="24"/>
              </w:rPr>
              <w:t>Подбирать текстильные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 в соответствии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замыслом, особенностями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конструкции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p>
          <w:p w:rsidR="00EE428C" w:rsidRPr="00EE428C" w:rsidRDefault="00EE428C" w:rsidP="00EE428C">
            <w:pPr>
              <w:ind w:left="107" w:right="161" w:firstLine="240"/>
              <w:rPr>
                <w:rFonts w:ascii="Times New Roman" w:eastAsia="Times New Roman" w:hAnsi="Times New Roman" w:cs="Times New Roman"/>
                <w:sz w:val="24"/>
              </w:rPr>
            </w:pPr>
            <w:r w:rsidRPr="00EE428C">
              <w:rPr>
                <w:rFonts w:ascii="Times New Roman" w:eastAsia="Times New Roman" w:hAnsi="Times New Roman" w:cs="Times New Roman"/>
                <w:sz w:val="24"/>
              </w:rPr>
              <w:t>Подбирать ручные строчки для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сшивания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изделий.</w:t>
            </w:r>
          </w:p>
          <w:p w:rsidR="00EE428C" w:rsidRPr="00EE428C" w:rsidRDefault="00EE428C" w:rsidP="00EE428C">
            <w:pPr>
              <w:ind w:left="107" w:right="96" w:firstLine="24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раскрой деталей по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готовым</w:t>
            </w:r>
            <w:r w:rsidRPr="00EE428C">
              <w:rPr>
                <w:rFonts w:ascii="Times New Roman" w:eastAsia="Times New Roman" w:hAnsi="Times New Roman" w:cs="Times New Roman"/>
                <w:spacing w:val="-6"/>
                <w:sz w:val="24"/>
              </w:rPr>
              <w:t xml:space="preserve"> </w:t>
            </w:r>
            <w:r w:rsidRPr="00EE428C">
              <w:rPr>
                <w:rFonts w:ascii="Times New Roman" w:eastAsia="Times New Roman" w:hAnsi="Times New Roman" w:cs="Times New Roman"/>
                <w:sz w:val="24"/>
              </w:rPr>
              <w:t>собственным</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несложным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лекалам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(выкройкам).</w:t>
            </w:r>
          </w:p>
          <w:p w:rsidR="00EE428C" w:rsidRPr="00EE428C" w:rsidRDefault="00EE428C" w:rsidP="00EE428C">
            <w:pPr>
              <w:spacing w:before="1"/>
              <w:ind w:left="107" w:right="553" w:firstLine="180"/>
              <w:rPr>
                <w:rFonts w:ascii="Times New Roman" w:eastAsia="Times New Roman" w:hAnsi="Times New Roman" w:cs="Times New Roman"/>
                <w:sz w:val="24"/>
              </w:rPr>
            </w:pPr>
            <w:r w:rsidRPr="00EE428C">
              <w:rPr>
                <w:rFonts w:ascii="Times New Roman" w:eastAsia="Times New Roman" w:hAnsi="Times New Roman" w:cs="Times New Roman"/>
                <w:sz w:val="24"/>
              </w:rPr>
              <w:t>Решать конструкторско-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технологические</w:t>
            </w:r>
            <w:r w:rsidRPr="00EE428C">
              <w:rPr>
                <w:rFonts w:ascii="Times New Roman" w:eastAsia="Times New Roman" w:hAnsi="Times New Roman" w:cs="Times New Roman"/>
                <w:spacing w:val="-10"/>
                <w:sz w:val="24"/>
              </w:rPr>
              <w:t xml:space="preserve"> </w:t>
            </w:r>
            <w:r w:rsidRPr="00EE428C">
              <w:rPr>
                <w:rFonts w:ascii="Times New Roman" w:eastAsia="Times New Roman" w:hAnsi="Times New Roman" w:cs="Times New Roman"/>
                <w:sz w:val="24"/>
              </w:rPr>
              <w:t>задачи</w:t>
            </w:r>
            <w:r w:rsidRPr="00EE428C">
              <w:rPr>
                <w:rFonts w:ascii="Times New Roman" w:eastAsia="Times New Roman" w:hAnsi="Times New Roman" w:cs="Times New Roman"/>
                <w:spacing w:val="-8"/>
                <w:sz w:val="24"/>
              </w:rPr>
              <w:t xml:space="preserve"> </w:t>
            </w:r>
            <w:r w:rsidRPr="00EE428C">
              <w:rPr>
                <w:rFonts w:ascii="Times New Roman" w:eastAsia="Times New Roman" w:hAnsi="Times New Roman" w:cs="Times New Roman"/>
                <w:sz w:val="24"/>
              </w:rPr>
              <w:t>через</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наблюдения и рассуждения,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упражнения.</w:t>
            </w:r>
          </w:p>
          <w:p w:rsidR="00EE428C" w:rsidRPr="00EE428C" w:rsidRDefault="00EE428C" w:rsidP="00EE428C">
            <w:pPr>
              <w:ind w:left="107" w:right="567"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отделку</w:t>
            </w:r>
            <w:r w:rsidRPr="00EE428C">
              <w:rPr>
                <w:rFonts w:ascii="Times New Roman" w:eastAsia="Times New Roman" w:hAnsi="Times New Roman" w:cs="Times New Roman"/>
                <w:spacing w:val="-9"/>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аппликацией, вышивкой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отделочными</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материалами.</w:t>
            </w:r>
          </w:p>
          <w:p w:rsidR="00EE428C" w:rsidRPr="00EE428C" w:rsidRDefault="00EE428C" w:rsidP="00EE428C">
            <w:pPr>
              <w:ind w:left="107" w:right="103" w:firstLine="180"/>
              <w:rPr>
                <w:rFonts w:ascii="Times New Roman" w:eastAsia="Times New Roman" w:hAnsi="Times New Roman" w:cs="Times New Roman"/>
                <w:sz w:val="24"/>
              </w:rPr>
            </w:pPr>
            <w:r w:rsidRPr="00EE428C">
              <w:rPr>
                <w:rFonts w:ascii="Times New Roman" w:eastAsia="Times New Roman" w:hAnsi="Times New Roman" w:cs="Times New Roman"/>
                <w:sz w:val="24"/>
              </w:rPr>
              <w:t>Выполнять работу над изделием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группах.</w:t>
            </w:r>
          </w:p>
          <w:p w:rsidR="00EE428C" w:rsidRPr="00EE428C" w:rsidRDefault="00EE428C" w:rsidP="00EE428C">
            <w:pPr>
              <w:spacing w:line="270" w:lineRule="atLeast"/>
              <w:ind w:left="107" w:right="185" w:firstLine="180"/>
              <w:rPr>
                <w:rFonts w:ascii="Times New Roman" w:eastAsia="Times New Roman" w:hAnsi="Times New Roman" w:cs="Times New Roman"/>
                <w:sz w:val="24"/>
              </w:rPr>
            </w:pPr>
            <w:r w:rsidRPr="00EE428C">
              <w:rPr>
                <w:rFonts w:ascii="Times New Roman" w:eastAsia="Times New Roman" w:hAnsi="Times New Roman" w:cs="Times New Roman"/>
                <w:sz w:val="24"/>
              </w:rPr>
              <w:t>Иметь</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представление</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дизайне</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одежды в зависимости от её</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назначения, моды, времени,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изготовление моделей народного</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или исторического костюма</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народов России. Использовать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различать виды</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аксессуаров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275"/>
        </w:trPr>
        <w:tc>
          <w:tcPr>
            <w:tcW w:w="2444" w:type="dxa"/>
          </w:tcPr>
          <w:p w:rsidR="00EE428C" w:rsidRPr="00EE428C" w:rsidRDefault="00EE428C" w:rsidP="00EE428C">
            <w:pPr>
              <w:rPr>
                <w:rFonts w:ascii="Times New Roman" w:eastAsia="Times New Roman" w:hAnsi="Times New Roman" w:cs="Times New Roman"/>
                <w:sz w:val="20"/>
              </w:rPr>
            </w:pPr>
          </w:p>
        </w:tc>
        <w:tc>
          <w:tcPr>
            <w:tcW w:w="4009" w:type="dxa"/>
          </w:tcPr>
          <w:p w:rsidR="00EE428C" w:rsidRPr="00EE428C" w:rsidRDefault="00EE428C" w:rsidP="00EE428C">
            <w:pPr>
              <w:rPr>
                <w:rFonts w:ascii="Times New Roman" w:eastAsia="Times New Roman" w:hAnsi="Times New Roman" w:cs="Times New Roman"/>
                <w:sz w:val="20"/>
              </w:rPr>
            </w:pPr>
          </w:p>
        </w:tc>
        <w:tc>
          <w:tcPr>
            <w:tcW w:w="3752" w:type="dxa"/>
          </w:tcPr>
          <w:p w:rsidR="00EE428C" w:rsidRPr="00EE428C" w:rsidRDefault="00EE428C" w:rsidP="00EE428C">
            <w:pPr>
              <w:spacing w:line="256"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одежде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народ</w:t>
            </w:r>
          </w:p>
        </w:tc>
        <w:tc>
          <w:tcPr>
            <w:tcW w:w="5245" w:type="dxa"/>
          </w:tcPr>
          <w:p w:rsidR="00EE428C" w:rsidRPr="00EE428C" w:rsidRDefault="00EE428C" w:rsidP="00EE428C">
            <w:pPr>
              <w:rPr>
                <w:rFonts w:ascii="Times New Roman" w:eastAsia="Times New Roman" w:hAnsi="Times New Roman" w:cs="Times New Roman"/>
                <w:sz w:val="20"/>
              </w:rPr>
            </w:pPr>
          </w:p>
        </w:tc>
      </w:tr>
      <w:tr w:rsidR="00EE428C" w:rsidRPr="00EE428C" w:rsidTr="00EF0B46">
        <w:trPr>
          <w:trHeight w:val="9109"/>
        </w:trPr>
        <w:tc>
          <w:tcPr>
            <w:tcW w:w="2444" w:type="dxa"/>
          </w:tcPr>
          <w:p w:rsidR="00EE428C" w:rsidRPr="00EE428C" w:rsidRDefault="00EE428C" w:rsidP="00EE428C">
            <w:pPr>
              <w:ind w:left="107" w:right="105"/>
              <w:jc w:val="both"/>
              <w:rPr>
                <w:rFonts w:ascii="Times New Roman" w:eastAsia="Times New Roman" w:hAnsi="Times New Roman" w:cs="Times New Roman"/>
                <w:sz w:val="24"/>
              </w:rPr>
            </w:pPr>
            <w:r w:rsidRPr="00EE428C">
              <w:rPr>
                <w:rFonts w:ascii="Times New Roman" w:eastAsia="Times New Roman" w:hAnsi="Times New Roman" w:cs="Times New Roman"/>
                <w:sz w:val="24"/>
              </w:rPr>
              <w:t>-технологии работы с</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другими доступными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материалами</w:t>
            </w: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1417" w:firstLine="240"/>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организовывать</w:t>
            </w:r>
            <w:r w:rsidRPr="00EE428C">
              <w:rPr>
                <w:rFonts w:ascii="Times New Roman" w:eastAsia="Times New Roman" w:hAnsi="Times New Roman" w:cs="Times New Roman"/>
                <w:spacing w:val="-7"/>
                <w:sz w:val="24"/>
              </w:rPr>
              <w:t xml:space="preserve"> </w:t>
            </w:r>
            <w:r w:rsidRPr="00EE428C">
              <w:rPr>
                <w:rFonts w:ascii="Times New Roman" w:eastAsia="Times New Roman" w:hAnsi="Times New Roman" w:cs="Times New Roman"/>
                <w:sz w:val="24"/>
              </w:rPr>
              <w:t>свою</w:t>
            </w:r>
          </w:p>
          <w:p w:rsidR="00EE428C" w:rsidRPr="00EE428C" w:rsidRDefault="00EE428C" w:rsidP="00EE428C">
            <w:pPr>
              <w:ind w:left="107" w:right="402"/>
              <w:rPr>
                <w:rFonts w:ascii="Times New Roman" w:eastAsia="Times New Roman" w:hAnsi="Times New Roman" w:cs="Times New Roman"/>
                <w:sz w:val="24"/>
              </w:rPr>
            </w:pPr>
            <w:r w:rsidRPr="00EE428C">
              <w:rPr>
                <w:rFonts w:ascii="Times New Roman" w:eastAsia="Times New Roman" w:hAnsi="Times New Roman" w:cs="Times New Roman"/>
                <w:sz w:val="24"/>
              </w:rPr>
              <w:t>деятельность: подготавливать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рабочее место для работы 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материалом по выбору учителя</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(например, пластик, поролон,</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пенопласт, соломка или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пластиковые трубочки и др.),</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правильно и рационально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размещать инструменты 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материалы</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соответствии с</w:t>
            </w:r>
          </w:p>
          <w:p w:rsidR="00EE428C" w:rsidRPr="00EE428C" w:rsidRDefault="00EE428C" w:rsidP="00EE428C">
            <w:pPr>
              <w:ind w:left="107" w:right="103"/>
              <w:rPr>
                <w:rFonts w:ascii="Times New Roman" w:eastAsia="Times New Roman" w:hAnsi="Times New Roman" w:cs="Times New Roman"/>
                <w:sz w:val="24"/>
              </w:rPr>
            </w:pPr>
            <w:r w:rsidRPr="00EE428C">
              <w:rPr>
                <w:rFonts w:ascii="Times New Roman" w:eastAsia="Times New Roman" w:hAnsi="Times New Roman" w:cs="Times New Roman"/>
                <w:sz w:val="24"/>
              </w:rPr>
              <w:t>индивидуальными особенностями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обучающихся, в процессе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выполнения 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самостоятельно контролировать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при необходимости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восстанавливать порядок</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на</w:t>
            </w:r>
          </w:p>
          <w:p w:rsidR="00EE428C" w:rsidRPr="00EE428C" w:rsidRDefault="00EE428C" w:rsidP="00EE428C">
            <w:pPr>
              <w:ind w:left="107"/>
              <w:rPr>
                <w:rFonts w:ascii="Times New Roman" w:eastAsia="Times New Roman" w:hAnsi="Times New Roman" w:cs="Times New Roman"/>
                <w:sz w:val="24"/>
              </w:rPr>
            </w:pPr>
            <w:r w:rsidRPr="00EE428C">
              <w:rPr>
                <w:rFonts w:ascii="Times New Roman" w:eastAsia="Times New Roman" w:hAnsi="Times New Roman" w:cs="Times New Roman"/>
                <w:sz w:val="24"/>
              </w:rPr>
              <w:t>рабочем</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месте.</w:t>
            </w:r>
          </w:p>
          <w:p w:rsidR="00EE428C" w:rsidRPr="00EE428C" w:rsidRDefault="00EE428C" w:rsidP="00EE428C">
            <w:pPr>
              <w:ind w:left="107" w:right="234" w:firstLine="240"/>
              <w:rPr>
                <w:rFonts w:ascii="Times New Roman" w:eastAsia="Times New Roman" w:hAnsi="Times New Roman" w:cs="Times New Roman"/>
                <w:sz w:val="24"/>
              </w:rPr>
            </w:pPr>
            <w:r w:rsidRPr="00EE428C">
              <w:rPr>
                <w:rFonts w:ascii="Times New Roman" w:eastAsia="Times New Roman" w:hAnsi="Times New Roman" w:cs="Times New Roman"/>
                <w:sz w:val="24"/>
              </w:rPr>
              <w:t>Осознанно соблюдать правила</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рационального и безопасного</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использования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инструментов.</w:t>
            </w:r>
          </w:p>
          <w:p w:rsidR="00EE428C" w:rsidRPr="00EE428C" w:rsidRDefault="00EE428C" w:rsidP="00EE428C">
            <w:pPr>
              <w:spacing w:before="1"/>
              <w:ind w:left="107" w:right="162" w:firstLine="240"/>
              <w:rPr>
                <w:rFonts w:ascii="Times New Roman" w:eastAsia="Times New Roman" w:hAnsi="Times New Roman" w:cs="Times New Roman"/>
                <w:sz w:val="24"/>
              </w:rPr>
            </w:pPr>
            <w:r w:rsidRPr="00EE428C">
              <w:rPr>
                <w:rFonts w:ascii="Times New Roman" w:eastAsia="Times New Roman" w:hAnsi="Times New Roman" w:cs="Times New Roman"/>
                <w:sz w:val="24"/>
              </w:rPr>
              <w:t>Наблюдать и исследовать</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свойства</w:t>
            </w:r>
            <w:r w:rsidRPr="00EE428C">
              <w:rPr>
                <w:rFonts w:ascii="Times New Roman" w:eastAsia="Times New Roman" w:hAnsi="Times New Roman" w:cs="Times New Roman"/>
                <w:spacing w:val="-4"/>
                <w:sz w:val="24"/>
              </w:rPr>
              <w:t xml:space="preserve"> </w:t>
            </w:r>
            <w:r w:rsidRPr="00EE428C">
              <w:rPr>
                <w:rFonts w:ascii="Times New Roman" w:eastAsia="Times New Roman" w:hAnsi="Times New Roman" w:cs="Times New Roman"/>
                <w:sz w:val="24"/>
              </w:rPr>
              <w:t>выбранного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материала</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сравнении со свойствами ранее</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изученных материалов (бумаги,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картона, природного материала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др.).</w:t>
            </w:r>
          </w:p>
          <w:p w:rsidR="00EE428C" w:rsidRPr="00EE428C" w:rsidRDefault="00EE428C" w:rsidP="00EE428C">
            <w:pPr>
              <w:ind w:left="347"/>
              <w:rPr>
                <w:rFonts w:ascii="Times New Roman" w:eastAsia="Times New Roman" w:hAnsi="Times New Roman" w:cs="Times New Roman"/>
                <w:sz w:val="24"/>
              </w:rPr>
            </w:pP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ходе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исследования</w:t>
            </w:r>
          </w:p>
          <w:p w:rsidR="00EE428C" w:rsidRPr="00EE428C" w:rsidRDefault="00EE428C" w:rsidP="00EE428C">
            <w:pPr>
              <w:ind w:left="107" w:right="169"/>
              <w:rPr>
                <w:rFonts w:ascii="Times New Roman" w:eastAsia="Times New Roman" w:hAnsi="Times New Roman" w:cs="Times New Roman"/>
                <w:sz w:val="24"/>
              </w:rPr>
            </w:pPr>
            <w:r w:rsidRPr="00EE428C">
              <w:rPr>
                <w:rFonts w:ascii="Times New Roman" w:eastAsia="Times New Roman" w:hAnsi="Times New Roman" w:cs="Times New Roman"/>
                <w:sz w:val="24"/>
              </w:rPr>
              <w:t>определять способы разметки,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выделения и соединения деталей,</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выполнения сборки и отделки</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изделия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с</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учётом ранее</w:t>
            </w:r>
          </w:p>
          <w:p w:rsidR="00EE428C" w:rsidRPr="00EE428C" w:rsidRDefault="00EE428C" w:rsidP="00EE428C">
            <w:pPr>
              <w:spacing w:line="257"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освоенных</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умений.</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316"/>
        </w:trPr>
        <w:tc>
          <w:tcPr>
            <w:tcW w:w="2444" w:type="dxa"/>
          </w:tcPr>
          <w:p w:rsidR="00EE428C" w:rsidRPr="00EE428C" w:rsidRDefault="00EE428C" w:rsidP="00EE428C">
            <w:pPr>
              <w:spacing w:line="275" w:lineRule="exact"/>
              <w:ind w:left="162"/>
              <w:rPr>
                <w:rFonts w:ascii="Times New Roman" w:eastAsia="Times New Roman" w:hAnsi="Times New Roman" w:cs="Times New Roman"/>
                <w:b/>
                <w:sz w:val="24"/>
              </w:rPr>
            </w:pPr>
            <w:r w:rsidRPr="00EE428C">
              <w:rPr>
                <w:rFonts w:ascii="Times New Roman" w:eastAsia="Times New Roman" w:hAnsi="Times New Roman" w:cs="Times New Roman"/>
                <w:b/>
                <w:sz w:val="24"/>
              </w:rPr>
              <w:t>3.Конструирование</w:t>
            </w:r>
          </w:p>
        </w:tc>
        <w:tc>
          <w:tcPr>
            <w:tcW w:w="4009" w:type="dxa"/>
          </w:tcPr>
          <w:p w:rsidR="00EE428C" w:rsidRPr="00EE428C" w:rsidRDefault="00EE428C" w:rsidP="00EE428C">
            <w:pPr>
              <w:spacing w:line="275" w:lineRule="exact"/>
              <w:ind w:left="109"/>
              <w:rPr>
                <w:rFonts w:ascii="Times New Roman" w:eastAsia="Times New Roman" w:hAnsi="Times New Roman" w:cs="Times New Roman"/>
                <w:sz w:val="24"/>
              </w:rPr>
            </w:pPr>
            <w:r w:rsidRPr="00EE428C">
              <w:rPr>
                <w:rFonts w:ascii="Times New Roman" w:eastAsia="Times New Roman" w:hAnsi="Times New Roman" w:cs="Times New Roman"/>
                <w:sz w:val="24"/>
              </w:rPr>
              <w:t>Современные</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требования</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к</w:t>
            </w:r>
          </w:p>
        </w:tc>
        <w:tc>
          <w:tcPr>
            <w:tcW w:w="3752" w:type="dxa"/>
          </w:tcPr>
          <w:p w:rsidR="00EE428C" w:rsidRPr="00EE428C" w:rsidRDefault="00EE428C" w:rsidP="00EE428C">
            <w:pPr>
              <w:spacing w:line="275" w:lineRule="exact"/>
              <w:ind w:left="287"/>
              <w:rPr>
                <w:rFonts w:ascii="Times New Roman" w:eastAsia="Times New Roman" w:hAnsi="Times New Roman" w:cs="Times New Roman"/>
                <w:sz w:val="24"/>
              </w:rPr>
            </w:pPr>
            <w:r w:rsidRPr="00EE428C">
              <w:rPr>
                <w:rFonts w:ascii="Times New Roman" w:eastAsia="Times New Roman" w:hAnsi="Times New Roman" w:cs="Times New Roman"/>
                <w:sz w:val="24"/>
              </w:rPr>
              <w:t>Самостоятельно</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организовывать</w:t>
            </w:r>
          </w:p>
        </w:tc>
        <w:tc>
          <w:tcPr>
            <w:tcW w:w="5245" w:type="dxa"/>
          </w:tcPr>
          <w:p w:rsidR="00EE428C" w:rsidRPr="00EE428C" w:rsidRDefault="00EE428C" w:rsidP="00EE428C">
            <w:pPr>
              <w:spacing w:line="275" w:lineRule="exact"/>
              <w:ind w:left="109"/>
              <w:rPr>
                <w:rFonts w:ascii="Times New Roman" w:eastAsia="Times New Roman" w:hAnsi="Times New Roman" w:cs="Times New Roman"/>
                <w:sz w:val="24"/>
              </w:rPr>
            </w:pPr>
            <w:hyperlink r:id="rId100">
              <w:r w:rsidRPr="00EE428C">
                <w:rPr>
                  <w:rFonts w:ascii="Times New Roman" w:eastAsia="Times New Roman" w:hAnsi="Times New Roman" w:cs="Times New Roman"/>
                  <w:color w:val="0462C1"/>
                  <w:sz w:val="24"/>
                  <w:u w:val="single" w:color="0462C1"/>
                </w:rPr>
                <w:t>https://rosuchebnik.ru/metodicheskaja-</w:t>
              </w:r>
            </w:hyperlink>
          </w:p>
        </w:tc>
      </w:tr>
    </w:tbl>
    <w:p w:rsidR="00EE428C" w:rsidRPr="00EE428C" w:rsidRDefault="00EE428C" w:rsidP="00EE428C">
      <w:pPr>
        <w:widowControl w:val="0"/>
        <w:autoSpaceDE w:val="0"/>
        <w:autoSpaceDN w:val="0"/>
        <w:spacing w:after="0" w:line="275" w:lineRule="exact"/>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ind w:left="251" w:right="241"/>
              <w:jc w:val="center"/>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lastRenderedPageBreak/>
              <w:t>и моделирование</w:t>
            </w:r>
            <w:r w:rsidRPr="00EE428C">
              <w:rPr>
                <w:rFonts w:ascii="Times New Roman" w:eastAsia="Times New Roman" w:hAnsi="Times New Roman" w:cs="Times New Roman"/>
                <w:b/>
                <w:spacing w:val="-57"/>
                <w:sz w:val="24"/>
                <w:lang w:val="ru-RU"/>
              </w:rPr>
              <w:t xml:space="preserve"> </w:t>
            </w:r>
            <w:r w:rsidRPr="00EE428C">
              <w:rPr>
                <w:rFonts w:ascii="Times New Roman" w:eastAsia="Times New Roman" w:hAnsi="Times New Roman" w:cs="Times New Roman"/>
                <w:b/>
                <w:sz w:val="24"/>
                <w:lang w:val="ru-RU"/>
              </w:rPr>
              <w:t>(10</w:t>
            </w:r>
            <w:r w:rsidRPr="00EE428C">
              <w:rPr>
                <w:rFonts w:ascii="Times New Roman" w:eastAsia="Times New Roman" w:hAnsi="Times New Roman" w:cs="Times New Roman"/>
                <w:b/>
                <w:spacing w:val="59"/>
                <w:sz w:val="24"/>
                <w:lang w:val="ru-RU"/>
              </w:rPr>
              <w:t xml:space="preserve"> </w:t>
            </w:r>
            <w:r w:rsidRPr="00EE428C">
              <w:rPr>
                <w:rFonts w:ascii="Times New Roman" w:eastAsia="Times New Roman" w:hAnsi="Times New Roman" w:cs="Times New Roman"/>
                <w:b/>
                <w:sz w:val="24"/>
                <w:lang w:val="ru-RU"/>
              </w:rPr>
              <w:t>ч.</w:t>
            </w:r>
            <w:r w:rsidRPr="00EE428C">
              <w:rPr>
                <w:rFonts w:ascii="Times New Roman" w:eastAsia="Times New Roman" w:hAnsi="Times New Roman" w:cs="Times New Roman"/>
                <w:sz w:val="24"/>
                <w:lang w:val="ru-RU"/>
              </w:rPr>
              <w:t>)</w:t>
            </w:r>
          </w:p>
          <w:p w:rsidR="00EE428C" w:rsidRPr="00EE428C" w:rsidRDefault="00EE428C" w:rsidP="00EE428C">
            <w:pPr>
              <w:spacing w:before="10"/>
              <w:rPr>
                <w:rFonts w:ascii="Times New Roman" w:eastAsia="Times New Roman" w:hAnsi="Times New Roman" w:cs="Times New Roman"/>
                <w:b/>
                <w:sz w:val="23"/>
                <w:lang w:val="ru-RU"/>
              </w:rPr>
            </w:pPr>
          </w:p>
          <w:p w:rsidR="00EE428C" w:rsidRPr="00EE428C" w:rsidRDefault="00EE428C" w:rsidP="00EE428C">
            <w:pPr>
              <w:spacing w:before="1"/>
              <w:ind w:left="248" w:right="241"/>
              <w:jc w:val="center"/>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p>
          <w:p w:rsidR="00EE428C" w:rsidRPr="00EE428C" w:rsidRDefault="00EE428C" w:rsidP="00EE428C">
            <w:pPr>
              <w:ind w:left="252" w:right="241"/>
              <w:jc w:val="center"/>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«Конструктором»;</w:t>
            </w:r>
          </w:p>
        </w:tc>
        <w:tc>
          <w:tcPr>
            <w:tcW w:w="4009" w:type="dxa"/>
          </w:tcPr>
          <w:p w:rsidR="00EE428C" w:rsidRPr="00EE428C" w:rsidRDefault="00EE428C" w:rsidP="00EE428C">
            <w:pPr>
              <w:ind w:left="109" w:right="75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техническим устройствам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(экологичность, безопасность,</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эргономичность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 др.).</w:t>
            </w:r>
          </w:p>
          <w:p w:rsidR="00EE428C" w:rsidRPr="00EE428C" w:rsidRDefault="00EE428C" w:rsidP="00EE428C">
            <w:pPr>
              <w:ind w:left="109" w:right="14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Конструирование и моделирование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из</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различных</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материалов,</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том числе наборов «Конструктор»</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 проектному заданию 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собственному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замыслу.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Поиск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оптимальных и доступных новых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решений конструкторско-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технологических проблем на всех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этапах аналитического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технологического процесса 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выполнении индивидуальных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творческих и коллективных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проектных</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работ.</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Робототехника.</w:t>
            </w:r>
          </w:p>
          <w:p w:rsidR="00EE428C" w:rsidRPr="00EE428C" w:rsidRDefault="00EE428C" w:rsidP="00EE428C">
            <w:pPr>
              <w:ind w:left="109" w:right="13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Конструктивные, соединительные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элементы и основные узлы робота.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 и детали для создания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Конструирование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робота.</w:t>
            </w:r>
          </w:p>
          <w:p w:rsidR="00EE428C" w:rsidRPr="00EE428C" w:rsidRDefault="00EE428C" w:rsidP="00EE428C">
            <w:pPr>
              <w:spacing w:before="1"/>
              <w:ind w:left="109" w:right="46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Составление</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алгоритма</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действий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робота. Программирование,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тестирование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робота.</w:t>
            </w:r>
          </w:p>
          <w:p w:rsidR="00EE428C" w:rsidRPr="00EE428C" w:rsidRDefault="00EE428C" w:rsidP="00EE428C">
            <w:pPr>
              <w:ind w:left="109" w:right="825"/>
              <w:rPr>
                <w:rFonts w:ascii="Times New Roman" w:eastAsia="Times New Roman" w:hAnsi="Times New Roman" w:cs="Times New Roman"/>
                <w:sz w:val="24"/>
              </w:rPr>
            </w:pPr>
            <w:r w:rsidRPr="00EE428C">
              <w:rPr>
                <w:rFonts w:ascii="Times New Roman" w:eastAsia="Times New Roman" w:hAnsi="Times New Roman" w:cs="Times New Roman"/>
                <w:sz w:val="24"/>
                <w:lang w:val="ru-RU"/>
              </w:rPr>
              <w:t>Преобразование конструкции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rPr>
              <w:t>Презентация</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робота.</w:t>
            </w:r>
          </w:p>
        </w:tc>
        <w:tc>
          <w:tcPr>
            <w:tcW w:w="3752" w:type="dxa"/>
          </w:tcPr>
          <w:p w:rsidR="00EE428C" w:rsidRPr="00EE428C" w:rsidRDefault="00EE428C" w:rsidP="00EE428C">
            <w:pPr>
              <w:tabs>
                <w:tab w:val="left" w:pos="2064"/>
                <w:tab w:val="left" w:pos="2225"/>
                <w:tab w:val="left" w:pos="2832"/>
              </w:tabs>
              <w:ind w:left="107" w:right="96"/>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свою</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деятельность:</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подготавливать рабочее место для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бумагой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картоном,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правильно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рационально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размещать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соответствии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индивидуальными особенностями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обучающихся,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процессе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выполнения</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изделия</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самостоятельно контролировать 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необходимости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восстанавливать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порядок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рабочем месте.</w:t>
            </w:r>
          </w:p>
          <w:p w:rsidR="00EE428C" w:rsidRPr="00EE428C" w:rsidRDefault="00EE428C" w:rsidP="00EE428C">
            <w:pPr>
              <w:ind w:left="107" w:right="98" w:firstLine="24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практической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работе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приспособления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ручного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труда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(гаечный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ключ,</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отвёртка),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применяя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безопасной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аккуратной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p>
          <w:p w:rsidR="00EE428C" w:rsidRPr="00EE428C" w:rsidRDefault="00EE428C" w:rsidP="00EE428C">
            <w:pPr>
              <w:tabs>
                <w:tab w:val="left" w:pos="2676"/>
              </w:tabs>
              <w:ind w:left="107" w:right="96" w:firstLine="24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самостоятельно</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выбирать</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необходимые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каждом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этапе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сборки.</w:t>
            </w:r>
          </w:p>
          <w:p w:rsidR="00EE428C" w:rsidRPr="00EE428C" w:rsidRDefault="00EE428C" w:rsidP="00EE428C">
            <w:pPr>
              <w:spacing w:before="1"/>
              <w:ind w:left="107" w:right="98"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Выбирать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необходимые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конструктора и виды соединений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(подвижное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неподвижное).</w:t>
            </w:r>
          </w:p>
          <w:p w:rsidR="00EE428C" w:rsidRPr="00EE428C" w:rsidRDefault="00EE428C" w:rsidP="00EE428C">
            <w:pPr>
              <w:tabs>
                <w:tab w:val="left" w:pos="2455"/>
              </w:tabs>
              <w:ind w:left="107" w:right="95" w:firstLine="24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соединения</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металлических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помощи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гаечного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ключа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отвёртки,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используя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гайки,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изученные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способы    </w:t>
            </w:r>
            <w:r w:rsidRPr="00EE428C">
              <w:rPr>
                <w:rFonts w:ascii="Times New Roman" w:eastAsia="Times New Roman" w:hAnsi="Times New Roman" w:cs="Times New Roman"/>
                <w:spacing w:val="11"/>
                <w:sz w:val="24"/>
                <w:lang w:val="ru-RU"/>
              </w:rPr>
              <w:t xml:space="preserve"> </w:t>
            </w:r>
            <w:r w:rsidRPr="00EE428C">
              <w:rPr>
                <w:rFonts w:ascii="Times New Roman" w:eastAsia="Times New Roman" w:hAnsi="Times New Roman" w:cs="Times New Roman"/>
                <w:sz w:val="24"/>
                <w:lang w:val="ru-RU"/>
              </w:rPr>
              <w:t xml:space="preserve">соединения    </w:t>
            </w:r>
            <w:r w:rsidRPr="00EE428C">
              <w:rPr>
                <w:rFonts w:ascii="Times New Roman" w:eastAsia="Times New Roman" w:hAnsi="Times New Roman" w:cs="Times New Roman"/>
                <w:spacing w:val="9"/>
                <w:sz w:val="24"/>
                <w:lang w:val="ru-RU"/>
              </w:rPr>
              <w:t xml:space="preserve"> </w:t>
            </w:r>
            <w:r w:rsidRPr="00EE428C">
              <w:rPr>
                <w:rFonts w:ascii="Times New Roman" w:eastAsia="Times New Roman" w:hAnsi="Times New Roman" w:cs="Times New Roman"/>
                <w:sz w:val="24"/>
                <w:lang w:val="ru-RU"/>
              </w:rPr>
              <w:t>деталей.</w:t>
            </w:r>
          </w:p>
          <w:p w:rsidR="00EE428C" w:rsidRPr="00EE428C" w:rsidRDefault="00EE428C" w:rsidP="00EE428C">
            <w:pPr>
              <w:spacing w:line="270" w:lineRule="atLeast"/>
              <w:ind w:left="107" w:right="96"/>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этапы</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 xml:space="preserve">конструирования     </w:t>
            </w:r>
            <w:r w:rsidRPr="00EE428C">
              <w:rPr>
                <w:rFonts w:ascii="Times New Roman" w:eastAsia="Times New Roman" w:hAnsi="Times New Roman" w:cs="Times New Roman"/>
                <w:spacing w:val="50"/>
                <w:sz w:val="24"/>
                <w:lang w:val="ru-RU"/>
              </w:rPr>
              <w:t xml:space="preserve"> </w:t>
            </w:r>
            <w:r w:rsidRPr="00EE428C">
              <w:rPr>
                <w:rFonts w:ascii="Times New Roman" w:eastAsia="Times New Roman" w:hAnsi="Times New Roman" w:cs="Times New Roman"/>
                <w:sz w:val="24"/>
                <w:lang w:val="ru-RU"/>
              </w:rPr>
              <w:t xml:space="preserve">изделий     </w:t>
            </w:r>
            <w:r w:rsidRPr="00EE428C">
              <w:rPr>
                <w:rFonts w:ascii="Times New Roman" w:eastAsia="Times New Roman" w:hAnsi="Times New Roman" w:cs="Times New Roman"/>
                <w:spacing w:val="51"/>
                <w:sz w:val="24"/>
                <w:lang w:val="ru-RU"/>
              </w:rPr>
              <w:t xml:space="preserve"> </w:t>
            </w:r>
            <w:r w:rsidRPr="00EE428C">
              <w:rPr>
                <w:rFonts w:ascii="Times New Roman" w:eastAsia="Times New Roman" w:hAnsi="Times New Roman" w:cs="Times New Roman"/>
                <w:sz w:val="24"/>
                <w:lang w:val="ru-RU"/>
              </w:rPr>
              <w:t>с</w:t>
            </w:r>
          </w:p>
        </w:tc>
        <w:tc>
          <w:tcPr>
            <w:tcW w:w="5245" w:type="dxa"/>
          </w:tcPr>
          <w:p w:rsidR="00EE428C" w:rsidRPr="00EE428C" w:rsidRDefault="00EE428C" w:rsidP="00EE428C">
            <w:pPr>
              <w:spacing w:line="276" w:lineRule="auto"/>
              <w:ind w:left="109" w:right="1900"/>
              <w:rPr>
                <w:rFonts w:ascii="Times New Roman" w:eastAsia="Times New Roman" w:hAnsi="Times New Roman" w:cs="Times New Roman"/>
                <w:sz w:val="24"/>
              </w:rPr>
            </w:pPr>
            <w:hyperlink r:id="rId101">
              <w:r w:rsidRPr="00EE428C">
                <w:rPr>
                  <w:rFonts w:ascii="Times New Roman" w:eastAsia="Times New Roman" w:hAnsi="Times New Roman" w:cs="Times New Roman"/>
                  <w:color w:val="0462C1"/>
                  <w:spacing w:val="-1"/>
                  <w:sz w:val="24"/>
                  <w:u w:val="single" w:color="0462C1"/>
                </w:rPr>
                <w:t>pomosch/nachalnoe-obrazovanie/</w:t>
              </w:r>
            </w:hyperlink>
            <w:r w:rsidRPr="00EE428C">
              <w:rPr>
                <w:rFonts w:ascii="Times New Roman" w:eastAsia="Times New Roman" w:hAnsi="Times New Roman" w:cs="Times New Roman"/>
                <w:color w:val="0462C1"/>
                <w:spacing w:val="-57"/>
                <w:sz w:val="24"/>
              </w:rPr>
              <w:t xml:space="preserve"> </w:t>
            </w:r>
            <w:hyperlink r:id="rId102">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spacing w:line="275" w:lineRule="exact"/>
              <w:ind w:left="109"/>
              <w:rPr>
                <w:rFonts w:ascii="Times New Roman" w:eastAsia="Times New Roman" w:hAnsi="Times New Roman" w:cs="Times New Roman"/>
                <w:sz w:val="24"/>
              </w:rPr>
            </w:pPr>
            <w:hyperlink r:id="rId103">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75" w:lineRule="exact"/>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8279"/>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tabs>
                <w:tab w:val="left" w:pos="1966"/>
                <w:tab w:val="left" w:pos="2237"/>
                <w:tab w:val="left" w:pos="2580"/>
              </w:tabs>
              <w:ind w:left="107" w:right="95"/>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опорой на готовую модель, схему,</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план работы, заданным условиям;</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понимать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информацию,</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представленную</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разных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формах.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обсуждать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конструктивные</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особенности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сложной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подбирать</w:t>
            </w:r>
          </w:p>
          <w:p w:rsidR="00EE428C" w:rsidRPr="00EE428C" w:rsidRDefault="00EE428C" w:rsidP="00EE428C">
            <w:pPr>
              <w:tabs>
                <w:tab w:val="left" w:pos="2270"/>
              </w:tabs>
              <w:ind w:left="107"/>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технологию</w:t>
            </w:r>
            <w:r w:rsidRPr="00EE428C">
              <w:rPr>
                <w:rFonts w:ascii="Times New Roman" w:eastAsia="Times New Roman" w:hAnsi="Times New Roman" w:cs="Times New Roman"/>
                <w:sz w:val="24"/>
                <w:lang w:val="ru-RU"/>
              </w:rPr>
              <w:tab/>
              <w:t>изготовления</w:t>
            </w:r>
          </w:p>
          <w:p w:rsidR="00EE428C" w:rsidRPr="00EE428C" w:rsidRDefault="00EE428C" w:rsidP="00EE428C">
            <w:pPr>
              <w:tabs>
                <w:tab w:val="left" w:pos="2236"/>
                <w:tab w:val="left" w:pos="2266"/>
                <w:tab w:val="left" w:pos="3185"/>
              </w:tabs>
              <w:ind w:left="107" w:right="94"/>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сложной</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конструкции.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конструкцию</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реального объекта, сравнивать его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образцом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основные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элементы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его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z w:val="24"/>
                <w:lang w:val="ru-RU"/>
              </w:rPr>
              <w:tab/>
              <w:t>Использовать</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свойства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металлического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пластмассового конструктора при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создании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объёмных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Выбирать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необходимые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конструктора</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(при</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необходимости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заменить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доступные)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(подвижное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неподвижное).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Применять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навыки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металлическим</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конструктором.</w:t>
            </w:r>
          </w:p>
          <w:p w:rsidR="00EE428C" w:rsidRPr="00EE428C" w:rsidRDefault="00EE428C" w:rsidP="00EE428C">
            <w:pPr>
              <w:tabs>
                <w:tab w:val="left" w:pos="2817"/>
              </w:tabs>
              <w:ind w:left="107" w:right="97" w:firstLine="30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Презентовать</w:t>
            </w:r>
            <w:r w:rsidRPr="00EE428C">
              <w:rPr>
                <w:rFonts w:ascii="Times New Roman" w:eastAsia="Times New Roman" w:hAnsi="Times New Roman" w:cs="Times New Roman"/>
                <w:sz w:val="24"/>
                <w:lang w:val="ru-RU"/>
              </w:rPr>
              <w:tab/>
              <w:t>готовые</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творческих</w:t>
            </w:r>
            <w:r w:rsidRPr="00EE428C">
              <w:rPr>
                <w:rFonts w:ascii="Times New Roman" w:eastAsia="Times New Roman" w:hAnsi="Times New Roman" w:cs="Times New Roman"/>
                <w:spacing w:val="30"/>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28"/>
                <w:sz w:val="24"/>
                <w:lang w:val="ru-RU"/>
              </w:rPr>
              <w:t xml:space="preserve"> </w:t>
            </w:r>
            <w:r w:rsidRPr="00EE428C">
              <w:rPr>
                <w:rFonts w:ascii="Times New Roman" w:eastAsia="Times New Roman" w:hAnsi="Times New Roman" w:cs="Times New Roman"/>
                <w:sz w:val="24"/>
                <w:lang w:val="ru-RU"/>
              </w:rPr>
              <w:t>коллективных</w:t>
            </w:r>
          </w:p>
          <w:p w:rsidR="00EE428C" w:rsidRPr="00EE428C" w:rsidRDefault="00EE428C" w:rsidP="00EE428C">
            <w:pPr>
              <w:spacing w:line="257" w:lineRule="exact"/>
              <w:ind w:left="107"/>
              <w:jc w:val="both"/>
              <w:rPr>
                <w:rFonts w:ascii="Times New Roman" w:eastAsia="Times New Roman" w:hAnsi="Times New Roman" w:cs="Times New Roman"/>
                <w:sz w:val="24"/>
              </w:rPr>
            </w:pPr>
            <w:r w:rsidRPr="00EE428C">
              <w:rPr>
                <w:rFonts w:ascii="Times New Roman" w:eastAsia="Times New Roman" w:hAnsi="Times New Roman" w:cs="Times New Roman"/>
                <w:sz w:val="24"/>
              </w:rPr>
              <w:t>проектных</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работ</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1381"/>
        </w:trPr>
        <w:tc>
          <w:tcPr>
            <w:tcW w:w="2444" w:type="dxa"/>
          </w:tcPr>
          <w:p w:rsidR="00EE428C" w:rsidRPr="00EE428C" w:rsidRDefault="00EE428C" w:rsidP="00EE428C">
            <w:pPr>
              <w:spacing w:line="270" w:lineRule="atLeast"/>
              <w:ind w:left="107" w:right="238"/>
              <w:rPr>
                <w:rFonts w:ascii="Times New Roman" w:eastAsia="Times New Roman" w:hAnsi="Times New Roman" w:cs="Times New Roman"/>
                <w:sz w:val="24"/>
                <w:lang w:val="ru-RU"/>
              </w:rPr>
            </w:pPr>
            <w:r w:rsidRPr="00EE428C">
              <w:rPr>
                <w:rFonts w:ascii="Times New Roman" w:eastAsia="Times New Roman" w:hAnsi="Times New Roman" w:cs="Times New Roman"/>
                <w:b/>
                <w:sz w:val="24"/>
                <w:lang w:val="ru-RU"/>
              </w:rPr>
              <w:t xml:space="preserve">— </w:t>
            </w:r>
            <w:r w:rsidRPr="00EE428C">
              <w:rPr>
                <w:rFonts w:ascii="Times New Roman" w:eastAsia="Times New Roman" w:hAnsi="Times New Roman" w:cs="Times New Roman"/>
                <w:sz w:val="24"/>
                <w:lang w:val="ru-RU"/>
              </w:rPr>
              <w:t>конструирование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 моделирование из</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бумаги, картона,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пластичных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материалов,</w:t>
            </w:r>
          </w:p>
        </w:tc>
        <w:tc>
          <w:tcPr>
            <w:tcW w:w="4009" w:type="dxa"/>
          </w:tcPr>
          <w:p w:rsidR="00EE428C" w:rsidRPr="00EE428C" w:rsidRDefault="00EE428C" w:rsidP="00EE428C">
            <w:pPr>
              <w:rPr>
                <w:rFonts w:ascii="Times New Roman" w:eastAsia="Times New Roman" w:hAnsi="Times New Roman" w:cs="Times New Roman"/>
                <w:sz w:val="24"/>
                <w:lang w:val="ru-RU"/>
              </w:rPr>
            </w:pPr>
          </w:p>
        </w:tc>
        <w:tc>
          <w:tcPr>
            <w:tcW w:w="3752" w:type="dxa"/>
          </w:tcPr>
          <w:p w:rsidR="00EE428C" w:rsidRPr="00EE428C" w:rsidRDefault="00EE428C" w:rsidP="00EE428C">
            <w:pPr>
              <w:spacing w:line="270" w:lineRule="atLeast"/>
              <w:ind w:left="107" w:right="97"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Анализировать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конструкцию</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рисунку,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чертежу,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схеме,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готовому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форму</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способы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p>
        </w:tc>
        <w:tc>
          <w:tcPr>
            <w:tcW w:w="5245" w:type="dxa"/>
          </w:tcPr>
          <w:p w:rsidR="00EE428C" w:rsidRPr="00EE428C" w:rsidRDefault="00EE428C" w:rsidP="00EE428C">
            <w:pPr>
              <w:rPr>
                <w:rFonts w:ascii="Times New Roman" w:eastAsia="Times New Roman" w:hAnsi="Times New Roman" w:cs="Times New Roman"/>
                <w:sz w:val="24"/>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ind w:left="107" w:right="986"/>
              <w:jc w:val="both"/>
              <w:rPr>
                <w:rFonts w:ascii="Times New Roman" w:eastAsia="Times New Roman" w:hAnsi="Times New Roman" w:cs="Times New Roman"/>
                <w:sz w:val="24"/>
              </w:rPr>
            </w:pPr>
            <w:r w:rsidRPr="00EE428C">
              <w:rPr>
                <w:rFonts w:ascii="Times New Roman" w:eastAsia="Times New Roman" w:hAnsi="Times New Roman" w:cs="Times New Roman"/>
                <w:sz w:val="24"/>
              </w:rPr>
              <w:lastRenderedPageBreak/>
              <w:t>природных и</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текстильных</w:t>
            </w:r>
            <w:r w:rsidRPr="00EE428C">
              <w:rPr>
                <w:rFonts w:ascii="Times New Roman" w:eastAsia="Times New Roman" w:hAnsi="Times New Roman" w:cs="Times New Roman"/>
                <w:spacing w:val="-58"/>
                <w:sz w:val="24"/>
              </w:rPr>
              <w:t xml:space="preserve"> </w:t>
            </w:r>
            <w:r w:rsidRPr="00EE428C">
              <w:rPr>
                <w:rFonts w:ascii="Times New Roman" w:eastAsia="Times New Roman" w:hAnsi="Times New Roman" w:cs="Times New Roman"/>
                <w:sz w:val="24"/>
              </w:rPr>
              <w:t>материалов;</w:t>
            </w: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tabs>
                <w:tab w:val="left" w:pos="2066"/>
              </w:tabs>
              <w:ind w:left="107" w:right="-15"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Повторять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61"/>
                <w:sz w:val="24"/>
                <w:lang w:val="ru-RU"/>
              </w:rPr>
              <w:t xml:space="preserve"> </w:t>
            </w:r>
            <w:r w:rsidRPr="00EE428C">
              <w:rPr>
                <w:rFonts w:ascii="Times New Roman" w:eastAsia="Times New Roman" w:hAnsi="Times New Roman" w:cs="Times New Roman"/>
                <w:sz w:val="24"/>
                <w:lang w:val="ru-RU"/>
              </w:rPr>
              <w:t>конструкции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изделия</w:t>
            </w:r>
            <w:r w:rsidRPr="00EE428C">
              <w:rPr>
                <w:rFonts w:ascii="Times New Roman" w:eastAsia="Times New Roman" w:hAnsi="Times New Roman" w:cs="Times New Roman"/>
                <w:sz w:val="24"/>
                <w:lang w:val="ru-RU"/>
              </w:rPr>
              <w:tab/>
              <w:t>конструктивные</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особенности</w:t>
            </w:r>
            <w:r w:rsidRPr="00EE428C">
              <w:rPr>
                <w:rFonts w:ascii="Times New Roman" w:eastAsia="Times New Roman" w:hAnsi="Times New Roman" w:cs="Times New Roman"/>
                <w:spacing w:val="60"/>
                <w:sz w:val="24"/>
                <w:lang w:val="ru-RU"/>
              </w:rPr>
              <w:t xml:space="preserve"> </w:t>
            </w:r>
            <w:r w:rsidRPr="00EE428C">
              <w:rPr>
                <w:rFonts w:ascii="Times New Roman" w:eastAsia="Times New Roman" w:hAnsi="Times New Roman" w:cs="Times New Roman"/>
                <w:sz w:val="24"/>
                <w:lang w:val="ru-RU"/>
              </w:rPr>
              <w:t>реальных</w:t>
            </w:r>
            <w:r w:rsidRPr="00EE428C">
              <w:rPr>
                <w:rFonts w:ascii="Times New Roman" w:eastAsia="Times New Roman" w:hAnsi="Times New Roman" w:cs="Times New Roman"/>
                <w:spacing w:val="60"/>
                <w:sz w:val="24"/>
                <w:lang w:val="ru-RU"/>
              </w:rPr>
              <w:t xml:space="preserve"> </w:t>
            </w:r>
            <w:r w:rsidRPr="00EE428C">
              <w:rPr>
                <w:rFonts w:ascii="Times New Roman" w:eastAsia="Times New Roman" w:hAnsi="Times New Roman" w:cs="Times New Roman"/>
                <w:sz w:val="24"/>
                <w:lang w:val="ru-RU"/>
              </w:rPr>
              <w:t>предметов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 объектов. Составлять на основе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анализа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готового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образца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план</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выполнения</w:t>
            </w:r>
          </w:p>
          <w:p w:rsidR="00EE428C" w:rsidRPr="00EE428C" w:rsidRDefault="00EE428C" w:rsidP="00EE428C">
            <w:pPr>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изделия.Анализировать</w:t>
            </w:r>
          </w:p>
          <w:p w:rsidR="00EE428C" w:rsidRPr="00EE428C" w:rsidRDefault="00EE428C" w:rsidP="00EE428C">
            <w:pPr>
              <w:tabs>
                <w:tab w:val="left" w:pos="1586"/>
                <w:tab w:val="left" w:pos="2134"/>
                <w:tab w:val="left" w:pos="2451"/>
                <w:tab w:val="left" w:pos="2629"/>
                <w:tab w:val="left" w:pos="2777"/>
                <w:tab w:val="left" w:pos="2817"/>
                <w:tab w:val="left" w:pos="3082"/>
                <w:tab w:val="left" w:pos="3614"/>
              </w:tabs>
              <w:ind w:left="107" w:right="-1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последовательность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операций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технологического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производственного</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процесса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изготовления</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изделий</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соотносить</w:t>
            </w:r>
            <w:r w:rsidRPr="00EE428C">
              <w:rPr>
                <w:rFonts w:ascii="Times New Roman" w:eastAsia="Times New Roman" w:hAnsi="Times New Roman" w:cs="Times New Roman"/>
                <w:spacing w:val="13"/>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10"/>
                <w:sz w:val="24"/>
                <w:lang w:val="ru-RU"/>
              </w:rPr>
              <w:t xml:space="preserve"> </w:t>
            </w:r>
            <w:r w:rsidRPr="00EE428C">
              <w:rPr>
                <w:rFonts w:ascii="Times New Roman" w:eastAsia="Times New Roman" w:hAnsi="Times New Roman" w:cs="Times New Roman"/>
                <w:sz w:val="24"/>
                <w:lang w:val="ru-RU"/>
              </w:rPr>
              <w:t>последовательностью</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выполнения</w:t>
            </w:r>
            <w:r w:rsidRPr="00EE428C">
              <w:rPr>
                <w:rFonts w:ascii="Times New Roman" w:eastAsia="Times New Roman" w:hAnsi="Times New Roman" w:cs="Times New Roman"/>
                <w:sz w:val="24"/>
                <w:lang w:val="ru-RU"/>
              </w:rPr>
              <w:tab/>
              <w:t>изделия</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на</w:t>
            </w:r>
            <w:r w:rsidRPr="00EE428C">
              <w:rPr>
                <w:rFonts w:ascii="Times New Roman" w:eastAsia="Times New Roman" w:hAnsi="Times New Roman" w:cs="Times New Roman"/>
                <w:sz w:val="24"/>
                <w:lang w:val="ru-RU"/>
              </w:rPr>
              <w:tab/>
              <w:t>уроке.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Определять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общие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конструктивные</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особенности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реальных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объектов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выполняемых</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изделий.</w:t>
            </w:r>
          </w:p>
          <w:p w:rsidR="00EE428C" w:rsidRPr="00EE428C" w:rsidRDefault="00EE428C" w:rsidP="00EE428C">
            <w:pPr>
              <w:tabs>
                <w:tab w:val="left" w:pos="1941"/>
                <w:tab w:val="left" w:pos="2359"/>
                <w:tab w:val="left" w:pos="2419"/>
                <w:tab w:val="left" w:pos="2719"/>
                <w:tab w:val="left" w:pos="2906"/>
                <w:tab w:val="left" w:pos="3043"/>
                <w:tab w:val="left" w:pos="3198"/>
                <w:tab w:val="left" w:pos="3392"/>
              </w:tabs>
              <w:ind w:left="107" w:right="94" w:firstLine="180"/>
              <w:jc w:val="both"/>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Создавать</w:t>
            </w:r>
            <w:r w:rsidRPr="00EE428C">
              <w:rPr>
                <w:rFonts w:ascii="Times New Roman" w:eastAsia="Times New Roman" w:hAnsi="Times New Roman" w:cs="Times New Roman"/>
                <w:sz w:val="24"/>
                <w:lang w:val="ru-RU"/>
              </w:rPr>
              <w:tab/>
              <w:t>изделие</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по</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собственному</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замыслу.</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Учитывать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выполнении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практической</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работы</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современные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требования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техническим</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устройствам</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(экологичность,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безопасность,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эргономичность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др.).</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Осуществлять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поиск</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оптимальных и доступных новых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решений</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конструкторско-</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технологических проблем на всех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этапах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аналитического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технологического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процесса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выполнении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индивидуальных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творческих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коллективных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проектных    </w:t>
            </w:r>
            <w:r w:rsidRPr="00EE428C">
              <w:rPr>
                <w:rFonts w:ascii="Times New Roman" w:eastAsia="Times New Roman" w:hAnsi="Times New Roman" w:cs="Times New Roman"/>
                <w:spacing w:val="43"/>
                <w:sz w:val="24"/>
                <w:lang w:val="ru-RU"/>
              </w:rPr>
              <w:t xml:space="preserve"> </w:t>
            </w:r>
            <w:r w:rsidRPr="00EE428C">
              <w:rPr>
                <w:rFonts w:ascii="Times New Roman" w:eastAsia="Times New Roman" w:hAnsi="Times New Roman" w:cs="Times New Roman"/>
                <w:sz w:val="24"/>
                <w:lang w:val="ru-RU"/>
              </w:rPr>
              <w:t xml:space="preserve">работ    </w:t>
            </w:r>
            <w:r w:rsidRPr="00EE428C">
              <w:rPr>
                <w:rFonts w:ascii="Times New Roman" w:eastAsia="Times New Roman" w:hAnsi="Times New Roman" w:cs="Times New Roman"/>
                <w:spacing w:val="44"/>
                <w:sz w:val="24"/>
                <w:lang w:val="ru-RU"/>
              </w:rPr>
              <w:t xml:space="preserve"> </w:t>
            </w:r>
            <w:r w:rsidRPr="00EE428C">
              <w:rPr>
                <w:rFonts w:ascii="Times New Roman" w:eastAsia="Times New Roman" w:hAnsi="Times New Roman" w:cs="Times New Roman"/>
                <w:sz w:val="24"/>
                <w:lang w:val="ru-RU"/>
              </w:rPr>
              <w:t>(изменение</w:t>
            </w:r>
          </w:p>
          <w:p w:rsidR="00EE428C" w:rsidRPr="00EE428C" w:rsidRDefault="00EE428C" w:rsidP="00EE428C">
            <w:pPr>
              <w:spacing w:line="258" w:lineRule="exact"/>
              <w:ind w:left="107"/>
              <w:jc w:val="both"/>
              <w:rPr>
                <w:rFonts w:ascii="Times New Roman" w:eastAsia="Times New Roman" w:hAnsi="Times New Roman" w:cs="Times New Roman"/>
                <w:sz w:val="24"/>
              </w:rPr>
            </w:pPr>
            <w:r w:rsidRPr="00EE428C">
              <w:rPr>
                <w:rFonts w:ascii="Times New Roman" w:eastAsia="Times New Roman" w:hAnsi="Times New Roman" w:cs="Times New Roman"/>
                <w:sz w:val="24"/>
              </w:rPr>
              <w:t xml:space="preserve">конструкции  </w:t>
            </w:r>
            <w:r w:rsidRPr="00EE428C">
              <w:rPr>
                <w:rFonts w:ascii="Times New Roman" w:eastAsia="Times New Roman" w:hAnsi="Times New Roman" w:cs="Times New Roman"/>
                <w:spacing w:val="22"/>
                <w:sz w:val="24"/>
              </w:rPr>
              <w:t xml:space="preserve"> </w:t>
            </w:r>
            <w:r w:rsidRPr="00EE428C">
              <w:rPr>
                <w:rFonts w:ascii="Times New Roman" w:eastAsia="Times New Roman" w:hAnsi="Times New Roman" w:cs="Times New Roman"/>
                <w:sz w:val="24"/>
              </w:rPr>
              <w:t xml:space="preserve">изделия,  </w:t>
            </w:r>
            <w:r w:rsidRPr="00EE428C">
              <w:rPr>
                <w:rFonts w:ascii="Times New Roman" w:eastAsia="Times New Roman" w:hAnsi="Times New Roman" w:cs="Times New Roman"/>
                <w:spacing w:val="20"/>
                <w:sz w:val="24"/>
              </w:rPr>
              <w:t xml:space="preserve"> </w:t>
            </w:r>
            <w:r w:rsidRPr="00EE428C">
              <w:rPr>
                <w:rFonts w:ascii="Times New Roman" w:eastAsia="Times New Roman" w:hAnsi="Times New Roman" w:cs="Times New Roman"/>
                <w:sz w:val="24"/>
              </w:rPr>
              <w:t>способов</w:t>
            </w:r>
          </w:p>
        </w:tc>
        <w:tc>
          <w:tcPr>
            <w:tcW w:w="5245" w:type="dxa"/>
          </w:tcPr>
          <w:p w:rsidR="00EE428C" w:rsidRPr="00EE428C" w:rsidRDefault="00EE428C" w:rsidP="00EE428C">
            <w:pPr>
              <w:rPr>
                <w:rFonts w:ascii="Times New Roman" w:eastAsia="Times New Roman" w:hAnsi="Times New Roman" w:cs="Times New Roman"/>
                <w:sz w:val="24"/>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552"/>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spacing w:line="276" w:lineRule="exact"/>
              <w:ind w:left="107" w:right="34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отделки,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деталей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др.)</w:t>
            </w:r>
          </w:p>
        </w:tc>
        <w:tc>
          <w:tcPr>
            <w:tcW w:w="5245" w:type="dxa"/>
          </w:tcPr>
          <w:p w:rsidR="00EE428C" w:rsidRPr="00EE428C" w:rsidRDefault="00EE428C" w:rsidP="00EE428C">
            <w:pPr>
              <w:rPr>
                <w:rFonts w:ascii="Times New Roman" w:eastAsia="Times New Roman" w:hAnsi="Times New Roman" w:cs="Times New Roman"/>
                <w:sz w:val="24"/>
                <w:lang w:val="ru-RU"/>
              </w:rPr>
            </w:pPr>
          </w:p>
        </w:tc>
      </w:tr>
      <w:tr w:rsidR="00EE428C" w:rsidRPr="00EE428C" w:rsidTr="00EF0B46">
        <w:trPr>
          <w:trHeight w:val="6348"/>
        </w:trPr>
        <w:tc>
          <w:tcPr>
            <w:tcW w:w="2444" w:type="dxa"/>
          </w:tcPr>
          <w:p w:rsidR="00EE428C" w:rsidRPr="00EE428C" w:rsidRDefault="00EE428C" w:rsidP="00EE428C">
            <w:pPr>
              <w:spacing w:line="275" w:lineRule="exact"/>
              <w:ind w:left="107"/>
              <w:rPr>
                <w:rFonts w:ascii="Times New Roman" w:eastAsia="Times New Roman" w:hAnsi="Times New Roman" w:cs="Times New Roman"/>
                <w:sz w:val="24"/>
              </w:rPr>
            </w:pPr>
            <w:r w:rsidRPr="00EE428C">
              <w:rPr>
                <w:rFonts w:ascii="Times New Roman" w:eastAsia="Times New Roman" w:hAnsi="Times New Roman" w:cs="Times New Roman"/>
                <w:sz w:val="24"/>
              </w:rPr>
              <w:t>—</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робототехника</w:t>
            </w:r>
          </w:p>
        </w:tc>
        <w:tc>
          <w:tcPr>
            <w:tcW w:w="4009" w:type="dxa"/>
          </w:tcPr>
          <w:p w:rsidR="00EE428C" w:rsidRPr="00EE428C" w:rsidRDefault="00EE428C" w:rsidP="00EE428C">
            <w:pPr>
              <w:rPr>
                <w:rFonts w:ascii="Times New Roman" w:eastAsia="Times New Roman" w:hAnsi="Times New Roman" w:cs="Times New Roman"/>
                <w:sz w:val="24"/>
              </w:rPr>
            </w:pPr>
          </w:p>
        </w:tc>
        <w:tc>
          <w:tcPr>
            <w:tcW w:w="3752" w:type="dxa"/>
          </w:tcPr>
          <w:p w:rsidR="00EE428C" w:rsidRPr="00EE428C" w:rsidRDefault="00EE428C" w:rsidP="00EE428C">
            <w:pPr>
              <w:ind w:left="107" w:right="261" w:firstLine="12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Соблюдать</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8"/>
                <w:sz w:val="24"/>
                <w:lang w:val="ru-RU"/>
              </w:rPr>
              <w:t xml:space="preserve"> </w:t>
            </w:r>
            <w:r w:rsidRPr="00EE428C">
              <w:rPr>
                <w:rFonts w:ascii="Times New Roman" w:eastAsia="Times New Roman" w:hAnsi="Times New Roman" w:cs="Times New Roman"/>
                <w:sz w:val="24"/>
                <w:lang w:val="ru-RU"/>
              </w:rPr>
              <w:t>безопасной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работы.</w:t>
            </w:r>
          </w:p>
          <w:p w:rsidR="00EE428C" w:rsidRPr="00EE428C" w:rsidRDefault="00EE428C" w:rsidP="00EE428C">
            <w:pPr>
              <w:tabs>
                <w:tab w:val="left" w:pos="1402"/>
                <w:tab w:val="left" w:pos="1503"/>
                <w:tab w:val="left" w:pos="1802"/>
                <w:tab w:val="left" w:pos="1845"/>
                <w:tab w:val="left" w:pos="1967"/>
                <w:tab w:val="left" w:pos="2267"/>
                <w:tab w:val="left" w:pos="2323"/>
                <w:tab w:val="left" w:pos="2409"/>
                <w:tab w:val="left" w:pos="2596"/>
                <w:tab w:val="left" w:pos="2814"/>
                <w:tab w:val="left" w:pos="2887"/>
                <w:tab w:val="left" w:pos="2950"/>
                <w:tab w:val="left" w:pos="3143"/>
                <w:tab w:val="left" w:pos="3289"/>
              </w:tabs>
              <w:ind w:left="107" w:right="95" w:firstLine="120"/>
              <w:rPr>
                <w:rFonts w:ascii="Times New Roman" w:eastAsia="Times New Roman" w:hAnsi="Times New Roman" w:cs="Times New Roman"/>
                <w:sz w:val="24"/>
              </w:rPr>
            </w:pPr>
            <w:r w:rsidRPr="00EE428C">
              <w:rPr>
                <w:rFonts w:ascii="Times New Roman" w:eastAsia="Times New Roman" w:hAnsi="Times New Roman" w:cs="Times New Roman"/>
                <w:sz w:val="24"/>
                <w:lang w:val="ru-RU"/>
              </w:rPr>
              <w:t>Организовывать рабочее место.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Распознавать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называть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конструктивные,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соединительные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элементы</w:t>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основные</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узлы</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20"/>
                <w:sz w:val="24"/>
                <w:lang w:val="ru-RU"/>
              </w:rPr>
              <w:t xml:space="preserve"> </w:t>
            </w:r>
            <w:r w:rsidRPr="00EE428C">
              <w:rPr>
                <w:rFonts w:ascii="Times New Roman" w:eastAsia="Times New Roman" w:hAnsi="Times New Roman" w:cs="Times New Roman"/>
                <w:sz w:val="24"/>
                <w:lang w:val="ru-RU"/>
              </w:rPr>
              <w:t>Подбирать</w:t>
            </w:r>
            <w:r w:rsidRPr="00EE428C">
              <w:rPr>
                <w:rFonts w:ascii="Times New Roman" w:eastAsia="Times New Roman" w:hAnsi="Times New Roman" w:cs="Times New Roman"/>
                <w:spacing w:val="21"/>
                <w:sz w:val="24"/>
                <w:lang w:val="ru-RU"/>
              </w:rPr>
              <w:t xml:space="preserve"> </w:t>
            </w:r>
            <w:r w:rsidRPr="00EE428C">
              <w:rPr>
                <w:rFonts w:ascii="Times New Roman" w:eastAsia="Times New Roman" w:hAnsi="Times New Roman" w:cs="Times New Roman"/>
                <w:sz w:val="24"/>
                <w:lang w:val="ru-RU"/>
              </w:rPr>
              <w:t>необходимые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инструменты</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детали</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для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создания</w:t>
            </w:r>
            <w:r w:rsidRPr="00EE428C">
              <w:rPr>
                <w:rFonts w:ascii="Times New Roman" w:eastAsia="Times New Roman" w:hAnsi="Times New Roman" w:cs="Times New Roman"/>
                <w:spacing w:val="36"/>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36"/>
                <w:sz w:val="24"/>
                <w:lang w:val="ru-RU"/>
              </w:rPr>
              <w:t xml:space="preserve"> </w:t>
            </w:r>
            <w:r w:rsidRPr="00EE428C">
              <w:rPr>
                <w:rFonts w:ascii="Times New Roman" w:eastAsia="Times New Roman" w:hAnsi="Times New Roman" w:cs="Times New Roman"/>
                <w:sz w:val="24"/>
                <w:lang w:val="ru-RU"/>
              </w:rPr>
              <w:t>Конструировать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25"/>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27"/>
                <w:sz w:val="24"/>
                <w:lang w:val="ru-RU"/>
              </w:rPr>
              <w:t xml:space="preserve"> </w:t>
            </w:r>
            <w:r w:rsidRPr="00EE428C">
              <w:rPr>
                <w:rFonts w:ascii="Times New Roman" w:eastAsia="Times New Roman" w:hAnsi="Times New Roman" w:cs="Times New Roman"/>
                <w:sz w:val="24"/>
                <w:lang w:val="ru-RU"/>
              </w:rPr>
              <w:t>соответствии</w:t>
            </w:r>
            <w:r w:rsidRPr="00EE428C">
              <w:rPr>
                <w:rFonts w:ascii="Times New Roman" w:eastAsia="Times New Roman" w:hAnsi="Times New Roman" w:cs="Times New Roman"/>
                <w:spacing w:val="25"/>
                <w:sz w:val="24"/>
                <w:lang w:val="ru-RU"/>
              </w:rPr>
              <w:t xml:space="preserve"> </w:t>
            </w:r>
            <w:r w:rsidRPr="00EE428C">
              <w:rPr>
                <w:rFonts w:ascii="Times New Roman" w:eastAsia="Times New Roman" w:hAnsi="Times New Roman" w:cs="Times New Roman"/>
                <w:sz w:val="24"/>
                <w:lang w:val="ru-RU"/>
              </w:rPr>
              <w:t>со</w:t>
            </w:r>
            <w:r w:rsidRPr="00EE428C">
              <w:rPr>
                <w:rFonts w:ascii="Times New Roman" w:eastAsia="Times New Roman" w:hAnsi="Times New Roman" w:cs="Times New Roman"/>
                <w:spacing w:val="27"/>
                <w:sz w:val="24"/>
                <w:lang w:val="ru-RU"/>
              </w:rPr>
              <w:t xml:space="preserve"> </w:t>
            </w:r>
            <w:r w:rsidRPr="00EE428C">
              <w:rPr>
                <w:rFonts w:ascii="Times New Roman" w:eastAsia="Times New Roman" w:hAnsi="Times New Roman" w:cs="Times New Roman"/>
                <w:sz w:val="24"/>
                <w:lang w:val="ru-RU"/>
              </w:rPr>
              <w:t>схемой,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чертежом,</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образцом,</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инструкцией,</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собственным</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замыслом.</w:t>
            </w:r>
            <w:r w:rsidRPr="00EE428C">
              <w:rPr>
                <w:rFonts w:ascii="Times New Roman" w:eastAsia="Times New Roman" w:hAnsi="Times New Roman" w:cs="Times New Roman"/>
                <w:sz w:val="24"/>
                <w:lang w:val="ru-RU"/>
              </w:rPr>
              <w:tab/>
              <w:t>Составлять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простой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алгоритм</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t>действий</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робота.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Программировать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робота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простейшие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доступные</w:t>
            </w:r>
            <w:r w:rsidRPr="00EE428C">
              <w:rPr>
                <w:rFonts w:ascii="Times New Roman" w:eastAsia="Times New Roman" w:hAnsi="Times New Roman" w:cs="Times New Roman"/>
                <w:spacing w:val="43"/>
                <w:sz w:val="24"/>
                <w:lang w:val="ru-RU"/>
              </w:rPr>
              <w:t xml:space="preserve"> </w:t>
            </w:r>
            <w:r w:rsidRPr="00EE428C">
              <w:rPr>
                <w:rFonts w:ascii="Times New Roman" w:eastAsia="Times New Roman" w:hAnsi="Times New Roman" w:cs="Times New Roman"/>
                <w:sz w:val="24"/>
                <w:lang w:val="ru-RU"/>
              </w:rPr>
              <w:t>операции.</w:t>
            </w:r>
            <w:r w:rsidRPr="00EE428C">
              <w:rPr>
                <w:rFonts w:ascii="Times New Roman" w:eastAsia="Times New Roman" w:hAnsi="Times New Roman" w:cs="Times New Roman"/>
                <w:spacing w:val="43"/>
                <w:sz w:val="24"/>
                <w:lang w:val="ru-RU"/>
              </w:rPr>
              <w:t xml:space="preserve"> </w:t>
            </w:r>
            <w:r w:rsidRPr="00EE428C">
              <w:rPr>
                <w:rFonts w:ascii="Times New Roman" w:eastAsia="Times New Roman" w:hAnsi="Times New Roman" w:cs="Times New Roman"/>
                <w:sz w:val="24"/>
                <w:lang w:val="ru-RU"/>
              </w:rPr>
              <w:t>Сравнивать</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с образцом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тестировать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Выполнять</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простейшее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преобразование</w:t>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z w:val="24"/>
                <w:lang w:val="ru-RU"/>
              </w:rPr>
              <w:tab/>
            </w:r>
            <w:r w:rsidRPr="00EE428C">
              <w:rPr>
                <w:rFonts w:ascii="Times New Roman" w:eastAsia="Times New Roman" w:hAnsi="Times New Roman" w:cs="Times New Roman"/>
                <w:spacing w:val="-1"/>
                <w:sz w:val="24"/>
                <w:lang w:val="ru-RU"/>
              </w:rPr>
              <w:t>конструкции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робота.</w:t>
            </w:r>
            <w:r w:rsidRPr="00EE428C">
              <w:rPr>
                <w:rFonts w:ascii="Times New Roman" w:eastAsia="Times New Roman" w:hAnsi="Times New Roman" w:cs="Times New Roman"/>
                <w:spacing w:val="45"/>
                <w:sz w:val="24"/>
                <w:lang w:val="ru-RU"/>
              </w:rPr>
              <w:t xml:space="preserve"> </w:t>
            </w:r>
            <w:r w:rsidRPr="00EE428C">
              <w:rPr>
                <w:rFonts w:ascii="Times New Roman" w:eastAsia="Times New Roman" w:hAnsi="Times New Roman" w:cs="Times New Roman"/>
                <w:sz w:val="24"/>
              </w:rPr>
              <w:t>Презентовать</w:t>
            </w:r>
            <w:r w:rsidRPr="00EE428C">
              <w:rPr>
                <w:rFonts w:ascii="Times New Roman" w:eastAsia="Times New Roman" w:hAnsi="Times New Roman" w:cs="Times New Roman"/>
                <w:spacing w:val="47"/>
                <w:sz w:val="24"/>
              </w:rPr>
              <w:t xml:space="preserve"> </w:t>
            </w:r>
            <w:r w:rsidRPr="00EE428C">
              <w:rPr>
                <w:rFonts w:ascii="Times New Roman" w:eastAsia="Times New Roman" w:hAnsi="Times New Roman" w:cs="Times New Roman"/>
                <w:sz w:val="24"/>
              </w:rPr>
              <w:t>робота</w:t>
            </w:r>
            <w:r w:rsidRPr="00EE428C">
              <w:rPr>
                <w:rFonts w:ascii="Times New Roman" w:eastAsia="Times New Roman" w:hAnsi="Times New Roman" w:cs="Times New Roman"/>
                <w:spacing w:val="44"/>
                <w:sz w:val="24"/>
              </w:rPr>
              <w:t xml:space="preserve"> </w:t>
            </w:r>
            <w:r w:rsidRPr="00EE428C">
              <w:rPr>
                <w:rFonts w:ascii="Times New Roman" w:eastAsia="Times New Roman" w:hAnsi="Times New Roman" w:cs="Times New Roman"/>
                <w:sz w:val="24"/>
              </w:rPr>
              <w:t>(в</w:t>
            </w:r>
          </w:p>
          <w:p w:rsidR="00EE428C" w:rsidRPr="00EE428C" w:rsidRDefault="00EE428C" w:rsidP="00EE428C">
            <w:pPr>
              <w:tabs>
                <w:tab w:val="left" w:pos="752"/>
                <w:tab w:val="left" w:pos="1601"/>
                <w:tab w:val="left" w:pos="1978"/>
              </w:tabs>
              <w:spacing w:line="270" w:lineRule="atLeast"/>
              <w:ind w:left="107" w:right="96"/>
              <w:rPr>
                <w:rFonts w:ascii="Times New Roman" w:eastAsia="Times New Roman" w:hAnsi="Times New Roman" w:cs="Times New Roman"/>
                <w:sz w:val="24"/>
              </w:rPr>
            </w:pPr>
            <w:r w:rsidRPr="00EE428C">
              <w:rPr>
                <w:rFonts w:ascii="Times New Roman" w:eastAsia="Times New Roman" w:hAnsi="Times New Roman" w:cs="Times New Roman"/>
                <w:sz w:val="24"/>
              </w:rPr>
              <w:t>том</w:t>
            </w:r>
            <w:r w:rsidRPr="00EE428C">
              <w:rPr>
                <w:rFonts w:ascii="Times New Roman" w:eastAsia="Times New Roman" w:hAnsi="Times New Roman" w:cs="Times New Roman"/>
                <w:sz w:val="24"/>
              </w:rPr>
              <w:tab/>
              <w:t>числе</w:t>
            </w:r>
            <w:r w:rsidRPr="00EE428C">
              <w:rPr>
                <w:rFonts w:ascii="Times New Roman" w:eastAsia="Times New Roman" w:hAnsi="Times New Roman" w:cs="Times New Roman"/>
                <w:sz w:val="24"/>
              </w:rPr>
              <w:tab/>
              <w:t>с</w:t>
            </w:r>
            <w:r w:rsidRPr="00EE428C">
              <w:rPr>
                <w:rFonts w:ascii="Times New Roman" w:eastAsia="Times New Roman" w:hAnsi="Times New Roman" w:cs="Times New Roman"/>
                <w:sz w:val="24"/>
              </w:rPr>
              <w:tab/>
            </w:r>
            <w:r w:rsidRPr="00EE428C">
              <w:rPr>
                <w:rFonts w:ascii="Times New Roman" w:eastAsia="Times New Roman" w:hAnsi="Times New Roman" w:cs="Times New Roman"/>
                <w:spacing w:val="-1"/>
                <w:sz w:val="24"/>
              </w:rPr>
              <w:t>использованием</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средств</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ИКТ)</w:t>
            </w:r>
          </w:p>
        </w:tc>
        <w:tc>
          <w:tcPr>
            <w:tcW w:w="5245" w:type="dxa"/>
          </w:tcPr>
          <w:p w:rsidR="00EE428C" w:rsidRPr="00EE428C" w:rsidRDefault="00EE428C" w:rsidP="00EE428C">
            <w:pPr>
              <w:rPr>
                <w:rFonts w:ascii="Times New Roman" w:eastAsia="Times New Roman" w:hAnsi="Times New Roman" w:cs="Times New Roman"/>
                <w:sz w:val="24"/>
              </w:rPr>
            </w:pPr>
          </w:p>
        </w:tc>
      </w:tr>
      <w:tr w:rsidR="00EE428C" w:rsidRPr="00EE428C" w:rsidTr="00EF0B46">
        <w:trPr>
          <w:trHeight w:val="2760"/>
        </w:trPr>
        <w:tc>
          <w:tcPr>
            <w:tcW w:w="2444" w:type="dxa"/>
          </w:tcPr>
          <w:p w:rsidR="00EE428C" w:rsidRPr="00EE428C" w:rsidRDefault="00EE428C" w:rsidP="00EE428C">
            <w:pPr>
              <w:ind w:left="107" w:right="165"/>
              <w:rPr>
                <w:rFonts w:ascii="Times New Roman" w:eastAsia="Times New Roman" w:hAnsi="Times New Roman" w:cs="Times New Roman"/>
                <w:b/>
                <w:sz w:val="24"/>
              </w:rPr>
            </w:pPr>
            <w:r w:rsidRPr="00EE428C">
              <w:rPr>
                <w:rFonts w:ascii="Times New Roman" w:eastAsia="Times New Roman" w:hAnsi="Times New Roman" w:cs="Times New Roman"/>
                <w:b/>
                <w:sz w:val="24"/>
              </w:rPr>
              <w:t>4. Информационно-</w:t>
            </w:r>
            <w:r w:rsidRPr="00EE428C">
              <w:rPr>
                <w:rFonts w:ascii="Times New Roman" w:eastAsia="Times New Roman" w:hAnsi="Times New Roman" w:cs="Times New Roman"/>
                <w:b/>
                <w:spacing w:val="-57"/>
                <w:sz w:val="24"/>
              </w:rPr>
              <w:t xml:space="preserve"> </w:t>
            </w:r>
            <w:r w:rsidRPr="00EE428C">
              <w:rPr>
                <w:rFonts w:ascii="Times New Roman" w:eastAsia="Times New Roman" w:hAnsi="Times New Roman" w:cs="Times New Roman"/>
                <w:b/>
                <w:sz w:val="24"/>
              </w:rPr>
              <w:t>коммуникативные</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технологии</w:t>
            </w:r>
            <w:r w:rsidRPr="00EE428C">
              <w:rPr>
                <w:rFonts w:ascii="Times New Roman" w:eastAsia="Times New Roman" w:hAnsi="Times New Roman" w:cs="Times New Roman"/>
                <w:b/>
                <w:spacing w:val="-1"/>
                <w:sz w:val="24"/>
              </w:rPr>
              <w:t xml:space="preserve"> </w:t>
            </w:r>
            <w:r w:rsidRPr="00EE428C">
              <w:rPr>
                <w:rFonts w:ascii="Times New Roman" w:eastAsia="Times New Roman" w:hAnsi="Times New Roman" w:cs="Times New Roman"/>
                <w:b/>
                <w:sz w:val="24"/>
              </w:rPr>
              <w:t>(6</w:t>
            </w:r>
            <w:r w:rsidRPr="00EE428C">
              <w:rPr>
                <w:rFonts w:ascii="Times New Roman" w:eastAsia="Times New Roman" w:hAnsi="Times New Roman" w:cs="Times New Roman"/>
                <w:b/>
                <w:spacing w:val="-2"/>
                <w:sz w:val="24"/>
              </w:rPr>
              <w:t xml:space="preserve"> </w:t>
            </w:r>
            <w:r w:rsidRPr="00EE428C">
              <w:rPr>
                <w:rFonts w:ascii="Times New Roman" w:eastAsia="Times New Roman" w:hAnsi="Times New Roman" w:cs="Times New Roman"/>
                <w:b/>
                <w:sz w:val="24"/>
              </w:rPr>
              <w:t>ч.)</w:t>
            </w:r>
          </w:p>
        </w:tc>
        <w:tc>
          <w:tcPr>
            <w:tcW w:w="4009" w:type="dxa"/>
          </w:tcPr>
          <w:p w:rsidR="00EE428C" w:rsidRPr="00EE428C" w:rsidRDefault="00EE428C" w:rsidP="00EE428C">
            <w:pPr>
              <w:ind w:left="109" w:right="95"/>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Работа с доступной информацией в</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Интернете и на цифровых носителях</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информации. Электронные и медиа-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ресурсы в художественно-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конструкторской,</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проектной,</w:t>
            </w:r>
          </w:p>
          <w:p w:rsidR="00EE428C" w:rsidRPr="00EE428C" w:rsidRDefault="00EE428C" w:rsidP="00EE428C">
            <w:pPr>
              <w:ind w:left="10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предметной</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преобразующей</w:t>
            </w:r>
          </w:p>
          <w:p w:rsidR="00EE428C" w:rsidRPr="00EE428C" w:rsidRDefault="00EE428C" w:rsidP="00EE428C">
            <w:pPr>
              <w:spacing w:line="270" w:lineRule="atLeast"/>
              <w:ind w:left="109" w:right="37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деятельности. Работа с готовыми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цифровыми материалами. Поиск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дополнительной информации по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тематике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творческих</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проектных</w:t>
            </w:r>
          </w:p>
        </w:tc>
        <w:tc>
          <w:tcPr>
            <w:tcW w:w="3752" w:type="dxa"/>
          </w:tcPr>
          <w:p w:rsidR="00EE428C" w:rsidRPr="00EE428C" w:rsidRDefault="00EE428C" w:rsidP="00EE428C">
            <w:pPr>
              <w:ind w:left="107" w:right="301"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Понимать и самостоятельно</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соблюдать правила пользования</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персональным</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компьютером.</w:t>
            </w:r>
          </w:p>
          <w:p w:rsidR="00EE428C" w:rsidRPr="00EE428C" w:rsidRDefault="00EE428C" w:rsidP="00EE428C">
            <w:pPr>
              <w:ind w:left="107" w:right="32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Называть и определять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назначение</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основных</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устройств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компьютера</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которыми</w:t>
            </w:r>
          </w:p>
          <w:p w:rsidR="00EE428C" w:rsidRPr="00EE428C" w:rsidRDefault="00EE428C" w:rsidP="00EE428C">
            <w:pPr>
              <w:spacing w:line="270" w:lineRule="atLeast"/>
              <w:ind w:left="107" w:right="514"/>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работали на уроках). Знать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современные требования к</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техническим устройствам</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(экологичность,</w:t>
            </w:r>
            <w:r w:rsidRPr="00EE428C">
              <w:rPr>
                <w:rFonts w:ascii="Times New Roman" w:eastAsia="Times New Roman" w:hAnsi="Times New Roman" w:cs="Times New Roman"/>
                <w:spacing w:val="-10"/>
                <w:sz w:val="24"/>
                <w:lang w:val="ru-RU"/>
              </w:rPr>
              <w:t xml:space="preserve"> </w:t>
            </w:r>
            <w:r w:rsidRPr="00EE428C">
              <w:rPr>
                <w:rFonts w:ascii="Times New Roman" w:eastAsia="Times New Roman" w:hAnsi="Times New Roman" w:cs="Times New Roman"/>
                <w:sz w:val="24"/>
                <w:lang w:val="ru-RU"/>
              </w:rPr>
              <w:t>безопасность,</w:t>
            </w:r>
          </w:p>
        </w:tc>
        <w:tc>
          <w:tcPr>
            <w:tcW w:w="5245" w:type="dxa"/>
          </w:tcPr>
          <w:p w:rsidR="00EE428C" w:rsidRPr="00EE428C" w:rsidRDefault="00EE428C" w:rsidP="00EE428C">
            <w:pPr>
              <w:spacing w:line="276" w:lineRule="auto"/>
              <w:ind w:left="109" w:right="1383"/>
              <w:rPr>
                <w:rFonts w:ascii="Times New Roman" w:eastAsia="Times New Roman" w:hAnsi="Times New Roman" w:cs="Times New Roman"/>
                <w:sz w:val="24"/>
              </w:rPr>
            </w:pPr>
            <w:hyperlink r:id="rId104">
              <w:r w:rsidRPr="00EE428C">
                <w:rPr>
                  <w:rFonts w:ascii="Times New Roman" w:eastAsia="Times New Roman" w:hAnsi="Times New Roman" w:cs="Times New Roman"/>
                  <w:color w:val="0462C1"/>
                  <w:sz w:val="24"/>
                  <w:u w:val="single" w:color="0462C1"/>
                </w:rPr>
                <w:t>https://rosuchebnik.ru/metodicheskaja-</w:t>
              </w:r>
            </w:hyperlink>
            <w:r w:rsidRPr="00EE428C">
              <w:rPr>
                <w:rFonts w:ascii="Times New Roman" w:eastAsia="Times New Roman" w:hAnsi="Times New Roman" w:cs="Times New Roman"/>
                <w:color w:val="0462C1"/>
                <w:spacing w:val="-57"/>
                <w:sz w:val="24"/>
              </w:rPr>
              <w:t xml:space="preserve"> </w:t>
            </w:r>
            <w:hyperlink r:id="rId105">
              <w:r w:rsidRPr="00EE428C">
                <w:rPr>
                  <w:rFonts w:ascii="Times New Roman" w:eastAsia="Times New Roman" w:hAnsi="Times New Roman" w:cs="Times New Roman"/>
                  <w:color w:val="0462C1"/>
                  <w:sz w:val="24"/>
                  <w:u w:val="single" w:color="0462C1"/>
                </w:rPr>
                <w:t>pomosch/nachalnoe-obrazovanie/</w:t>
              </w:r>
            </w:hyperlink>
            <w:r w:rsidRPr="00EE428C">
              <w:rPr>
                <w:rFonts w:ascii="Times New Roman" w:eastAsia="Times New Roman" w:hAnsi="Times New Roman" w:cs="Times New Roman"/>
                <w:color w:val="0462C1"/>
                <w:spacing w:val="1"/>
                <w:sz w:val="24"/>
              </w:rPr>
              <w:t xml:space="preserve"> </w:t>
            </w:r>
            <w:hyperlink r:id="rId106">
              <w:r w:rsidRPr="00EE428C">
                <w:rPr>
                  <w:rFonts w:ascii="Times New Roman" w:eastAsia="Times New Roman" w:hAnsi="Times New Roman" w:cs="Times New Roman"/>
                  <w:color w:val="0462C1"/>
                  <w:sz w:val="24"/>
                  <w:u w:val="single" w:color="0462C1"/>
                </w:rPr>
                <w:t>http://school-collection.edu.ru/</w:t>
              </w:r>
            </w:hyperlink>
          </w:p>
          <w:p w:rsidR="00EE428C" w:rsidRPr="00EE428C" w:rsidRDefault="00EE428C" w:rsidP="00EE428C">
            <w:pPr>
              <w:ind w:left="109"/>
              <w:rPr>
                <w:rFonts w:ascii="Times New Roman" w:eastAsia="Times New Roman" w:hAnsi="Times New Roman" w:cs="Times New Roman"/>
                <w:sz w:val="24"/>
              </w:rPr>
            </w:pPr>
            <w:hyperlink r:id="rId107">
              <w:r w:rsidRPr="00EE428C">
                <w:rPr>
                  <w:rFonts w:ascii="Times New Roman" w:eastAsia="Times New Roman" w:hAnsi="Times New Roman" w:cs="Times New Roman"/>
                  <w:color w:val="0462C1"/>
                  <w:sz w:val="24"/>
                  <w:u w:val="single" w:color="0462C1"/>
                </w:rPr>
                <w:t>https://resh.edu.ru/subject/lesson/7560/start/256994/</w:t>
              </w:r>
            </w:hyperlink>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lang w:val="en-US"/>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9661"/>
        </w:trPr>
        <w:tc>
          <w:tcPr>
            <w:tcW w:w="2444" w:type="dxa"/>
          </w:tcPr>
          <w:p w:rsidR="00EE428C" w:rsidRPr="00EE428C" w:rsidRDefault="00EE428C" w:rsidP="00EE428C">
            <w:pPr>
              <w:rPr>
                <w:rFonts w:ascii="Times New Roman" w:eastAsia="Times New Roman" w:hAnsi="Times New Roman" w:cs="Times New Roman"/>
                <w:sz w:val="24"/>
              </w:rPr>
            </w:pPr>
          </w:p>
        </w:tc>
        <w:tc>
          <w:tcPr>
            <w:tcW w:w="4009" w:type="dxa"/>
          </w:tcPr>
          <w:p w:rsidR="00EE428C" w:rsidRPr="00EE428C" w:rsidRDefault="00EE428C" w:rsidP="00EE428C">
            <w:pPr>
              <w:ind w:left="109" w:right="122"/>
              <w:rPr>
                <w:rFonts w:ascii="Times New Roman" w:eastAsia="Times New Roman" w:hAnsi="Times New Roman" w:cs="Times New Roman"/>
                <w:sz w:val="24"/>
              </w:rPr>
            </w:pPr>
            <w:r w:rsidRPr="00EE428C">
              <w:rPr>
                <w:rFonts w:ascii="Times New Roman" w:eastAsia="Times New Roman" w:hAnsi="Times New Roman" w:cs="Times New Roman"/>
                <w:sz w:val="24"/>
                <w:lang w:val="ru-RU"/>
              </w:rPr>
              <w:t>работ, использование рисунков из</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ресурса компьютера в оформлении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 xml:space="preserve">изделий и др. </w:t>
            </w:r>
            <w:r w:rsidRPr="00EE428C">
              <w:rPr>
                <w:rFonts w:ascii="Times New Roman" w:eastAsia="Times New Roman" w:hAnsi="Times New Roman" w:cs="Times New Roman"/>
                <w:sz w:val="24"/>
              </w:rPr>
              <w:t>Создание презентаций</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в</w:t>
            </w:r>
            <w:r w:rsidRPr="00EE428C">
              <w:rPr>
                <w:rFonts w:ascii="Times New Roman" w:eastAsia="Times New Roman" w:hAnsi="Times New Roman" w:cs="Times New Roman"/>
                <w:spacing w:val="-3"/>
                <w:sz w:val="24"/>
              </w:rPr>
              <w:t xml:space="preserve"> </w:t>
            </w:r>
            <w:r w:rsidRPr="00EE428C">
              <w:rPr>
                <w:rFonts w:ascii="Times New Roman" w:eastAsia="Times New Roman" w:hAnsi="Times New Roman" w:cs="Times New Roman"/>
                <w:sz w:val="24"/>
              </w:rPr>
              <w:t>программе</w:t>
            </w:r>
            <w:r w:rsidRPr="00EE428C">
              <w:rPr>
                <w:rFonts w:ascii="Times New Roman" w:eastAsia="Times New Roman" w:hAnsi="Times New Roman" w:cs="Times New Roman"/>
                <w:spacing w:val="-2"/>
                <w:sz w:val="24"/>
              </w:rPr>
              <w:t xml:space="preserve"> </w:t>
            </w:r>
            <w:r w:rsidRPr="00EE428C">
              <w:rPr>
                <w:rFonts w:ascii="Times New Roman" w:eastAsia="Times New Roman" w:hAnsi="Times New Roman" w:cs="Times New Roman"/>
                <w:sz w:val="24"/>
              </w:rPr>
              <w:t>PowerPoint</w:t>
            </w:r>
            <w:r w:rsidRPr="00EE428C">
              <w:rPr>
                <w:rFonts w:ascii="Times New Roman" w:eastAsia="Times New Roman" w:hAnsi="Times New Roman" w:cs="Times New Roman"/>
                <w:spacing w:val="-1"/>
                <w:sz w:val="24"/>
              </w:rPr>
              <w:t xml:space="preserve"> </w:t>
            </w:r>
            <w:r w:rsidRPr="00EE428C">
              <w:rPr>
                <w:rFonts w:ascii="Times New Roman" w:eastAsia="Times New Roman" w:hAnsi="Times New Roman" w:cs="Times New Roman"/>
                <w:sz w:val="24"/>
              </w:rPr>
              <w:t>или другой.</w:t>
            </w:r>
          </w:p>
        </w:tc>
        <w:tc>
          <w:tcPr>
            <w:tcW w:w="3752" w:type="dxa"/>
          </w:tcPr>
          <w:p w:rsidR="00EE428C" w:rsidRPr="00EE428C" w:rsidRDefault="00EE428C" w:rsidP="00EE428C">
            <w:pPr>
              <w:spacing w:line="275" w:lineRule="exact"/>
              <w:ind w:left="107"/>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эргономичность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др.).</w:t>
            </w:r>
          </w:p>
          <w:p w:rsidR="00EE428C" w:rsidRPr="00EE428C" w:rsidRDefault="00EE428C" w:rsidP="00EE428C">
            <w:pPr>
              <w:ind w:left="107" w:right="112"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Находить и отбирать разные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виды информации в Интернете по</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заданным критериям, 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презентации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проекта.</w:t>
            </w:r>
          </w:p>
          <w:p w:rsidR="00EE428C" w:rsidRPr="00EE428C" w:rsidRDefault="00EE428C" w:rsidP="00EE428C">
            <w:pPr>
              <w:ind w:left="107" w:right="379" w:firstLine="18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 различные</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способы</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получения,</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передачи</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хранения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информации.</w:t>
            </w:r>
          </w:p>
          <w:p w:rsidR="00EE428C" w:rsidRPr="00EE428C" w:rsidRDefault="00EE428C" w:rsidP="00EE428C">
            <w:pPr>
              <w:ind w:left="107" w:right="46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Использовать компьютер для</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поиска, хранения 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воспроизведения</w:t>
            </w:r>
            <w:r w:rsidRPr="00EE428C">
              <w:rPr>
                <w:rFonts w:ascii="Times New Roman" w:eastAsia="Times New Roman" w:hAnsi="Times New Roman" w:cs="Times New Roman"/>
                <w:spacing w:val="-11"/>
                <w:sz w:val="24"/>
                <w:lang w:val="ru-RU"/>
              </w:rPr>
              <w:t xml:space="preserve"> </w:t>
            </w:r>
            <w:r w:rsidRPr="00EE428C">
              <w:rPr>
                <w:rFonts w:ascii="Times New Roman" w:eastAsia="Times New Roman" w:hAnsi="Times New Roman" w:cs="Times New Roman"/>
                <w:sz w:val="24"/>
                <w:lang w:val="ru-RU"/>
              </w:rPr>
              <w:t>информации.</w:t>
            </w:r>
          </w:p>
          <w:p w:rsidR="00EE428C" w:rsidRPr="00EE428C" w:rsidRDefault="00EE428C" w:rsidP="00EE428C">
            <w:pPr>
              <w:spacing w:before="1"/>
              <w:ind w:left="107" w:right="31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Наблюдать</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соотносить</w:t>
            </w:r>
            <w:r w:rsidRPr="00EE428C">
              <w:rPr>
                <w:rFonts w:ascii="Times New Roman" w:eastAsia="Times New Roman" w:hAnsi="Times New Roman" w:cs="Times New Roman"/>
                <w:spacing w:val="-6"/>
                <w:sz w:val="24"/>
                <w:lang w:val="ru-RU"/>
              </w:rPr>
              <w:t xml:space="preserve"> </w:t>
            </w:r>
            <w:r w:rsidRPr="00EE428C">
              <w:rPr>
                <w:rFonts w:ascii="Times New Roman" w:eastAsia="Times New Roman" w:hAnsi="Times New Roman" w:cs="Times New Roman"/>
                <w:sz w:val="24"/>
                <w:lang w:val="ru-RU"/>
              </w:rPr>
              <w:t>разные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информационные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объекты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w:t>
            </w:r>
          </w:p>
          <w:p w:rsidR="00EE428C" w:rsidRPr="00EE428C" w:rsidRDefault="00EE428C" w:rsidP="00EE428C">
            <w:pPr>
              <w:ind w:left="107" w:right="11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учебнике (текст, иллюстративный</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материал,</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текстовый план,</w:t>
            </w:r>
          </w:p>
          <w:p w:rsidR="00EE428C" w:rsidRPr="00EE428C" w:rsidRDefault="00EE428C" w:rsidP="00EE428C">
            <w:pPr>
              <w:ind w:left="107" w:right="116"/>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слайдовый план) и делать выводы</w:t>
            </w:r>
            <w:r w:rsidRPr="00EE428C">
              <w:rPr>
                <w:rFonts w:ascii="Times New Roman" w:eastAsia="Times New Roman" w:hAnsi="Times New Roman" w:cs="Times New Roman"/>
                <w:spacing w:val="-58"/>
                <w:sz w:val="24"/>
                <w:lang w:val="ru-RU"/>
              </w:rPr>
              <w:t xml:space="preserve"> </w:t>
            </w:r>
            <w:r w:rsidRPr="00EE428C">
              <w:rPr>
                <w:rFonts w:ascii="Times New Roman" w:eastAsia="Times New Roman" w:hAnsi="Times New Roman" w:cs="Times New Roman"/>
                <w:sz w:val="24"/>
                <w:lang w:val="ru-RU"/>
              </w:rPr>
              <w:t>и обобщения.</w:t>
            </w:r>
          </w:p>
          <w:p w:rsidR="00EE428C" w:rsidRPr="00EE428C" w:rsidRDefault="00EE428C" w:rsidP="00EE428C">
            <w:pPr>
              <w:ind w:left="107" w:right="180" w:firstLine="24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С помощью учителя создавать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печатные публикации с</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использованием изображений 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экране компьютера; оформлять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слайды презентации (выбор</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шрифта, размера, цвета шрифта,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выравнивание</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абзаца);</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работать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с</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доступной</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информацией;</w:t>
            </w:r>
          </w:p>
          <w:p w:rsidR="00EE428C" w:rsidRPr="00EE428C" w:rsidRDefault="00EE428C" w:rsidP="00EE428C">
            <w:pPr>
              <w:ind w:left="107" w:right="222"/>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работать</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lang w:val="ru-RU"/>
              </w:rPr>
              <w:t>программе</w:t>
            </w:r>
            <w:r w:rsidRPr="00EE428C">
              <w:rPr>
                <w:rFonts w:ascii="Times New Roman" w:eastAsia="Times New Roman" w:hAnsi="Times New Roman" w:cs="Times New Roman"/>
                <w:spacing w:val="-7"/>
                <w:sz w:val="24"/>
                <w:lang w:val="ru-RU"/>
              </w:rPr>
              <w:t xml:space="preserve"> </w:t>
            </w:r>
            <w:r w:rsidRPr="00EE428C">
              <w:rPr>
                <w:rFonts w:ascii="Times New Roman" w:eastAsia="Times New Roman" w:hAnsi="Times New Roman" w:cs="Times New Roman"/>
                <w:sz w:val="24"/>
              </w:rPr>
              <w:t>PowerPoint</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другой).</w:t>
            </w:r>
          </w:p>
          <w:p w:rsidR="00EE428C" w:rsidRPr="00EE428C" w:rsidRDefault="00EE428C" w:rsidP="00EE428C">
            <w:pPr>
              <w:ind w:left="107" w:right="471" w:firstLine="24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Осваивать</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правила</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работы</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программе</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rPr>
              <w:t>PowerP</w:t>
            </w:r>
            <w:r w:rsidRPr="00EE428C">
              <w:rPr>
                <w:rFonts w:ascii="Times New Roman" w:eastAsia="Times New Roman" w:hAnsi="Times New Roman" w:cs="Times New Roman"/>
                <w:sz w:val="24"/>
                <w:lang w:val="ru-RU"/>
              </w:rPr>
              <w:t>о</w:t>
            </w:r>
            <w:r w:rsidRPr="00EE428C">
              <w:rPr>
                <w:rFonts w:ascii="Times New Roman" w:eastAsia="Times New Roman" w:hAnsi="Times New Roman" w:cs="Times New Roman"/>
                <w:sz w:val="24"/>
              </w:rPr>
              <w:t>int</w:t>
            </w:r>
            <w:r w:rsidRPr="00EE428C">
              <w:rPr>
                <w:rFonts w:ascii="Times New Roman" w:eastAsia="Times New Roman" w:hAnsi="Times New Roman" w:cs="Times New Roman"/>
                <w:sz w:val="24"/>
                <w:lang w:val="ru-RU"/>
              </w:rPr>
              <w:t xml:space="preserve"> (или</w:t>
            </w:r>
          </w:p>
          <w:p w:rsidR="00EE428C" w:rsidRPr="00EE428C" w:rsidRDefault="00EE428C" w:rsidP="00EE428C">
            <w:pPr>
              <w:ind w:left="107" w:right="203"/>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другой). Создавать и сохранять</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слайды</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презентации</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в</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программе</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rPr>
              <w:t>PowerP</w:t>
            </w:r>
            <w:r w:rsidRPr="00EE428C">
              <w:rPr>
                <w:rFonts w:ascii="Times New Roman" w:eastAsia="Times New Roman" w:hAnsi="Times New Roman" w:cs="Times New Roman"/>
                <w:sz w:val="24"/>
                <w:lang w:val="ru-RU"/>
              </w:rPr>
              <w:t>о</w:t>
            </w:r>
            <w:r w:rsidRPr="00EE428C">
              <w:rPr>
                <w:rFonts w:ascii="Times New Roman" w:eastAsia="Times New Roman" w:hAnsi="Times New Roman" w:cs="Times New Roman"/>
                <w:sz w:val="24"/>
              </w:rPr>
              <w:t>int</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(или</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другой).</w:t>
            </w:r>
          </w:p>
          <w:p w:rsidR="00EE428C" w:rsidRPr="00EE428C" w:rsidRDefault="00EE428C" w:rsidP="00EE428C">
            <w:pPr>
              <w:spacing w:line="270" w:lineRule="atLeast"/>
              <w:ind w:left="107" w:right="104" w:firstLine="240"/>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Набирать</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текст</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и</w:t>
            </w:r>
            <w:r w:rsidRPr="00EE428C">
              <w:rPr>
                <w:rFonts w:ascii="Times New Roman" w:eastAsia="Times New Roman" w:hAnsi="Times New Roman" w:cs="Times New Roman"/>
                <w:spacing w:val="-5"/>
                <w:sz w:val="24"/>
                <w:lang w:val="ru-RU"/>
              </w:rPr>
              <w:t xml:space="preserve"> </w:t>
            </w:r>
            <w:r w:rsidRPr="00EE428C">
              <w:rPr>
                <w:rFonts w:ascii="Times New Roman" w:eastAsia="Times New Roman" w:hAnsi="Times New Roman" w:cs="Times New Roman"/>
                <w:sz w:val="24"/>
                <w:lang w:val="ru-RU"/>
              </w:rPr>
              <w:t>размещать</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его</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 xml:space="preserve">на слайде программы </w:t>
            </w:r>
            <w:r w:rsidRPr="00EE428C">
              <w:rPr>
                <w:rFonts w:ascii="Times New Roman" w:eastAsia="Times New Roman" w:hAnsi="Times New Roman" w:cs="Times New Roman"/>
                <w:sz w:val="24"/>
              </w:rPr>
              <w:t>PowerPoint</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(или другой), размещать</w:t>
            </w:r>
          </w:p>
        </w:tc>
        <w:tc>
          <w:tcPr>
            <w:tcW w:w="5245" w:type="dxa"/>
          </w:tcPr>
          <w:p w:rsidR="00EE428C" w:rsidRPr="00EE428C" w:rsidRDefault="00EE428C" w:rsidP="00EE428C">
            <w:pPr>
              <w:rPr>
                <w:rFonts w:ascii="Times New Roman" w:eastAsia="Times New Roman" w:hAnsi="Times New Roman" w:cs="Times New Roman"/>
                <w:sz w:val="24"/>
                <w:lang w:val="ru-RU"/>
              </w:rPr>
            </w:pPr>
          </w:p>
        </w:tc>
      </w:tr>
    </w:tbl>
    <w:p w:rsidR="00EE428C" w:rsidRPr="00EE428C" w:rsidRDefault="00EE428C" w:rsidP="00EE428C">
      <w:pPr>
        <w:widowControl w:val="0"/>
        <w:autoSpaceDE w:val="0"/>
        <w:autoSpaceDN w:val="0"/>
        <w:spacing w:after="0" w:line="240" w:lineRule="auto"/>
        <w:rPr>
          <w:rFonts w:ascii="Times New Roman" w:eastAsia="Times New Roman" w:hAnsi="Times New Roman" w:cs="Times New Roman"/>
          <w:sz w:val="24"/>
        </w:rPr>
        <w:sectPr w:rsidR="00EE428C" w:rsidRPr="00EE428C">
          <w:pgSz w:w="16840" w:h="11910" w:orient="landscape"/>
          <w:pgMar w:top="840" w:right="24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4"/>
        <w:gridCol w:w="4009"/>
        <w:gridCol w:w="3752"/>
        <w:gridCol w:w="5245"/>
      </w:tblGrid>
      <w:tr w:rsidR="00EE428C" w:rsidRPr="00EE428C" w:rsidTr="00EF0B46">
        <w:trPr>
          <w:trHeight w:val="1656"/>
        </w:trPr>
        <w:tc>
          <w:tcPr>
            <w:tcW w:w="2444" w:type="dxa"/>
          </w:tcPr>
          <w:p w:rsidR="00EE428C" w:rsidRPr="00EE428C" w:rsidRDefault="00EE428C" w:rsidP="00EE428C">
            <w:pPr>
              <w:rPr>
                <w:rFonts w:ascii="Times New Roman" w:eastAsia="Times New Roman" w:hAnsi="Times New Roman" w:cs="Times New Roman"/>
                <w:lang w:val="ru-RU"/>
              </w:rPr>
            </w:pPr>
          </w:p>
        </w:tc>
        <w:tc>
          <w:tcPr>
            <w:tcW w:w="4009" w:type="dxa"/>
          </w:tcPr>
          <w:p w:rsidR="00EE428C" w:rsidRPr="00EE428C" w:rsidRDefault="00EE428C" w:rsidP="00EE428C">
            <w:pPr>
              <w:rPr>
                <w:rFonts w:ascii="Times New Roman" w:eastAsia="Times New Roman" w:hAnsi="Times New Roman" w:cs="Times New Roman"/>
                <w:lang w:val="ru-RU"/>
              </w:rPr>
            </w:pPr>
          </w:p>
        </w:tc>
        <w:tc>
          <w:tcPr>
            <w:tcW w:w="3752" w:type="dxa"/>
          </w:tcPr>
          <w:p w:rsidR="00EE428C" w:rsidRPr="00EE428C" w:rsidRDefault="00EE428C" w:rsidP="00EE428C">
            <w:pPr>
              <w:ind w:left="107" w:right="269"/>
              <w:rPr>
                <w:rFonts w:ascii="Times New Roman" w:eastAsia="Times New Roman" w:hAnsi="Times New Roman" w:cs="Times New Roman"/>
                <w:sz w:val="24"/>
                <w:lang w:val="ru-RU"/>
              </w:rPr>
            </w:pPr>
            <w:r w:rsidRPr="00EE428C">
              <w:rPr>
                <w:rFonts w:ascii="Times New Roman" w:eastAsia="Times New Roman" w:hAnsi="Times New Roman" w:cs="Times New Roman"/>
                <w:sz w:val="24"/>
                <w:lang w:val="ru-RU"/>
              </w:rPr>
              <w:t>иллюстративный материал на</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слайде,</w:t>
            </w:r>
            <w:r w:rsidRPr="00EE428C">
              <w:rPr>
                <w:rFonts w:ascii="Times New Roman" w:eastAsia="Times New Roman" w:hAnsi="Times New Roman" w:cs="Times New Roman"/>
                <w:spacing w:val="-4"/>
                <w:sz w:val="24"/>
                <w:lang w:val="ru-RU"/>
              </w:rPr>
              <w:t xml:space="preserve"> </w:t>
            </w:r>
            <w:r w:rsidRPr="00EE428C">
              <w:rPr>
                <w:rFonts w:ascii="Times New Roman" w:eastAsia="Times New Roman" w:hAnsi="Times New Roman" w:cs="Times New Roman"/>
                <w:sz w:val="24"/>
                <w:lang w:val="ru-RU"/>
              </w:rPr>
              <w:t>выбирать</w:t>
            </w:r>
            <w:r w:rsidRPr="00EE428C">
              <w:rPr>
                <w:rFonts w:ascii="Times New Roman" w:eastAsia="Times New Roman" w:hAnsi="Times New Roman" w:cs="Times New Roman"/>
                <w:spacing w:val="-2"/>
                <w:sz w:val="24"/>
                <w:lang w:val="ru-RU"/>
              </w:rPr>
              <w:t xml:space="preserve"> </w:t>
            </w:r>
            <w:r w:rsidRPr="00EE428C">
              <w:rPr>
                <w:rFonts w:ascii="Times New Roman" w:eastAsia="Times New Roman" w:hAnsi="Times New Roman" w:cs="Times New Roman"/>
                <w:sz w:val="24"/>
                <w:lang w:val="ru-RU"/>
              </w:rPr>
              <w:t>дизайн</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слайда.</w:t>
            </w:r>
            <w:r w:rsidRPr="00EE428C">
              <w:rPr>
                <w:rFonts w:ascii="Times New Roman" w:eastAsia="Times New Roman" w:hAnsi="Times New Roman" w:cs="Times New Roman"/>
                <w:spacing w:val="-57"/>
                <w:sz w:val="24"/>
                <w:lang w:val="ru-RU"/>
              </w:rPr>
              <w:t xml:space="preserve"> </w:t>
            </w:r>
            <w:r w:rsidRPr="00EE428C">
              <w:rPr>
                <w:rFonts w:ascii="Times New Roman" w:eastAsia="Times New Roman" w:hAnsi="Times New Roman" w:cs="Times New Roman"/>
                <w:sz w:val="24"/>
                <w:lang w:val="ru-RU"/>
              </w:rPr>
              <w:t>Выбирать средства ИКТ,</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компьютерные</w:t>
            </w:r>
            <w:r w:rsidRPr="00EE428C">
              <w:rPr>
                <w:rFonts w:ascii="Times New Roman" w:eastAsia="Times New Roman" w:hAnsi="Times New Roman" w:cs="Times New Roman"/>
                <w:spacing w:val="-3"/>
                <w:sz w:val="24"/>
                <w:lang w:val="ru-RU"/>
              </w:rPr>
              <w:t xml:space="preserve"> </w:t>
            </w:r>
            <w:r w:rsidRPr="00EE428C">
              <w:rPr>
                <w:rFonts w:ascii="Times New Roman" w:eastAsia="Times New Roman" w:hAnsi="Times New Roman" w:cs="Times New Roman"/>
                <w:sz w:val="24"/>
                <w:lang w:val="ru-RU"/>
              </w:rPr>
              <w:t>программы</w:t>
            </w:r>
            <w:r w:rsidRPr="00EE428C">
              <w:rPr>
                <w:rFonts w:ascii="Times New Roman" w:eastAsia="Times New Roman" w:hAnsi="Times New Roman" w:cs="Times New Roman"/>
                <w:spacing w:val="-1"/>
                <w:sz w:val="24"/>
                <w:lang w:val="ru-RU"/>
              </w:rPr>
              <w:t xml:space="preserve"> </w:t>
            </w:r>
            <w:r w:rsidRPr="00EE428C">
              <w:rPr>
                <w:rFonts w:ascii="Times New Roman" w:eastAsia="Times New Roman" w:hAnsi="Times New Roman" w:cs="Times New Roman"/>
                <w:sz w:val="24"/>
                <w:lang w:val="ru-RU"/>
              </w:rPr>
              <w:t>для</w:t>
            </w:r>
          </w:p>
          <w:p w:rsidR="00EE428C" w:rsidRPr="00EE428C" w:rsidRDefault="00EE428C" w:rsidP="00EE428C">
            <w:pPr>
              <w:spacing w:line="270" w:lineRule="atLeast"/>
              <w:ind w:left="107" w:right="734"/>
              <w:rPr>
                <w:rFonts w:ascii="Times New Roman" w:eastAsia="Times New Roman" w:hAnsi="Times New Roman" w:cs="Times New Roman"/>
                <w:sz w:val="24"/>
              </w:rPr>
            </w:pPr>
            <w:r w:rsidRPr="00EE428C">
              <w:rPr>
                <w:rFonts w:ascii="Times New Roman" w:eastAsia="Times New Roman" w:hAnsi="Times New Roman" w:cs="Times New Roman"/>
                <w:sz w:val="24"/>
              </w:rPr>
              <w:t>презентации разработанных</w:t>
            </w:r>
            <w:r w:rsidRPr="00EE428C">
              <w:rPr>
                <w:rFonts w:ascii="Times New Roman" w:eastAsia="Times New Roman" w:hAnsi="Times New Roman" w:cs="Times New Roman"/>
                <w:spacing w:val="-57"/>
                <w:sz w:val="24"/>
              </w:rPr>
              <w:t xml:space="preserve"> </w:t>
            </w:r>
            <w:r w:rsidRPr="00EE428C">
              <w:rPr>
                <w:rFonts w:ascii="Times New Roman" w:eastAsia="Times New Roman" w:hAnsi="Times New Roman" w:cs="Times New Roman"/>
                <w:sz w:val="24"/>
              </w:rPr>
              <w:t>проектов.</w:t>
            </w:r>
          </w:p>
        </w:tc>
        <w:tc>
          <w:tcPr>
            <w:tcW w:w="5245" w:type="dxa"/>
          </w:tcPr>
          <w:p w:rsidR="00EE428C" w:rsidRPr="00EE428C" w:rsidRDefault="00EE428C" w:rsidP="00EE428C">
            <w:pPr>
              <w:rPr>
                <w:rFonts w:ascii="Times New Roman" w:eastAsia="Times New Roman" w:hAnsi="Times New Roman" w:cs="Times New Roman"/>
              </w:rPr>
            </w:pPr>
          </w:p>
        </w:tc>
      </w:tr>
    </w:tbl>
    <w:p w:rsidR="00D14ADE" w:rsidRDefault="00D14ADE">
      <w:bookmarkStart w:id="0" w:name="_GoBack"/>
      <w:bookmarkEnd w:id="0"/>
    </w:p>
    <w:sectPr w:rsidR="00D14ADE" w:rsidSect="00EE428C">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EE428C">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EE428C">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7FEAE1B0" wp14:editId="70E124DB">
              <wp:simplePos x="0" y="0"/>
              <wp:positionH relativeFrom="page">
                <wp:posOffset>6934200</wp:posOffset>
              </wp:positionH>
              <wp:positionV relativeFrom="page">
                <wp:posOffset>9917430</wp:posOffset>
              </wp:positionV>
              <wp:extent cx="219710" cy="165735"/>
              <wp:effectExtent l="0" t="1905" r="0" b="3810"/>
              <wp:wrapNone/>
              <wp:docPr id="47" name="Надпись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EE428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AE1B0" id="_x0000_t202" coordsize="21600,21600" o:spt="202" path="m,l,21600r21600,l21600,xe">
              <v:stroke joinstyle="miter"/>
              <v:path gradientshapeok="t" o:connecttype="rect"/>
            </v:shapetype>
            <v:shape id="Надпись 47" o:spid="_x0000_s1026" type="#_x0000_t202" style="position:absolute;margin-left:546pt;margin-top:780.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kVSxg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" filled="f" stroked="f">
              <v:textbox inset="0,0,0,0">
                <w:txbxContent>
                  <w:p w:rsidR="00987341" w:rsidRDefault="00EE428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EE428C">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084FD295" wp14:editId="794E5CB1">
              <wp:simplePos x="0" y="0"/>
              <wp:positionH relativeFrom="page">
                <wp:posOffset>9792970</wp:posOffset>
              </wp:positionH>
              <wp:positionV relativeFrom="page">
                <wp:posOffset>6785610</wp:posOffset>
              </wp:positionV>
              <wp:extent cx="219710" cy="165735"/>
              <wp:effectExtent l="1270" t="3810" r="0" b="1905"/>
              <wp:wrapNone/>
              <wp:docPr id="46" name="Надпись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EE428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FD295" id="_x0000_t202" coordsize="21600,21600" o:spt="202" path="m,l,21600r21600,l21600,xe">
              <v:stroke joinstyle="miter"/>
              <v:path gradientshapeok="t" o:connecttype="rect"/>
            </v:shapetype>
            <v:shape id="Надпись 46" o:spid="_x0000_s1027" type="#_x0000_t202" style="position:absolute;margin-left:771.1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" filled="f" stroked="f">
              <v:textbox inset="0,0,0,0">
                <w:txbxContent>
                  <w:p w:rsidR="00987341" w:rsidRDefault="00EE428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23</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BE87B9E"/>
    <w:multiLevelType w:val="hybridMultilevel"/>
    <w:tmpl w:val="3E0809CC"/>
    <w:lvl w:ilvl="0" w:tplc="2034ED84">
      <w:numFmt w:val="bullet"/>
      <w:lvlText w:val="-"/>
      <w:lvlJc w:val="left"/>
      <w:pPr>
        <w:ind w:left="213" w:hanging="375"/>
      </w:pPr>
      <w:rPr>
        <w:rFonts w:ascii="Times New Roman" w:eastAsia="Times New Roman" w:hAnsi="Times New Roman" w:cs="Times New Roman" w:hint="default"/>
        <w:w w:val="99"/>
        <w:sz w:val="26"/>
        <w:szCs w:val="26"/>
        <w:lang w:val="ru-RU" w:eastAsia="en-US" w:bidi="ar-SA"/>
      </w:rPr>
    </w:lvl>
    <w:lvl w:ilvl="1" w:tplc="A6A4783C">
      <w:numFmt w:val="bullet"/>
      <w:lvlText w:val="•"/>
      <w:lvlJc w:val="left"/>
      <w:pPr>
        <w:ind w:left="1250" w:hanging="375"/>
      </w:pPr>
      <w:rPr>
        <w:rFonts w:hint="default"/>
        <w:lang w:val="ru-RU" w:eastAsia="en-US" w:bidi="ar-SA"/>
      </w:rPr>
    </w:lvl>
    <w:lvl w:ilvl="2" w:tplc="187E0E4C">
      <w:numFmt w:val="bullet"/>
      <w:lvlText w:val="•"/>
      <w:lvlJc w:val="left"/>
      <w:pPr>
        <w:ind w:left="2281" w:hanging="375"/>
      </w:pPr>
      <w:rPr>
        <w:rFonts w:hint="default"/>
        <w:lang w:val="ru-RU" w:eastAsia="en-US" w:bidi="ar-SA"/>
      </w:rPr>
    </w:lvl>
    <w:lvl w:ilvl="3" w:tplc="E3885ACC">
      <w:numFmt w:val="bullet"/>
      <w:lvlText w:val="•"/>
      <w:lvlJc w:val="left"/>
      <w:pPr>
        <w:ind w:left="3311" w:hanging="375"/>
      </w:pPr>
      <w:rPr>
        <w:rFonts w:hint="default"/>
        <w:lang w:val="ru-RU" w:eastAsia="en-US" w:bidi="ar-SA"/>
      </w:rPr>
    </w:lvl>
    <w:lvl w:ilvl="4" w:tplc="D9B20DC2">
      <w:numFmt w:val="bullet"/>
      <w:lvlText w:val="•"/>
      <w:lvlJc w:val="left"/>
      <w:pPr>
        <w:ind w:left="4342" w:hanging="375"/>
      </w:pPr>
      <w:rPr>
        <w:rFonts w:hint="default"/>
        <w:lang w:val="ru-RU" w:eastAsia="en-US" w:bidi="ar-SA"/>
      </w:rPr>
    </w:lvl>
    <w:lvl w:ilvl="5" w:tplc="067640DA">
      <w:numFmt w:val="bullet"/>
      <w:lvlText w:val="•"/>
      <w:lvlJc w:val="left"/>
      <w:pPr>
        <w:ind w:left="5373" w:hanging="375"/>
      </w:pPr>
      <w:rPr>
        <w:rFonts w:hint="default"/>
        <w:lang w:val="ru-RU" w:eastAsia="en-US" w:bidi="ar-SA"/>
      </w:rPr>
    </w:lvl>
    <w:lvl w:ilvl="6" w:tplc="613E0C8E">
      <w:numFmt w:val="bullet"/>
      <w:lvlText w:val="•"/>
      <w:lvlJc w:val="left"/>
      <w:pPr>
        <w:ind w:left="6403" w:hanging="375"/>
      </w:pPr>
      <w:rPr>
        <w:rFonts w:hint="default"/>
        <w:lang w:val="ru-RU" w:eastAsia="en-US" w:bidi="ar-SA"/>
      </w:rPr>
    </w:lvl>
    <w:lvl w:ilvl="7" w:tplc="F8CAEE32">
      <w:numFmt w:val="bullet"/>
      <w:lvlText w:val="•"/>
      <w:lvlJc w:val="left"/>
      <w:pPr>
        <w:ind w:left="7434" w:hanging="375"/>
      </w:pPr>
      <w:rPr>
        <w:rFonts w:hint="default"/>
        <w:lang w:val="ru-RU" w:eastAsia="en-US" w:bidi="ar-SA"/>
      </w:rPr>
    </w:lvl>
    <w:lvl w:ilvl="8" w:tplc="77BCF0EC">
      <w:numFmt w:val="bullet"/>
      <w:lvlText w:val="•"/>
      <w:lvlJc w:val="left"/>
      <w:pPr>
        <w:ind w:left="8465" w:hanging="375"/>
      </w:pPr>
      <w:rPr>
        <w:rFonts w:hint="default"/>
        <w:lang w:val="ru-RU" w:eastAsia="en-US" w:bidi="ar-SA"/>
      </w:rPr>
    </w:lvl>
  </w:abstractNum>
  <w:abstractNum w:abstractNumId="11"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2" w15:restartNumberingAfterBreak="0">
    <w:nsid w:val="3F863383"/>
    <w:multiLevelType w:val="hybridMultilevel"/>
    <w:tmpl w:val="C5109048"/>
    <w:lvl w:ilvl="0" w:tplc="99A27D90">
      <w:start w:val="1"/>
      <w:numFmt w:val="decimal"/>
      <w:lvlText w:val="%1."/>
      <w:lvlJc w:val="left"/>
      <w:pPr>
        <w:ind w:left="473" w:hanging="260"/>
      </w:pPr>
      <w:rPr>
        <w:rFonts w:ascii="Times New Roman" w:eastAsia="Times New Roman" w:hAnsi="Times New Roman" w:cs="Times New Roman" w:hint="default"/>
        <w:b/>
        <w:bCs/>
        <w:w w:val="99"/>
        <w:sz w:val="26"/>
        <w:szCs w:val="26"/>
        <w:lang w:val="ru-RU" w:eastAsia="en-US" w:bidi="ar-SA"/>
      </w:rPr>
    </w:lvl>
    <w:lvl w:ilvl="1" w:tplc="8B2EDF28">
      <w:numFmt w:val="bullet"/>
      <w:lvlText w:val="•"/>
      <w:lvlJc w:val="left"/>
      <w:pPr>
        <w:ind w:left="1484" w:hanging="260"/>
      </w:pPr>
      <w:rPr>
        <w:rFonts w:hint="default"/>
        <w:lang w:val="ru-RU" w:eastAsia="en-US" w:bidi="ar-SA"/>
      </w:rPr>
    </w:lvl>
    <w:lvl w:ilvl="2" w:tplc="A88453D8">
      <w:numFmt w:val="bullet"/>
      <w:lvlText w:val="•"/>
      <w:lvlJc w:val="left"/>
      <w:pPr>
        <w:ind w:left="2489" w:hanging="260"/>
      </w:pPr>
      <w:rPr>
        <w:rFonts w:hint="default"/>
        <w:lang w:val="ru-RU" w:eastAsia="en-US" w:bidi="ar-SA"/>
      </w:rPr>
    </w:lvl>
    <w:lvl w:ilvl="3" w:tplc="04FA58A0">
      <w:numFmt w:val="bullet"/>
      <w:lvlText w:val="•"/>
      <w:lvlJc w:val="left"/>
      <w:pPr>
        <w:ind w:left="3493" w:hanging="260"/>
      </w:pPr>
      <w:rPr>
        <w:rFonts w:hint="default"/>
        <w:lang w:val="ru-RU" w:eastAsia="en-US" w:bidi="ar-SA"/>
      </w:rPr>
    </w:lvl>
    <w:lvl w:ilvl="4" w:tplc="77740B8C">
      <w:numFmt w:val="bullet"/>
      <w:lvlText w:val="•"/>
      <w:lvlJc w:val="left"/>
      <w:pPr>
        <w:ind w:left="4498" w:hanging="260"/>
      </w:pPr>
      <w:rPr>
        <w:rFonts w:hint="default"/>
        <w:lang w:val="ru-RU" w:eastAsia="en-US" w:bidi="ar-SA"/>
      </w:rPr>
    </w:lvl>
    <w:lvl w:ilvl="5" w:tplc="7C1A897E">
      <w:numFmt w:val="bullet"/>
      <w:lvlText w:val="•"/>
      <w:lvlJc w:val="left"/>
      <w:pPr>
        <w:ind w:left="5503" w:hanging="260"/>
      </w:pPr>
      <w:rPr>
        <w:rFonts w:hint="default"/>
        <w:lang w:val="ru-RU" w:eastAsia="en-US" w:bidi="ar-SA"/>
      </w:rPr>
    </w:lvl>
    <w:lvl w:ilvl="6" w:tplc="0B9C9FFE">
      <w:numFmt w:val="bullet"/>
      <w:lvlText w:val="•"/>
      <w:lvlJc w:val="left"/>
      <w:pPr>
        <w:ind w:left="6507" w:hanging="260"/>
      </w:pPr>
      <w:rPr>
        <w:rFonts w:hint="default"/>
        <w:lang w:val="ru-RU" w:eastAsia="en-US" w:bidi="ar-SA"/>
      </w:rPr>
    </w:lvl>
    <w:lvl w:ilvl="7" w:tplc="547A24AC">
      <w:numFmt w:val="bullet"/>
      <w:lvlText w:val="•"/>
      <w:lvlJc w:val="left"/>
      <w:pPr>
        <w:ind w:left="7512" w:hanging="260"/>
      </w:pPr>
      <w:rPr>
        <w:rFonts w:hint="default"/>
        <w:lang w:val="ru-RU" w:eastAsia="en-US" w:bidi="ar-SA"/>
      </w:rPr>
    </w:lvl>
    <w:lvl w:ilvl="8" w:tplc="64EC274A">
      <w:numFmt w:val="bullet"/>
      <w:lvlText w:val="•"/>
      <w:lvlJc w:val="left"/>
      <w:pPr>
        <w:ind w:left="8517" w:hanging="260"/>
      </w:pPr>
      <w:rPr>
        <w:rFonts w:hint="default"/>
        <w:lang w:val="ru-RU" w:eastAsia="en-US" w:bidi="ar-SA"/>
      </w:rPr>
    </w:lvl>
  </w:abstractNum>
  <w:abstractNum w:abstractNumId="13" w15:restartNumberingAfterBreak="0">
    <w:nsid w:val="48BB6C29"/>
    <w:multiLevelType w:val="hybridMultilevel"/>
    <w:tmpl w:val="54D869CE"/>
    <w:lvl w:ilvl="0" w:tplc="91A635BE">
      <w:start w:val="1"/>
      <w:numFmt w:val="decimal"/>
      <w:lvlText w:val="%1"/>
      <w:lvlJc w:val="left"/>
      <w:pPr>
        <w:ind w:left="408" w:hanging="195"/>
      </w:pPr>
      <w:rPr>
        <w:rFonts w:ascii="Times New Roman" w:eastAsia="Times New Roman" w:hAnsi="Times New Roman" w:cs="Times New Roman" w:hint="default"/>
        <w:b/>
        <w:bCs/>
        <w:w w:val="99"/>
        <w:sz w:val="26"/>
        <w:szCs w:val="26"/>
        <w:u w:val="thick" w:color="000000"/>
        <w:lang w:val="ru-RU" w:eastAsia="en-US" w:bidi="ar-SA"/>
      </w:rPr>
    </w:lvl>
    <w:lvl w:ilvl="1" w:tplc="233E85FC">
      <w:numFmt w:val="bullet"/>
      <w:lvlText w:val="•"/>
      <w:lvlJc w:val="left"/>
      <w:pPr>
        <w:ind w:left="1412" w:hanging="195"/>
      </w:pPr>
      <w:rPr>
        <w:rFonts w:hint="default"/>
        <w:lang w:val="ru-RU" w:eastAsia="en-US" w:bidi="ar-SA"/>
      </w:rPr>
    </w:lvl>
    <w:lvl w:ilvl="2" w:tplc="87147B78">
      <w:numFmt w:val="bullet"/>
      <w:lvlText w:val="•"/>
      <w:lvlJc w:val="left"/>
      <w:pPr>
        <w:ind w:left="2425" w:hanging="195"/>
      </w:pPr>
      <w:rPr>
        <w:rFonts w:hint="default"/>
        <w:lang w:val="ru-RU" w:eastAsia="en-US" w:bidi="ar-SA"/>
      </w:rPr>
    </w:lvl>
    <w:lvl w:ilvl="3" w:tplc="0D8ABFB6">
      <w:numFmt w:val="bullet"/>
      <w:lvlText w:val="•"/>
      <w:lvlJc w:val="left"/>
      <w:pPr>
        <w:ind w:left="3437" w:hanging="195"/>
      </w:pPr>
      <w:rPr>
        <w:rFonts w:hint="default"/>
        <w:lang w:val="ru-RU" w:eastAsia="en-US" w:bidi="ar-SA"/>
      </w:rPr>
    </w:lvl>
    <w:lvl w:ilvl="4" w:tplc="3F0C035E">
      <w:numFmt w:val="bullet"/>
      <w:lvlText w:val="•"/>
      <w:lvlJc w:val="left"/>
      <w:pPr>
        <w:ind w:left="4450" w:hanging="195"/>
      </w:pPr>
      <w:rPr>
        <w:rFonts w:hint="default"/>
        <w:lang w:val="ru-RU" w:eastAsia="en-US" w:bidi="ar-SA"/>
      </w:rPr>
    </w:lvl>
    <w:lvl w:ilvl="5" w:tplc="76EEE986">
      <w:numFmt w:val="bullet"/>
      <w:lvlText w:val="•"/>
      <w:lvlJc w:val="left"/>
      <w:pPr>
        <w:ind w:left="5463" w:hanging="195"/>
      </w:pPr>
      <w:rPr>
        <w:rFonts w:hint="default"/>
        <w:lang w:val="ru-RU" w:eastAsia="en-US" w:bidi="ar-SA"/>
      </w:rPr>
    </w:lvl>
    <w:lvl w:ilvl="6" w:tplc="3BAA6B60">
      <w:numFmt w:val="bullet"/>
      <w:lvlText w:val="•"/>
      <w:lvlJc w:val="left"/>
      <w:pPr>
        <w:ind w:left="6475" w:hanging="195"/>
      </w:pPr>
      <w:rPr>
        <w:rFonts w:hint="default"/>
        <w:lang w:val="ru-RU" w:eastAsia="en-US" w:bidi="ar-SA"/>
      </w:rPr>
    </w:lvl>
    <w:lvl w:ilvl="7" w:tplc="B54C9AC8">
      <w:numFmt w:val="bullet"/>
      <w:lvlText w:val="•"/>
      <w:lvlJc w:val="left"/>
      <w:pPr>
        <w:ind w:left="7488" w:hanging="195"/>
      </w:pPr>
      <w:rPr>
        <w:rFonts w:hint="default"/>
        <w:lang w:val="ru-RU" w:eastAsia="en-US" w:bidi="ar-SA"/>
      </w:rPr>
    </w:lvl>
    <w:lvl w:ilvl="8" w:tplc="90B4C8E6">
      <w:numFmt w:val="bullet"/>
      <w:lvlText w:val="•"/>
      <w:lvlJc w:val="left"/>
      <w:pPr>
        <w:ind w:left="8501" w:hanging="195"/>
      </w:pPr>
      <w:rPr>
        <w:rFonts w:hint="default"/>
        <w:lang w:val="ru-RU" w:eastAsia="en-US" w:bidi="ar-SA"/>
      </w:rPr>
    </w:lvl>
  </w:abstractNum>
  <w:abstractNum w:abstractNumId="14"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010929"/>
    <w:multiLevelType w:val="hybridMultilevel"/>
    <w:tmpl w:val="28F23A68"/>
    <w:lvl w:ilvl="0" w:tplc="0ED2ECE0">
      <w:start w:val="1"/>
      <w:numFmt w:val="decimal"/>
      <w:lvlText w:val="%1"/>
      <w:lvlJc w:val="left"/>
      <w:pPr>
        <w:ind w:left="408" w:hanging="195"/>
      </w:pPr>
      <w:rPr>
        <w:rFonts w:hint="default"/>
        <w:b/>
        <w:bCs/>
        <w:w w:val="99"/>
        <w:u w:val="thick" w:color="000000"/>
        <w:lang w:val="ru-RU" w:eastAsia="en-US" w:bidi="ar-SA"/>
      </w:rPr>
    </w:lvl>
    <w:lvl w:ilvl="1" w:tplc="CBC6E470">
      <w:numFmt w:val="bullet"/>
      <w:lvlText w:val="•"/>
      <w:lvlJc w:val="left"/>
      <w:pPr>
        <w:ind w:left="1412" w:hanging="195"/>
      </w:pPr>
      <w:rPr>
        <w:rFonts w:hint="default"/>
        <w:lang w:val="ru-RU" w:eastAsia="en-US" w:bidi="ar-SA"/>
      </w:rPr>
    </w:lvl>
    <w:lvl w:ilvl="2" w:tplc="3B3A995C">
      <w:numFmt w:val="bullet"/>
      <w:lvlText w:val="•"/>
      <w:lvlJc w:val="left"/>
      <w:pPr>
        <w:ind w:left="2425" w:hanging="195"/>
      </w:pPr>
      <w:rPr>
        <w:rFonts w:hint="default"/>
        <w:lang w:val="ru-RU" w:eastAsia="en-US" w:bidi="ar-SA"/>
      </w:rPr>
    </w:lvl>
    <w:lvl w:ilvl="3" w:tplc="EA902226">
      <w:numFmt w:val="bullet"/>
      <w:lvlText w:val="•"/>
      <w:lvlJc w:val="left"/>
      <w:pPr>
        <w:ind w:left="3437" w:hanging="195"/>
      </w:pPr>
      <w:rPr>
        <w:rFonts w:hint="default"/>
        <w:lang w:val="ru-RU" w:eastAsia="en-US" w:bidi="ar-SA"/>
      </w:rPr>
    </w:lvl>
    <w:lvl w:ilvl="4" w:tplc="88B28050">
      <w:numFmt w:val="bullet"/>
      <w:lvlText w:val="•"/>
      <w:lvlJc w:val="left"/>
      <w:pPr>
        <w:ind w:left="4450" w:hanging="195"/>
      </w:pPr>
      <w:rPr>
        <w:rFonts w:hint="default"/>
        <w:lang w:val="ru-RU" w:eastAsia="en-US" w:bidi="ar-SA"/>
      </w:rPr>
    </w:lvl>
    <w:lvl w:ilvl="5" w:tplc="1FB02B7A">
      <w:numFmt w:val="bullet"/>
      <w:lvlText w:val="•"/>
      <w:lvlJc w:val="left"/>
      <w:pPr>
        <w:ind w:left="5463" w:hanging="195"/>
      </w:pPr>
      <w:rPr>
        <w:rFonts w:hint="default"/>
        <w:lang w:val="ru-RU" w:eastAsia="en-US" w:bidi="ar-SA"/>
      </w:rPr>
    </w:lvl>
    <w:lvl w:ilvl="6" w:tplc="66DECC7C">
      <w:numFmt w:val="bullet"/>
      <w:lvlText w:val="•"/>
      <w:lvlJc w:val="left"/>
      <w:pPr>
        <w:ind w:left="6475" w:hanging="195"/>
      </w:pPr>
      <w:rPr>
        <w:rFonts w:hint="default"/>
        <w:lang w:val="ru-RU" w:eastAsia="en-US" w:bidi="ar-SA"/>
      </w:rPr>
    </w:lvl>
    <w:lvl w:ilvl="7" w:tplc="6DF23F36">
      <w:numFmt w:val="bullet"/>
      <w:lvlText w:val="•"/>
      <w:lvlJc w:val="left"/>
      <w:pPr>
        <w:ind w:left="7488" w:hanging="195"/>
      </w:pPr>
      <w:rPr>
        <w:rFonts w:hint="default"/>
        <w:lang w:val="ru-RU" w:eastAsia="en-US" w:bidi="ar-SA"/>
      </w:rPr>
    </w:lvl>
    <w:lvl w:ilvl="8" w:tplc="6DBC678C">
      <w:numFmt w:val="bullet"/>
      <w:lvlText w:val="•"/>
      <w:lvlJc w:val="left"/>
      <w:pPr>
        <w:ind w:left="8501" w:hanging="195"/>
      </w:pPr>
      <w:rPr>
        <w:rFonts w:hint="default"/>
        <w:lang w:val="ru-RU" w:eastAsia="en-US" w:bidi="ar-SA"/>
      </w:rPr>
    </w:lvl>
  </w:abstractNum>
  <w:abstractNum w:abstractNumId="16" w15:restartNumberingAfterBreak="0">
    <w:nsid w:val="52B24EA6"/>
    <w:multiLevelType w:val="hybridMultilevel"/>
    <w:tmpl w:val="E446DAEA"/>
    <w:lvl w:ilvl="0" w:tplc="F0BAD572">
      <w:start w:val="1"/>
      <w:numFmt w:val="decimal"/>
      <w:lvlText w:val="%1."/>
      <w:lvlJc w:val="left"/>
      <w:pPr>
        <w:ind w:left="472" w:hanging="260"/>
      </w:pPr>
      <w:rPr>
        <w:rFonts w:ascii="Times New Roman" w:eastAsia="Times New Roman" w:hAnsi="Times New Roman" w:cs="Times New Roman" w:hint="default"/>
        <w:b/>
        <w:bCs/>
        <w:w w:val="99"/>
        <w:sz w:val="26"/>
        <w:szCs w:val="26"/>
        <w:lang w:val="ru-RU" w:eastAsia="en-US" w:bidi="ar-SA"/>
      </w:rPr>
    </w:lvl>
    <w:lvl w:ilvl="1" w:tplc="2C368328">
      <w:numFmt w:val="bullet"/>
      <w:lvlText w:val="•"/>
      <w:lvlJc w:val="left"/>
      <w:pPr>
        <w:ind w:left="1484" w:hanging="260"/>
      </w:pPr>
      <w:rPr>
        <w:rFonts w:hint="default"/>
        <w:lang w:val="ru-RU" w:eastAsia="en-US" w:bidi="ar-SA"/>
      </w:rPr>
    </w:lvl>
    <w:lvl w:ilvl="2" w:tplc="12C6753A">
      <w:numFmt w:val="bullet"/>
      <w:lvlText w:val="•"/>
      <w:lvlJc w:val="left"/>
      <w:pPr>
        <w:ind w:left="2489" w:hanging="260"/>
      </w:pPr>
      <w:rPr>
        <w:rFonts w:hint="default"/>
        <w:lang w:val="ru-RU" w:eastAsia="en-US" w:bidi="ar-SA"/>
      </w:rPr>
    </w:lvl>
    <w:lvl w:ilvl="3" w:tplc="C77ECA36">
      <w:numFmt w:val="bullet"/>
      <w:lvlText w:val="•"/>
      <w:lvlJc w:val="left"/>
      <w:pPr>
        <w:ind w:left="3493" w:hanging="260"/>
      </w:pPr>
      <w:rPr>
        <w:rFonts w:hint="default"/>
        <w:lang w:val="ru-RU" w:eastAsia="en-US" w:bidi="ar-SA"/>
      </w:rPr>
    </w:lvl>
    <w:lvl w:ilvl="4" w:tplc="F63E4AE4">
      <w:numFmt w:val="bullet"/>
      <w:lvlText w:val="•"/>
      <w:lvlJc w:val="left"/>
      <w:pPr>
        <w:ind w:left="4498" w:hanging="260"/>
      </w:pPr>
      <w:rPr>
        <w:rFonts w:hint="default"/>
        <w:lang w:val="ru-RU" w:eastAsia="en-US" w:bidi="ar-SA"/>
      </w:rPr>
    </w:lvl>
    <w:lvl w:ilvl="5" w:tplc="857C742E">
      <w:numFmt w:val="bullet"/>
      <w:lvlText w:val="•"/>
      <w:lvlJc w:val="left"/>
      <w:pPr>
        <w:ind w:left="5503" w:hanging="260"/>
      </w:pPr>
      <w:rPr>
        <w:rFonts w:hint="default"/>
        <w:lang w:val="ru-RU" w:eastAsia="en-US" w:bidi="ar-SA"/>
      </w:rPr>
    </w:lvl>
    <w:lvl w:ilvl="6" w:tplc="82324AD8">
      <w:numFmt w:val="bullet"/>
      <w:lvlText w:val="•"/>
      <w:lvlJc w:val="left"/>
      <w:pPr>
        <w:ind w:left="6507" w:hanging="260"/>
      </w:pPr>
      <w:rPr>
        <w:rFonts w:hint="default"/>
        <w:lang w:val="ru-RU" w:eastAsia="en-US" w:bidi="ar-SA"/>
      </w:rPr>
    </w:lvl>
    <w:lvl w:ilvl="7" w:tplc="A258899C">
      <w:numFmt w:val="bullet"/>
      <w:lvlText w:val="•"/>
      <w:lvlJc w:val="left"/>
      <w:pPr>
        <w:ind w:left="7512" w:hanging="260"/>
      </w:pPr>
      <w:rPr>
        <w:rFonts w:hint="default"/>
        <w:lang w:val="ru-RU" w:eastAsia="en-US" w:bidi="ar-SA"/>
      </w:rPr>
    </w:lvl>
    <w:lvl w:ilvl="8" w:tplc="91FE2AF0">
      <w:numFmt w:val="bullet"/>
      <w:lvlText w:val="•"/>
      <w:lvlJc w:val="left"/>
      <w:pPr>
        <w:ind w:left="8517" w:hanging="260"/>
      </w:pPr>
      <w:rPr>
        <w:rFonts w:hint="default"/>
        <w:lang w:val="ru-RU" w:eastAsia="en-US" w:bidi="ar-SA"/>
      </w:rPr>
    </w:lvl>
  </w:abstractNum>
  <w:abstractNum w:abstractNumId="17" w15:restartNumberingAfterBreak="0">
    <w:nsid w:val="58737ACB"/>
    <w:multiLevelType w:val="hybridMultilevel"/>
    <w:tmpl w:val="2D743DE6"/>
    <w:lvl w:ilvl="0" w:tplc="169CCB18">
      <w:start w:val="1"/>
      <w:numFmt w:val="decimal"/>
      <w:lvlText w:val="%1"/>
      <w:lvlJc w:val="left"/>
      <w:pPr>
        <w:ind w:left="392" w:hanging="180"/>
      </w:pPr>
      <w:rPr>
        <w:rFonts w:ascii="Times New Roman" w:eastAsia="Times New Roman" w:hAnsi="Times New Roman" w:cs="Times New Roman" w:hint="default"/>
        <w:b/>
        <w:bCs/>
        <w:w w:val="100"/>
        <w:sz w:val="24"/>
        <w:szCs w:val="24"/>
        <w:u w:val="thick" w:color="000000"/>
        <w:lang w:val="ru-RU" w:eastAsia="en-US" w:bidi="ar-SA"/>
      </w:rPr>
    </w:lvl>
    <w:lvl w:ilvl="1" w:tplc="DBECA9E2">
      <w:start w:val="1"/>
      <w:numFmt w:val="decimal"/>
      <w:lvlText w:val="%2."/>
      <w:lvlJc w:val="left"/>
      <w:pPr>
        <w:ind w:left="3665" w:hanging="360"/>
        <w:jc w:val="right"/>
      </w:pPr>
      <w:rPr>
        <w:rFonts w:hint="default"/>
        <w:b/>
        <w:bCs/>
        <w:w w:val="100"/>
        <w:lang w:val="ru-RU" w:eastAsia="en-US" w:bidi="ar-SA"/>
      </w:rPr>
    </w:lvl>
    <w:lvl w:ilvl="2" w:tplc="D3504F9E">
      <w:numFmt w:val="bullet"/>
      <w:lvlText w:val="•"/>
      <w:lvlJc w:val="left"/>
      <w:pPr>
        <w:ind w:left="4382" w:hanging="360"/>
      </w:pPr>
      <w:rPr>
        <w:rFonts w:hint="default"/>
        <w:lang w:val="ru-RU" w:eastAsia="en-US" w:bidi="ar-SA"/>
      </w:rPr>
    </w:lvl>
    <w:lvl w:ilvl="3" w:tplc="B0A2BC74">
      <w:numFmt w:val="bullet"/>
      <w:lvlText w:val="•"/>
      <w:lvlJc w:val="left"/>
      <w:pPr>
        <w:ind w:left="5105" w:hanging="360"/>
      </w:pPr>
      <w:rPr>
        <w:rFonts w:hint="default"/>
        <w:lang w:val="ru-RU" w:eastAsia="en-US" w:bidi="ar-SA"/>
      </w:rPr>
    </w:lvl>
    <w:lvl w:ilvl="4" w:tplc="3A2CF920">
      <w:numFmt w:val="bullet"/>
      <w:lvlText w:val="•"/>
      <w:lvlJc w:val="left"/>
      <w:pPr>
        <w:ind w:left="5828" w:hanging="360"/>
      </w:pPr>
      <w:rPr>
        <w:rFonts w:hint="default"/>
        <w:lang w:val="ru-RU" w:eastAsia="en-US" w:bidi="ar-SA"/>
      </w:rPr>
    </w:lvl>
    <w:lvl w:ilvl="5" w:tplc="DC86B40A">
      <w:numFmt w:val="bullet"/>
      <w:lvlText w:val="•"/>
      <w:lvlJc w:val="left"/>
      <w:pPr>
        <w:ind w:left="6551" w:hanging="360"/>
      </w:pPr>
      <w:rPr>
        <w:rFonts w:hint="default"/>
        <w:lang w:val="ru-RU" w:eastAsia="en-US" w:bidi="ar-SA"/>
      </w:rPr>
    </w:lvl>
    <w:lvl w:ilvl="6" w:tplc="7F7C498A">
      <w:numFmt w:val="bullet"/>
      <w:lvlText w:val="•"/>
      <w:lvlJc w:val="left"/>
      <w:pPr>
        <w:ind w:left="7274" w:hanging="360"/>
      </w:pPr>
      <w:rPr>
        <w:rFonts w:hint="default"/>
        <w:lang w:val="ru-RU" w:eastAsia="en-US" w:bidi="ar-SA"/>
      </w:rPr>
    </w:lvl>
    <w:lvl w:ilvl="7" w:tplc="8B4A1AE4">
      <w:numFmt w:val="bullet"/>
      <w:lvlText w:val="•"/>
      <w:lvlJc w:val="left"/>
      <w:pPr>
        <w:ind w:left="7997" w:hanging="360"/>
      </w:pPr>
      <w:rPr>
        <w:rFonts w:hint="default"/>
        <w:lang w:val="ru-RU" w:eastAsia="en-US" w:bidi="ar-SA"/>
      </w:rPr>
    </w:lvl>
    <w:lvl w:ilvl="8" w:tplc="E4203952">
      <w:numFmt w:val="bullet"/>
      <w:lvlText w:val="•"/>
      <w:lvlJc w:val="left"/>
      <w:pPr>
        <w:ind w:left="8720" w:hanging="360"/>
      </w:pPr>
      <w:rPr>
        <w:rFonts w:hint="default"/>
        <w:lang w:val="ru-RU" w:eastAsia="en-US" w:bidi="ar-SA"/>
      </w:rPr>
    </w:lvl>
  </w:abstractNum>
  <w:abstractNum w:abstractNumId="18"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D930B68"/>
    <w:multiLevelType w:val="hybridMultilevel"/>
    <w:tmpl w:val="AC86094E"/>
    <w:lvl w:ilvl="0" w:tplc="53AA356E">
      <w:start w:val="1"/>
      <w:numFmt w:val="decimal"/>
      <w:lvlText w:val="%1."/>
      <w:lvlJc w:val="left"/>
      <w:pPr>
        <w:ind w:left="472" w:hanging="260"/>
      </w:pPr>
      <w:rPr>
        <w:rFonts w:ascii="Times New Roman" w:eastAsia="Times New Roman" w:hAnsi="Times New Roman" w:cs="Times New Roman" w:hint="default"/>
        <w:w w:val="99"/>
        <w:sz w:val="26"/>
        <w:szCs w:val="26"/>
        <w:lang w:val="ru-RU" w:eastAsia="en-US" w:bidi="ar-SA"/>
      </w:rPr>
    </w:lvl>
    <w:lvl w:ilvl="1" w:tplc="332811C2">
      <w:numFmt w:val="bullet"/>
      <w:lvlText w:val="•"/>
      <w:lvlJc w:val="left"/>
      <w:pPr>
        <w:ind w:left="1484" w:hanging="260"/>
      </w:pPr>
      <w:rPr>
        <w:rFonts w:hint="default"/>
        <w:lang w:val="ru-RU" w:eastAsia="en-US" w:bidi="ar-SA"/>
      </w:rPr>
    </w:lvl>
    <w:lvl w:ilvl="2" w:tplc="B7888FB0">
      <w:numFmt w:val="bullet"/>
      <w:lvlText w:val="•"/>
      <w:lvlJc w:val="left"/>
      <w:pPr>
        <w:ind w:left="2489" w:hanging="260"/>
      </w:pPr>
      <w:rPr>
        <w:rFonts w:hint="default"/>
        <w:lang w:val="ru-RU" w:eastAsia="en-US" w:bidi="ar-SA"/>
      </w:rPr>
    </w:lvl>
    <w:lvl w:ilvl="3" w:tplc="D17C03BA">
      <w:numFmt w:val="bullet"/>
      <w:lvlText w:val="•"/>
      <w:lvlJc w:val="left"/>
      <w:pPr>
        <w:ind w:left="3493" w:hanging="260"/>
      </w:pPr>
      <w:rPr>
        <w:rFonts w:hint="default"/>
        <w:lang w:val="ru-RU" w:eastAsia="en-US" w:bidi="ar-SA"/>
      </w:rPr>
    </w:lvl>
    <w:lvl w:ilvl="4" w:tplc="53A67D42">
      <w:numFmt w:val="bullet"/>
      <w:lvlText w:val="•"/>
      <w:lvlJc w:val="left"/>
      <w:pPr>
        <w:ind w:left="4498" w:hanging="260"/>
      </w:pPr>
      <w:rPr>
        <w:rFonts w:hint="default"/>
        <w:lang w:val="ru-RU" w:eastAsia="en-US" w:bidi="ar-SA"/>
      </w:rPr>
    </w:lvl>
    <w:lvl w:ilvl="5" w:tplc="B7B0643C">
      <w:numFmt w:val="bullet"/>
      <w:lvlText w:val="•"/>
      <w:lvlJc w:val="left"/>
      <w:pPr>
        <w:ind w:left="5503" w:hanging="260"/>
      </w:pPr>
      <w:rPr>
        <w:rFonts w:hint="default"/>
        <w:lang w:val="ru-RU" w:eastAsia="en-US" w:bidi="ar-SA"/>
      </w:rPr>
    </w:lvl>
    <w:lvl w:ilvl="6" w:tplc="C27EEBAC">
      <w:numFmt w:val="bullet"/>
      <w:lvlText w:val="•"/>
      <w:lvlJc w:val="left"/>
      <w:pPr>
        <w:ind w:left="6507" w:hanging="260"/>
      </w:pPr>
      <w:rPr>
        <w:rFonts w:hint="default"/>
        <w:lang w:val="ru-RU" w:eastAsia="en-US" w:bidi="ar-SA"/>
      </w:rPr>
    </w:lvl>
    <w:lvl w:ilvl="7" w:tplc="BBB24D52">
      <w:numFmt w:val="bullet"/>
      <w:lvlText w:val="•"/>
      <w:lvlJc w:val="left"/>
      <w:pPr>
        <w:ind w:left="7512" w:hanging="260"/>
      </w:pPr>
      <w:rPr>
        <w:rFonts w:hint="default"/>
        <w:lang w:val="ru-RU" w:eastAsia="en-US" w:bidi="ar-SA"/>
      </w:rPr>
    </w:lvl>
    <w:lvl w:ilvl="8" w:tplc="C6AC709E">
      <w:numFmt w:val="bullet"/>
      <w:lvlText w:val="•"/>
      <w:lvlJc w:val="left"/>
      <w:pPr>
        <w:ind w:left="8517" w:hanging="260"/>
      </w:pPr>
      <w:rPr>
        <w:rFonts w:hint="default"/>
        <w:lang w:val="ru-RU" w:eastAsia="en-US" w:bidi="ar-SA"/>
      </w:rPr>
    </w:lvl>
  </w:abstractNum>
  <w:abstractNum w:abstractNumId="21" w15:restartNumberingAfterBreak="0">
    <w:nsid w:val="64E147F1"/>
    <w:multiLevelType w:val="hybridMultilevel"/>
    <w:tmpl w:val="4A948EBC"/>
    <w:lvl w:ilvl="0" w:tplc="6AB4EF7C">
      <w:start w:val="1"/>
      <w:numFmt w:val="decimal"/>
      <w:lvlText w:val="%1."/>
      <w:lvlJc w:val="left"/>
      <w:pPr>
        <w:ind w:left="472" w:hanging="260"/>
      </w:pPr>
      <w:rPr>
        <w:rFonts w:ascii="Times New Roman" w:eastAsia="Times New Roman" w:hAnsi="Times New Roman" w:cs="Times New Roman" w:hint="default"/>
        <w:b/>
        <w:bCs/>
        <w:w w:val="99"/>
        <w:sz w:val="26"/>
        <w:szCs w:val="26"/>
        <w:lang w:val="ru-RU" w:eastAsia="en-US" w:bidi="ar-SA"/>
      </w:rPr>
    </w:lvl>
    <w:lvl w:ilvl="1" w:tplc="0BEA58F6">
      <w:numFmt w:val="bullet"/>
      <w:lvlText w:val="•"/>
      <w:lvlJc w:val="left"/>
      <w:pPr>
        <w:ind w:left="1484" w:hanging="260"/>
      </w:pPr>
      <w:rPr>
        <w:rFonts w:hint="default"/>
        <w:lang w:val="ru-RU" w:eastAsia="en-US" w:bidi="ar-SA"/>
      </w:rPr>
    </w:lvl>
    <w:lvl w:ilvl="2" w:tplc="54B87DEA">
      <w:numFmt w:val="bullet"/>
      <w:lvlText w:val="•"/>
      <w:lvlJc w:val="left"/>
      <w:pPr>
        <w:ind w:left="2489" w:hanging="260"/>
      </w:pPr>
      <w:rPr>
        <w:rFonts w:hint="default"/>
        <w:lang w:val="ru-RU" w:eastAsia="en-US" w:bidi="ar-SA"/>
      </w:rPr>
    </w:lvl>
    <w:lvl w:ilvl="3" w:tplc="E620E4CE">
      <w:numFmt w:val="bullet"/>
      <w:lvlText w:val="•"/>
      <w:lvlJc w:val="left"/>
      <w:pPr>
        <w:ind w:left="3493" w:hanging="260"/>
      </w:pPr>
      <w:rPr>
        <w:rFonts w:hint="default"/>
        <w:lang w:val="ru-RU" w:eastAsia="en-US" w:bidi="ar-SA"/>
      </w:rPr>
    </w:lvl>
    <w:lvl w:ilvl="4" w:tplc="38E63D4E">
      <w:numFmt w:val="bullet"/>
      <w:lvlText w:val="•"/>
      <w:lvlJc w:val="left"/>
      <w:pPr>
        <w:ind w:left="4498" w:hanging="260"/>
      </w:pPr>
      <w:rPr>
        <w:rFonts w:hint="default"/>
        <w:lang w:val="ru-RU" w:eastAsia="en-US" w:bidi="ar-SA"/>
      </w:rPr>
    </w:lvl>
    <w:lvl w:ilvl="5" w:tplc="2664403E">
      <w:numFmt w:val="bullet"/>
      <w:lvlText w:val="•"/>
      <w:lvlJc w:val="left"/>
      <w:pPr>
        <w:ind w:left="5503" w:hanging="260"/>
      </w:pPr>
      <w:rPr>
        <w:rFonts w:hint="default"/>
        <w:lang w:val="ru-RU" w:eastAsia="en-US" w:bidi="ar-SA"/>
      </w:rPr>
    </w:lvl>
    <w:lvl w:ilvl="6" w:tplc="002834EE">
      <w:numFmt w:val="bullet"/>
      <w:lvlText w:val="•"/>
      <w:lvlJc w:val="left"/>
      <w:pPr>
        <w:ind w:left="6507" w:hanging="260"/>
      </w:pPr>
      <w:rPr>
        <w:rFonts w:hint="default"/>
        <w:lang w:val="ru-RU" w:eastAsia="en-US" w:bidi="ar-SA"/>
      </w:rPr>
    </w:lvl>
    <w:lvl w:ilvl="7" w:tplc="1FA43136">
      <w:numFmt w:val="bullet"/>
      <w:lvlText w:val="•"/>
      <w:lvlJc w:val="left"/>
      <w:pPr>
        <w:ind w:left="7512" w:hanging="260"/>
      </w:pPr>
      <w:rPr>
        <w:rFonts w:hint="default"/>
        <w:lang w:val="ru-RU" w:eastAsia="en-US" w:bidi="ar-SA"/>
      </w:rPr>
    </w:lvl>
    <w:lvl w:ilvl="8" w:tplc="32F6664A">
      <w:numFmt w:val="bullet"/>
      <w:lvlText w:val="•"/>
      <w:lvlJc w:val="left"/>
      <w:pPr>
        <w:ind w:left="8517" w:hanging="260"/>
      </w:pPr>
      <w:rPr>
        <w:rFonts w:hint="default"/>
        <w:lang w:val="ru-RU" w:eastAsia="en-US" w:bidi="ar-SA"/>
      </w:rPr>
    </w:lvl>
  </w:abstractNum>
  <w:abstractNum w:abstractNumId="22" w15:restartNumberingAfterBreak="0">
    <w:nsid w:val="651C3614"/>
    <w:multiLevelType w:val="hybridMultilevel"/>
    <w:tmpl w:val="C54A6082"/>
    <w:lvl w:ilvl="0" w:tplc="B1442252">
      <w:numFmt w:val="bullet"/>
      <w:lvlText w:val=""/>
      <w:lvlJc w:val="left"/>
      <w:pPr>
        <w:ind w:left="213" w:hanging="284"/>
      </w:pPr>
      <w:rPr>
        <w:rFonts w:ascii="Wingdings" w:eastAsia="Wingdings" w:hAnsi="Wingdings" w:cs="Wingdings" w:hint="default"/>
        <w:w w:val="99"/>
        <w:sz w:val="26"/>
        <w:szCs w:val="26"/>
        <w:lang w:val="ru-RU" w:eastAsia="en-US" w:bidi="ar-SA"/>
      </w:rPr>
    </w:lvl>
    <w:lvl w:ilvl="1" w:tplc="0A72F47A">
      <w:numFmt w:val="bullet"/>
      <w:lvlText w:val="•"/>
      <w:lvlJc w:val="left"/>
      <w:pPr>
        <w:ind w:left="1250" w:hanging="284"/>
      </w:pPr>
      <w:rPr>
        <w:rFonts w:hint="default"/>
        <w:lang w:val="ru-RU" w:eastAsia="en-US" w:bidi="ar-SA"/>
      </w:rPr>
    </w:lvl>
    <w:lvl w:ilvl="2" w:tplc="970C4722">
      <w:numFmt w:val="bullet"/>
      <w:lvlText w:val="•"/>
      <w:lvlJc w:val="left"/>
      <w:pPr>
        <w:ind w:left="2281" w:hanging="284"/>
      </w:pPr>
      <w:rPr>
        <w:rFonts w:hint="default"/>
        <w:lang w:val="ru-RU" w:eastAsia="en-US" w:bidi="ar-SA"/>
      </w:rPr>
    </w:lvl>
    <w:lvl w:ilvl="3" w:tplc="3C2CE844">
      <w:numFmt w:val="bullet"/>
      <w:lvlText w:val="•"/>
      <w:lvlJc w:val="left"/>
      <w:pPr>
        <w:ind w:left="3311" w:hanging="284"/>
      </w:pPr>
      <w:rPr>
        <w:rFonts w:hint="default"/>
        <w:lang w:val="ru-RU" w:eastAsia="en-US" w:bidi="ar-SA"/>
      </w:rPr>
    </w:lvl>
    <w:lvl w:ilvl="4" w:tplc="077C6FAE">
      <w:numFmt w:val="bullet"/>
      <w:lvlText w:val="•"/>
      <w:lvlJc w:val="left"/>
      <w:pPr>
        <w:ind w:left="4342" w:hanging="284"/>
      </w:pPr>
      <w:rPr>
        <w:rFonts w:hint="default"/>
        <w:lang w:val="ru-RU" w:eastAsia="en-US" w:bidi="ar-SA"/>
      </w:rPr>
    </w:lvl>
    <w:lvl w:ilvl="5" w:tplc="CD7480D6">
      <w:numFmt w:val="bullet"/>
      <w:lvlText w:val="•"/>
      <w:lvlJc w:val="left"/>
      <w:pPr>
        <w:ind w:left="5373" w:hanging="284"/>
      </w:pPr>
      <w:rPr>
        <w:rFonts w:hint="default"/>
        <w:lang w:val="ru-RU" w:eastAsia="en-US" w:bidi="ar-SA"/>
      </w:rPr>
    </w:lvl>
    <w:lvl w:ilvl="6" w:tplc="FED60194">
      <w:numFmt w:val="bullet"/>
      <w:lvlText w:val="•"/>
      <w:lvlJc w:val="left"/>
      <w:pPr>
        <w:ind w:left="6403" w:hanging="284"/>
      </w:pPr>
      <w:rPr>
        <w:rFonts w:hint="default"/>
        <w:lang w:val="ru-RU" w:eastAsia="en-US" w:bidi="ar-SA"/>
      </w:rPr>
    </w:lvl>
    <w:lvl w:ilvl="7" w:tplc="EF24EEDE">
      <w:numFmt w:val="bullet"/>
      <w:lvlText w:val="•"/>
      <w:lvlJc w:val="left"/>
      <w:pPr>
        <w:ind w:left="7434" w:hanging="284"/>
      </w:pPr>
      <w:rPr>
        <w:rFonts w:hint="default"/>
        <w:lang w:val="ru-RU" w:eastAsia="en-US" w:bidi="ar-SA"/>
      </w:rPr>
    </w:lvl>
    <w:lvl w:ilvl="8" w:tplc="48CA0020">
      <w:numFmt w:val="bullet"/>
      <w:lvlText w:val="•"/>
      <w:lvlJc w:val="left"/>
      <w:pPr>
        <w:ind w:left="8465" w:hanging="284"/>
      </w:pPr>
      <w:rPr>
        <w:rFonts w:hint="default"/>
        <w:lang w:val="ru-RU" w:eastAsia="en-US" w:bidi="ar-SA"/>
      </w:rPr>
    </w:lvl>
  </w:abstractNum>
  <w:abstractNum w:abstractNumId="23" w15:restartNumberingAfterBreak="0">
    <w:nsid w:val="66447F99"/>
    <w:multiLevelType w:val="hybridMultilevel"/>
    <w:tmpl w:val="BA4207A0"/>
    <w:lvl w:ilvl="0" w:tplc="D570EAA4">
      <w:start w:val="1"/>
      <w:numFmt w:val="decimal"/>
      <w:lvlText w:val="%1."/>
      <w:lvlJc w:val="left"/>
      <w:pPr>
        <w:ind w:left="472" w:hanging="260"/>
      </w:pPr>
      <w:rPr>
        <w:rFonts w:ascii="Times New Roman" w:eastAsia="Times New Roman" w:hAnsi="Times New Roman" w:cs="Times New Roman" w:hint="default"/>
        <w:b/>
        <w:bCs/>
        <w:w w:val="99"/>
        <w:sz w:val="26"/>
        <w:szCs w:val="26"/>
        <w:lang w:val="ru-RU" w:eastAsia="en-US" w:bidi="ar-SA"/>
      </w:rPr>
    </w:lvl>
    <w:lvl w:ilvl="1" w:tplc="37147032">
      <w:start w:val="3"/>
      <w:numFmt w:val="decimal"/>
      <w:lvlText w:val="%2."/>
      <w:lvlJc w:val="left"/>
      <w:pPr>
        <w:ind w:left="934" w:hanging="360"/>
      </w:pPr>
      <w:rPr>
        <w:rFonts w:ascii="Times New Roman" w:eastAsia="Times New Roman" w:hAnsi="Times New Roman" w:cs="Times New Roman" w:hint="default"/>
        <w:b/>
        <w:bCs/>
        <w:w w:val="99"/>
        <w:sz w:val="26"/>
        <w:szCs w:val="26"/>
        <w:lang w:val="ru-RU" w:eastAsia="en-US" w:bidi="ar-SA"/>
      </w:rPr>
    </w:lvl>
    <w:lvl w:ilvl="2" w:tplc="C78E3B92">
      <w:start w:val="3"/>
      <w:numFmt w:val="decimal"/>
      <w:lvlText w:val="%3."/>
      <w:lvlJc w:val="left"/>
      <w:pPr>
        <w:ind w:left="1129" w:hanging="196"/>
        <w:jc w:val="right"/>
      </w:pPr>
      <w:rPr>
        <w:rFonts w:hint="default"/>
        <w:b/>
        <w:bCs/>
        <w:w w:val="99"/>
        <w:u w:val="thick" w:color="000000"/>
        <w:lang w:val="ru-RU" w:eastAsia="en-US" w:bidi="ar-SA"/>
      </w:rPr>
    </w:lvl>
    <w:lvl w:ilvl="3" w:tplc="AAE23806">
      <w:numFmt w:val="bullet"/>
      <w:lvlText w:val="•"/>
      <w:lvlJc w:val="left"/>
      <w:pPr>
        <w:ind w:left="2295" w:hanging="196"/>
      </w:pPr>
      <w:rPr>
        <w:rFonts w:hint="default"/>
        <w:lang w:val="ru-RU" w:eastAsia="en-US" w:bidi="ar-SA"/>
      </w:rPr>
    </w:lvl>
    <w:lvl w:ilvl="4" w:tplc="BBBA4372">
      <w:numFmt w:val="bullet"/>
      <w:lvlText w:val="•"/>
      <w:lvlJc w:val="left"/>
      <w:pPr>
        <w:ind w:left="3471" w:hanging="196"/>
      </w:pPr>
      <w:rPr>
        <w:rFonts w:hint="default"/>
        <w:lang w:val="ru-RU" w:eastAsia="en-US" w:bidi="ar-SA"/>
      </w:rPr>
    </w:lvl>
    <w:lvl w:ilvl="5" w:tplc="D06E8B86">
      <w:numFmt w:val="bullet"/>
      <w:lvlText w:val="•"/>
      <w:lvlJc w:val="left"/>
      <w:pPr>
        <w:ind w:left="4647" w:hanging="196"/>
      </w:pPr>
      <w:rPr>
        <w:rFonts w:hint="default"/>
        <w:lang w:val="ru-RU" w:eastAsia="en-US" w:bidi="ar-SA"/>
      </w:rPr>
    </w:lvl>
    <w:lvl w:ilvl="6" w:tplc="FC782C0E">
      <w:numFmt w:val="bullet"/>
      <w:lvlText w:val="•"/>
      <w:lvlJc w:val="left"/>
      <w:pPr>
        <w:ind w:left="5823" w:hanging="196"/>
      </w:pPr>
      <w:rPr>
        <w:rFonts w:hint="default"/>
        <w:lang w:val="ru-RU" w:eastAsia="en-US" w:bidi="ar-SA"/>
      </w:rPr>
    </w:lvl>
    <w:lvl w:ilvl="7" w:tplc="97B8DC12">
      <w:numFmt w:val="bullet"/>
      <w:lvlText w:val="•"/>
      <w:lvlJc w:val="left"/>
      <w:pPr>
        <w:ind w:left="6999" w:hanging="196"/>
      </w:pPr>
      <w:rPr>
        <w:rFonts w:hint="default"/>
        <w:lang w:val="ru-RU" w:eastAsia="en-US" w:bidi="ar-SA"/>
      </w:rPr>
    </w:lvl>
    <w:lvl w:ilvl="8" w:tplc="348C2A72">
      <w:numFmt w:val="bullet"/>
      <w:lvlText w:val="•"/>
      <w:lvlJc w:val="left"/>
      <w:pPr>
        <w:ind w:left="8174" w:hanging="196"/>
      </w:pPr>
      <w:rPr>
        <w:rFonts w:hint="default"/>
        <w:lang w:val="ru-RU" w:eastAsia="en-US" w:bidi="ar-SA"/>
      </w:rPr>
    </w:lvl>
  </w:abstractNum>
  <w:num w:numId="1">
    <w:abstractNumId w:val="18"/>
  </w:num>
  <w:num w:numId="2">
    <w:abstractNumId w:val="0"/>
  </w:num>
  <w:num w:numId="3">
    <w:abstractNumId w:val="14"/>
  </w:num>
  <w:num w:numId="4">
    <w:abstractNumId w:val="19"/>
  </w:num>
  <w:num w:numId="5">
    <w:abstractNumId w:val="9"/>
  </w:num>
  <w:num w:numId="6">
    <w:abstractNumId w:val="11"/>
  </w:num>
  <w:num w:numId="7">
    <w:abstractNumId w:val="17"/>
  </w:num>
  <w:num w:numId="8">
    <w:abstractNumId w:val="13"/>
  </w:num>
  <w:num w:numId="9">
    <w:abstractNumId w:val="23"/>
  </w:num>
  <w:num w:numId="10">
    <w:abstractNumId w:val="16"/>
  </w:num>
  <w:num w:numId="11">
    <w:abstractNumId w:val="12"/>
  </w:num>
  <w:num w:numId="12">
    <w:abstractNumId w:val="21"/>
  </w:num>
  <w:num w:numId="13">
    <w:abstractNumId w:val="15"/>
  </w:num>
  <w:num w:numId="14">
    <w:abstractNumId w:val="20"/>
  </w:num>
  <w:num w:numId="15">
    <w:abstractNumId w:val="22"/>
  </w:num>
  <w:num w:numId="16">
    <w:abstractNumId w:val="10"/>
  </w:num>
  <w:num w:numId="17">
    <w:abstractNumId w:val="6"/>
  </w:num>
  <w:num w:numId="18">
    <w:abstractNumId w:val="4"/>
  </w:num>
  <w:num w:numId="19">
    <w:abstractNumId w:val="3"/>
  </w:num>
  <w:num w:numId="20">
    <w:abstractNumId w:val="5"/>
  </w:num>
  <w:num w:numId="21">
    <w:abstractNumId w:val="2"/>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28C"/>
    <w:rsid w:val="00075079"/>
    <w:rsid w:val="004642C5"/>
    <w:rsid w:val="00D14ADE"/>
    <w:rsid w:val="00EE4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9553E2-C771-4C1B-8926-C12DBF5D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EE428C"/>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EE42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EE42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EE428C"/>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EE428C"/>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EE428C"/>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EE428C"/>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EE428C"/>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EE428C"/>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EE428C"/>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EE428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EE428C"/>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EE428C"/>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EE428C"/>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EE428C"/>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EE428C"/>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EE428C"/>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EE428C"/>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EE428C"/>
  </w:style>
  <w:style w:type="character" w:customStyle="1" w:styleId="12">
    <w:name w:val="Заголовок 1 Знак"/>
    <w:basedOn w:val="a0"/>
    <w:link w:val="11"/>
    <w:uiPriority w:val="1"/>
    <w:rsid w:val="00EE428C"/>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EE428C"/>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EE428C"/>
    <w:rPr>
      <w:rFonts w:ascii="Cambria" w:eastAsia="Times New Roman" w:hAnsi="Cambria" w:cs="Times New Roman"/>
      <w:color w:val="243F60"/>
    </w:rPr>
  </w:style>
  <w:style w:type="character" w:customStyle="1" w:styleId="60">
    <w:name w:val="Заголовок 6 Знак"/>
    <w:basedOn w:val="a0"/>
    <w:link w:val="6"/>
    <w:uiPriority w:val="9"/>
    <w:semiHidden/>
    <w:rsid w:val="00EE428C"/>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EE428C"/>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EE428C"/>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EE428C"/>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EE42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E428C"/>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EE428C"/>
    <w:rPr>
      <w:rFonts w:ascii="Times New Roman" w:eastAsia="Times New Roman" w:hAnsi="Times New Roman" w:cs="Times New Roman"/>
      <w:sz w:val="18"/>
      <w:szCs w:val="18"/>
    </w:rPr>
  </w:style>
  <w:style w:type="paragraph" w:styleId="a5">
    <w:name w:val="Title"/>
    <w:basedOn w:val="a"/>
    <w:link w:val="a6"/>
    <w:uiPriority w:val="10"/>
    <w:qFormat/>
    <w:rsid w:val="00EE428C"/>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EE428C"/>
    <w:rPr>
      <w:rFonts w:ascii="Times New Roman" w:eastAsia="Times New Roman" w:hAnsi="Times New Roman" w:cs="Times New Roman"/>
      <w:b/>
      <w:bCs/>
      <w:sz w:val="27"/>
      <w:szCs w:val="27"/>
    </w:rPr>
  </w:style>
  <w:style w:type="paragraph" w:styleId="a7">
    <w:name w:val="List Paragraph"/>
    <w:basedOn w:val="a"/>
    <w:uiPriority w:val="99"/>
    <w:qFormat/>
    <w:rsid w:val="00EE428C"/>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EE428C"/>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EE428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EE428C"/>
    <w:rPr>
      <w:rFonts w:ascii="Times New Roman" w:eastAsia="Times New Roman" w:hAnsi="Times New Roman" w:cs="Times New Roman"/>
    </w:rPr>
  </w:style>
  <w:style w:type="paragraph" w:styleId="aa">
    <w:name w:val="footer"/>
    <w:basedOn w:val="a"/>
    <w:link w:val="ab"/>
    <w:uiPriority w:val="99"/>
    <w:unhideWhenUsed/>
    <w:rsid w:val="00EE428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EE428C"/>
    <w:rPr>
      <w:rFonts w:ascii="Times New Roman" w:eastAsia="Times New Roman" w:hAnsi="Times New Roman" w:cs="Times New Roman"/>
    </w:rPr>
  </w:style>
  <w:style w:type="table" w:customStyle="1" w:styleId="14">
    <w:name w:val="Сетка таблицы1"/>
    <w:basedOn w:val="a1"/>
    <w:next w:val="ac"/>
    <w:uiPriority w:val="59"/>
    <w:rsid w:val="00EE428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EE428C"/>
  </w:style>
  <w:style w:type="paragraph" w:customStyle="1" w:styleId="body">
    <w:name w:val="body"/>
    <w:basedOn w:val="a"/>
    <w:uiPriority w:val="99"/>
    <w:rsid w:val="00EE428C"/>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EE428C"/>
    <w:rPr>
      <w:i/>
      <w:iCs/>
    </w:rPr>
  </w:style>
  <w:style w:type="paragraph" w:customStyle="1" w:styleId="p11">
    <w:name w:val="p11"/>
    <w:basedOn w:val="a"/>
    <w:uiPriority w:val="99"/>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EE428C"/>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EE428C"/>
    <w:rPr>
      <w:rFonts w:ascii="Calibri" w:eastAsia="Calibri" w:hAnsi="Calibri" w:cs="Times New Roman"/>
      <w:sz w:val="20"/>
      <w:szCs w:val="20"/>
    </w:rPr>
  </w:style>
  <w:style w:type="character" w:styleId="af0">
    <w:name w:val="footnote reference"/>
    <w:basedOn w:val="a0"/>
    <w:uiPriority w:val="99"/>
    <w:unhideWhenUsed/>
    <w:rsid w:val="00EE428C"/>
    <w:rPr>
      <w:vertAlign w:val="superscript"/>
    </w:rPr>
  </w:style>
  <w:style w:type="paragraph" w:styleId="af1">
    <w:name w:val="Balloon Text"/>
    <w:basedOn w:val="a"/>
    <w:link w:val="af2"/>
    <w:uiPriority w:val="99"/>
    <w:semiHidden/>
    <w:unhideWhenUsed/>
    <w:rsid w:val="00EE428C"/>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EE428C"/>
    <w:rPr>
      <w:rFonts w:ascii="Tahoma" w:eastAsia="Times New Roman" w:hAnsi="Tahoma" w:cs="Tahoma"/>
      <w:sz w:val="16"/>
      <w:szCs w:val="16"/>
    </w:rPr>
  </w:style>
  <w:style w:type="table" w:customStyle="1" w:styleId="TableGrid">
    <w:name w:val="TableGrid"/>
    <w:rsid w:val="00EE428C"/>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EE428C"/>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EE428C"/>
    <w:rPr>
      <w:rFonts w:ascii="Calibri" w:eastAsia="Calibri" w:hAnsi="Calibri" w:cs="Times New Roman"/>
    </w:rPr>
  </w:style>
  <w:style w:type="paragraph" w:customStyle="1" w:styleId="ConsPlusNormal">
    <w:name w:val="ConsPlusNormal"/>
    <w:rsid w:val="00EE42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EE428C"/>
    <w:rPr>
      <w:rFonts w:ascii="Times New Roman" w:hAnsi="Times New Roman"/>
      <w:b/>
      <w:bCs/>
    </w:rPr>
  </w:style>
  <w:style w:type="character" w:customStyle="1" w:styleId="CharAttribute501">
    <w:name w:val="CharAttribute501"/>
    <w:uiPriority w:val="99"/>
    <w:rsid w:val="00EE428C"/>
    <w:rPr>
      <w:rFonts w:ascii="Times New Roman" w:eastAsia="Times New Roman"/>
      <w:i/>
      <w:sz w:val="28"/>
      <w:u w:val="single"/>
    </w:rPr>
  </w:style>
  <w:style w:type="paragraph" w:customStyle="1" w:styleId="af5">
    <w:name w:val="Основной"/>
    <w:basedOn w:val="a"/>
    <w:link w:val="af6"/>
    <w:rsid w:val="00EE428C"/>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EE428C"/>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EE428C"/>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EE428C"/>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EE428C"/>
    <w:rPr>
      <w:color w:val="0000FF"/>
      <w:u w:val="single"/>
    </w:rPr>
  </w:style>
  <w:style w:type="paragraph" w:customStyle="1" w:styleId="af7">
    <w:name w:val="А_основной"/>
    <w:basedOn w:val="a"/>
    <w:link w:val="af8"/>
    <w:uiPriority w:val="99"/>
    <w:qFormat/>
    <w:rsid w:val="00EE428C"/>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EE428C"/>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EE428C"/>
  </w:style>
  <w:style w:type="paragraph" w:styleId="22">
    <w:name w:val="toc 2"/>
    <w:basedOn w:val="a"/>
    <w:next w:val="a"/>
    <w:autoRedefine/>
    <w:uiPriority w:val="1"/>
    <w:unhideWhenUsed/>
    <w:qFormat/>
    <w:rsid w:val="00EE428C"/>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EE428C"/>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EE428C"/>
    <w:rPr>
      <w:rFonts w:ascii="Times New Roman" w:hAnsi="Times New Roman"/>
      <w:sz w:val="24"/>
      <w:u w:val="none"/>
      <w:effect w:val="none"/>
    </w:rPr>
  </w:style>
  <w:style w:type="paragraph" w:customStyle="1" w:styleId="NoParagraphStyle">
    <w:name w:val="[No Paragraph Style]"/>
    <w:rsid w:val="00EE428C"/>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EE428C"/>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EE428C"/>
    <w:pPr>
      <w:numPr>
        <w:numId w:val="5"/>
      </w:numPr>
      <w:ind w:left="567" w:hanging="340"/>
    </w:pPr>
  </w:style>
  <w:style w:type="paragraph" w:customStyle="1" w:styleId="table-head">
    <w:name w:val="table-head"/>
    <w:basedOn w:val="a"/>
    <w:uiPriority w:val="99"/>
    <w:rsid w:val="00EE428C"/>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EE428C"/>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EE428C"/>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EE428C"/>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EE428C"/>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EE428C"/>
  </w:style>
  <w:style w:type="paragraph" w:customStyle="1" w:styleId="c4">
    <w:name w:val="c4"/>
    <w:basedOn w:val="a"/>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EE428C"/>
  </w:style>
  <w:style w:type="paragraph" w:customStyle="1" w:styleId="c1">
    <w:name w:val="c1"/>
    <w:basedOn w:val="a"/>
    <w:uiPriority w:val="99"/>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EE428C"/>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EE428C"/>
  </w:style>
  <w:style w:type="table" w:customStyle="1" w:styleId="TableNormal1">
    <w:name w:val="Table Normal1"/>
    <w:uiPriority w:val="2"/>
    <w:semiHidden/>
    <w:unhideWhenUsed/>
    <w:qFormat/>
    <w:rsid w:val="00EE42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EE428C"/>
  </w:style>
  <w:style w:type="table" w:customStyle="1" w:styleId="TableNormal2">
    <w:name w:val="Table Normal2"/>
    <w:uiPriority w:val="2"/>
    <w:semiHidden/>
    <w:unhideWhenUsed/>
    <w:qFormat/>
    <w:rsid w:val="00EE42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EE428C"/>
    <w:rPr>
      <w:i/>
      <w:iCs/>
    </w:rPr>
  </w:style>
  <w:style w:type="character" w:styleId="afa">
    <w:name w:val="Strong"/>
    <w:basedOn w:val="a0"/>
    <w:uiPriority w:val="22"/>
    <w:qFormat/>
    <w:rsid w:val="00EE428C"/>
    <w:rPr>
      <w:b/>
      <w:bCs/>
    </w:rPr>
  </w:style>
  <w:style w:type="paragraph" w:customStyle="1" w:styleId="msonormal0">
    <w:name w:val="msonormal"/>
    <w:basedOn w:val="a"/>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E428C"/>
  </w:style>
  <w:style w:type="paragraph" w:customStyle="1" w:styleId="18">
    <w:name w:val="Подзаголовок1"/>
    <w:basedOn w:val="a"/>
    <w:next w:val="a"/>
    <w:uiPriority w:val="11"/>
    <w:qFormat/>
    <w:rsid w:val="00EE428C"/>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EE428C"/>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EE428C"/>
    <w:pPr>
      <w:spacing w:after="120" w:line="480" w:lineRule="auto"/>
    </w:pPr>
    <w:rPr>
      <w:rFonts w:eastAsia="Times New Roman"/>
    </w:rPr>
  </w:style>
  <w:style w:type="character" w:customStyle="1" w:styleId="25">
    <w:name w:val="Основной текст 2 Знак"/>
    <w:basedOn w:val="a0"/>
    <w:link w:val="212"/>
    <w:uiPriority w:val="99"/>
    <w:rsid w:val="00EE428C"/>
    <w:rPr>
      <w:rFonts w:eastAsia="Times New Roman"/>
    </w:rPr>
  </w:style>
  <w:style w:type="paragraph" w:customStyle="1" w:styleId="311">
    <w:name w:val="Основной текст 31"/>
    <w:basedOn w:val="a"/>
    <w:next w:val="34"/>
    <w:link w:val="35"/>
    <w:uiPriority w:val="99"/>
    <w:unhideWhenUsed/>
    <w:rsid w:val="00EE428C"/>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EE428C"/>
    <w:rPr>
      <w:rFonts w:eastAsia="Times New Roman"/>
      <w:sz w:val="16"/>
      <w:szCs w:val="16"/>
    </w:rPr>
  </w:style>
  <w:style w:type="paragraph" w:customStyle="1" w:styleId="19">
    <w:name w:val="Список1"/>
    <w:basedOn w:val="a"/>
    <w:next w:val="afd"/>
    <w:uiPriority w:val="99"/>
    <w:unhideWhenUsed/>
    <w:rsid w:val="00EE428C"/>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EE428C"/>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EE428C"/>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EE428C"/>
    <w:pPr>
      <w:numPr>
        <w:numId w:val="17"/>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EE428C"/>
    <w:pPr>
      <w:numPr>
        <w:numId w:val="18"/>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EE428C"/>
    <w:pPr>
      <w:numPr>
        <w:numId w:val="19"/>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EE428C"/>
    <w:pPr>
      <w:numPr>
        <w:numId w:val="20"/>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EE428C"/>
    <w:pPr>
      <w:numPr>
        <w:numId w:val="21"/>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EE428C"/>
    <w:pPr>
      <w:numPr>
        <w:numId w:val="22"/>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EE428C"/>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EE428C"/>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EE428C"/>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EE428C"/>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EE428C"/>
    <w:rPr>
      <w:rFonts w:ascii="Courier" w:eastAsia="Times New Roman" w:hAnsi="Courier"/>
      <w:sz w:val="20"/>
      <w:szCs w:val="20"/>
    </w:rPr>
  </w:style>
  <w:style w:type="paragraph" w:customStyle="1" w:styleId="215">
    <w:name w:val="Цитата 21"/>
    <w:basedOn w:val="a"/>
    <w:next w:val="a"/>
    <w:uiPriority w:val="29"/>
    <w:qFormat/>
    <w:rsid w:val="00EE428C"/>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EE428C"/>
    <w:rPr>
      <w:rFonts w:eastAsia="Times New Roman"/>
      <w:i/>
      <w:iCs/>
      <w:color w:val="000000"/>
    </w:rPr>
  </w:style>
  <w:style w:type="paragraph" w:customStyle="1" w:styleId="1c">
    <w:name w:val="Название объекта1"/>
    <w:basedOn w:val="a"/>
    <w:next w:val="a"/>
    <w:uiPriority w:val="35"/>
    <w:semiHidden/>
    <w:unhideWhenUsed/>
    <w:qFormat/>
    <w:rsid w:val="00EE428C"/>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EE428C"/>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EE428C"/>
    <w:rPr>
      <w:rFonts w:eastAsia="Times New Roman"/>
      <w:b/>
      <w:bCs/>
      <w:i/>
      <w:iCs/>
      <w:color w:val="4F81BD"/>
    </w:rPr>
  </w:style>
  <w:style w:type="character" w:customStyle="1" w:styleId="1e">
    <w:name w:val="Слабое выделение1"/>
    <w:basedOn w:val="a0"/>
    <w:uiPriority w:val="19"/>
    <w:qFormat/>
    <w:rsid w:val="00EE428C"/>
    <w:rPr>
      <w:i/>
      <w:iCs/>
      <w:color w:val="808080"/>
    </w:rPr>
  </w:style>
  <w:style w:type="character" w:customStyle="1" w:styleId="1f">
    <w:name w:val="Сильное выделение1"/>
    <w:basedOn w:val="a0"/>
    <w:uiPriority w:val="21"/>
    <w:qFormat/>
    <w:rsid w:val="00EE428C"/>
    <w:rPr>
      <w:b/>
      <w:bCs/>
      <w:i/>
      <w:iCs/>
      <w:color w:val="4F81BD"/>
    </w:rPr>
  </w:style>
  <w:style w:type="character" w:customStyle="1" w:styleId="1f0">
    <w:name w:val="Слабая ссылка1"/>
    <w:basedOn w:val="a0"/>
    <w:uiPriority w:val="31"/>
    <w:qFormat/>
    <w:rsid w:val="00EE428C"/>
    <w:rPr>
      <w:smallCaps/>
      <w:color w:val="C0504D"/>
      <w:u w:val="single"/>
    </w:rPr>
  </w:style>
  <w:style w:type="character" w:customStyle="1" w:styleId="1f1">
    <w:name w:val="Сильная ссылка1"/>
    <w:basedOn w:val="a0"/>
    <w:uiPriority w:val="32"/>
    <w:qFormat/>
    <w:rsid w:val="00EE428C"/>
    <w:rPr>
      <w:b/>
      <w:bCs/>
      <w:smallCaps/>
      <w:color w:val="C0504D"/>
      <w:spacing w:val="5"/>
      <w:u w:val="single"/>
    </w:rPr>
  </w:style>
  <w:style w:type="character" w:styleId="aff5">
    <w:name w:val="Book Title"/>
    <w:basedOn w:val="a0"/>
    <w:uiPriority w:val="33"/>
    <w:qFormat/>
    <w:rsid w:val="00EE428C"/>
    <w:rPr>
      <w:b/>
      <w:bCs/>
      <w:smallCaps/>
      <w:spacing w:val="5"/>
    </w:rPr>
  </w:style>
  <w:style w:type="table" w:customStyle="1" w:styleId="1f2">
    <w:name w:val="Светлая заливка1"/>
    <w:basedOn w:val="a1"/>
    <w:next w:val="aff6"/>
    <w:uiPriority w:val="60"/>
    <w:rsid w:val="00EE428C"/>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EE428C"/>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EE428C"/>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EE428C"/>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EE428C"/>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EE428C"/>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EE428C"/>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EE428C"/>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EE428C"/>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EE428C"/>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EE428C"/>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EE428C"/>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EE428C"/>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EE428C"/>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EE428C"/>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EE428C"/>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EE428C"/>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EE428C"/>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EE428C"/>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EE428C"/>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EE428C"/>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EE428C"/>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EE428C"/>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EE428C"/>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EE428C"/>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EE428C"/>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EE428C"/>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EE428C"/>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EE428C"/>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EE428C"/>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EE428C"/>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EE428C"/>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EE428C"/>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EE428C"/>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EE428C"/>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EE428C"/>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EE428C"/>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EE428C"/>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EE428C"/>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EE428C"/>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EE428C"/>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EE428C"/>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EE428C"/>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EE428C"/>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EE428C"/>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EE428C"/>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EE428C"/>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EE428C"/>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EE428C"/>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EE428C"/>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EE428C"/>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EE428C"/>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EE428C"/>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EE428C"/>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EE428C"/>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EE428C"/>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EE428C"/>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EE428C"/>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EE428C"/>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EE428C"/>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EE428C"/>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EE428C"/>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EE428C"/>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EE428C"/>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EE428C"/>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EE428C"/>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EE428C"/>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EE428C"/>
    <w:rPr>
      <w:sz w:val="16"/>
      <w:szCs w:val="16"/>
    </w:rPr>
  </w:style>
  <w:style w:type="paragraph" w:customStyle="1" w:styleId="1fc">
    <w:name w:val="Текст примечания1"/>
    <w:basedOn w:val="a"/>
    <w:next w:val="affe"/>
    <w:link w:val="afff"/>
    <w:uiPriority w:val="99"/>
    <w:unhideWhenUsed/>
    <w:rsid w:val="00EE428C"/>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EE428C"/>
    <w:rPr>
      <w:rFonts w:eastAsia="Times New Roman"/>
      <w:sz w:val="20"/>
      <w:szCs w:val="20"/>
    </w:rPr>
  </w:style>
  <w:style w:type="paragraph" w:customStyle="1" w:styleId="1fd">
    <w:name w:val="Тема примечания1"/>
    <w:basedOn w:val="affe"/>
    <w:next w:val="affe"/>
    <w:uiPriority w:val="99"/>
    <w:semiHidden/>
    <w:unhideWhenUsed/>
    <w:rsid w:val="00EE428C"/>
    <w:pPr>
      <w:spacing w:after="200"/>
    </w:pPr>
    <w:rPr>
      <w:rFonts w:eastAsia="Times New Roman"/>
      <w:b/>
      <w:bCs/>
      <w:lang w:val="en-US"/>
    </w:rPr>
  </w:style>
  <w:style w:type="character" w:customStyle="1" w:styleId="afff0">
    <w:name w:val="Тема примечания Знак"/>
    <w:basedOn w:val="afff"/>
    <w:link w:val="afff1"/>
    <w:uiPriority w:val="99"/>
    <w:semiHidden/>
    <w:rsid w:val="00EE428C"/>
    <w:rPr>
      <w:rFonts w:eastAsia="Times New Roman"/>
      <w:b/>
      <w:bCs/>
      <w:sz w:val="20"/>
      <w:szCs w:val="20"/>
    </w:rPr>
  </w:style>
  <w:style w:type="numbering" w:customStyle="1" w:styleId="42">
    <w:name w:val="Нет списка4"/>
    <w:next w:val="a2"/>
    <w:uiPriority w:val="99"/>
    <w:semiHidden/>
    <w:unhideWhenUsed/>
    <w:rsid w:val="00EE428C"/>
  </w:style>
  <w:style w:type="table" w:customStyle="1" w:styleId="TableNormal3">
    <w:name w:val="Table Normal3"/>
    <w:uiPriority w:val="2"/>
    <w:semiHidden/>
    <w:unhideWhenUsed/>
    <w:qFormat/>
    <w:rsid w:val="00EE42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EE428C"/>
  </w:style>
  <w:style w:type="character" w:styleId="afff2">
    <w:name w:val="FollowedHyperlink"/>
    <w:basedOn w:val="a0"/>
    <w:uiPriority w:val="99"/>
    <w:semiHidden/>
    <w:unhideWhenUsed/>
    <w:rsid w:val="00EE428C"/>
    <w:rPr>
      <w:color w:val="800080"/>
      <w:u w:val="single"/>
    </w:rPr>
  </w:style>
  <w:style w:type="character" w:customStyle="1" w:styleId="afff3">
    <w:name w:val="Нет"/>
    <w:rsid w:val="00EE428C"/>
  </w:style>
  <w:style w:type="numbering" w:customStyle="1" w:styleId="1110">
    <w:name w:val="Нет списка111"/>
    <w:next w:val="a2"/>
    <w:uiPriority w:val="99"/>
    <w:semiHidden/>
    <w:unhideWhenUsed/>
    <w:rsid w:val="00EE428C"/>
  </w:style>
  <w:style w:type="numbering" w:customStyle="1" w:styleId="1111">
    <w:name w:val="Нет списка1111"/>
    <w:next w:val="a2"/>
    <w:uiPriority w:val="99"/>
    <w:semiHidden/>
    <w:unhideWhenUsed/>
    <w:rsid w:val="00EE428C"/>
  </w:style>
  <w:style w:type="character" w:customStyle="1" w:styleId="FontStyle19">
    <w:name w:val="Font Style19"/>
    <w:rsid w:val="00EE428C"/>
    <w:rPr>
      <w:rFonts w:ascii="Times New Roman" w:hAnsi="Times New Roman" w:cs="Times New Roman"/>
      <w:sz w:val="22"/>
      <w:szCs w:val="22"/>
    </w:rPr>
  </w:style>
  <w:style w:type="character" w:customStyle="1" w:styleId="c12">
    <w:name w:val="c12"/>
    <w:basedOn w:val="a0"/>
    <w:uiPriority w:val="99"/>
    <w:rsid w:val="00EE428C"/>
  </w:style>
  <w:style w:type="character" w:customStyle="1" w:styleId="FontStyle25">
    <w:name w:val="Font Style25"/>
    <w:uiPriority w:val="99"/>
    <w:rsid w:val="00EE428C"/>
    <w:rPr>
      <w:rFonts w:ascii="Franklin Gothic Demi" w:hAnsi="Franklin Gothic Demi" w:cs="Franklin Gothic Demi"/>
      <w:b/>
      <w:bCs/>
      <w:sz w:val="30"/>
      <w:szCs w:val="30"/>
    </w:rPr>
  </w:style>
  <w:style w:type="character" w:customStyle="1" w:styleId="FontStyle22">
    <w:name w:val="Font Style22"/>
    <w:uiPriority w:val="99"/>
    <w:rsid w:val="00EE428C"/>
    <w:rPr>
      <w:rFonts w:ascii="Times New Roman" w:hAnsi="Times New Roman" w:cs="Times New Roman"/>
      <w:b/>
      <w:bCs/>
      <w:sz w:val="22"/>
      <w:szCs w:val="22"/>
    </w:rPr>
  </w:style>
  <w:style w:type="paragraph" w:customStyle="1" w:styleId="1fe">
    <w:name w:val="Заголовок1"/>
    <w:basedOn w:val="a"/>
    <w:next w:val="a3"/>
    <w:rsid w:val="00EE428C"/>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EE428C"/>
    <w:rPr>
      <w:rFonts w:ascii="Times New Roman" w:eastAsia="Times New Roman" w:hAnsi="Times New Roman" w:cs="Times New Roman"/>
      <w:sz w:val="24"/>
      <w:szCs w:val="24"/>
    </w:rPr>
  </w:style>
  <w:style w:type="paragraph" w:customStyle="1" w:styleId="Caption1">
    <w:name w:val="Caption1"/>
    <w:basedOn w:val="a"/>
    <w:uiPriority w:val="99"/>
    <w:rsid w:val="00EE428C"/>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EE428C"/>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EE428C"/>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EE428C"/>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EE428C"/>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EE428C"/>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EE428C"/>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EE428C"/>
    <w:rPr>
      <w:rFonts w:ascii="Times New Roman" w:hAnsi="Times New Roman"/>
      <w:i/>
      <w:iCs/>
      <w:sz w:val="27"/>
      <w:szCs w:val="27"/>
      <w:shd w:val="clear" w:color="auto" w:fill="FFFFFF"/>
    </w:rPr>
  </w:style>
  <w:style w:type="character" w:customStyle="1" w:styleId="45">
    <w:name w:val="Основной текст (4) + Не курсив"/>
    <w:uiPriority w:val="99"/>
    <w:rsid w:val="00EE428C"/>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EE428C"/>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EE428C"/>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EE428C"/>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EE428C"/>
  </w:style>
  <w:style w:type="paragraph" w:customStyle="1" w:styleId="u-2-msonormal">
    <w:name w:val="u-2-msonormal"/>
    <w:basedOn w:val="a"/>
    <w:uiPriority w:val="99"/>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EE428C"/>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EE4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EE428C"/>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EE428C"/>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EE428C"/>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EE42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EE428C"/>
    <w:rPr>
      <w:rFonts w:ascii="Times New Roman" w:hAnsi="Times New Roman" w:cs="Times New Roman"/>
      <w:sz w:val="16"/>
      <w:szCs w:val="16"/>
    </w:rPr>
  </w:style>
  <w:style w:type="character" w:customStyle="1" w:styleId="FontStyle52">
    <w:name w:val="Font Style52"/>
    <w:basedOn w:val="a0"/>
    <w:uiPriority w:val="99"/>
    <w:rsid w:val="00EE428C"/>
    <w:rPr>
      <w:rFonts w:ascii="Times New Roman" w:hAnsi="Times New Roman" w:cs="Times New Roman"/>
      <w:b/>
      <w:bCs/>
      <w:sz w:val="16"/>
      <w:szCs w:val="16"/>
    </w:rPr>
  </w:style>
  <w:style w:type="character" w:customStyle="1" w:styleId="FontStyle43">
    <w:name w:val="Font Style43"/>
    <w:basedOn w:val="a0"/>
    <w:uiPriority w:val="99"/>
    <w:rsid w:val="00EE428C"/>
    <w:rPr>
      <w:rFonts w:ascii="Times New Roman" w:hAnsi="Times New Roman" w:cs="Times New Roman"/>
      <w:i/>
      <w:iCs/>
      <w:sz w:val="16"/>
      <w:szCs w:val="16"/>
    </w:rPr>
  </w:style>
  <w:style w:type="character" w:customStyle="1" w:styleId="FontStyle56">
    <w:name w:val="Font Style56"/>
    <w:basedOn w:val="a0"/>
    <w:uiPriority w:val="99"/>
    <w:rsid w:val="00EE428C"/>
    <w:rPr>
      <w:rFonts w:ascii="Times New Roman" w:hAnsi="Times New Roman" w:cs="Times New Roman"/>
      <w:b/>
      <w:bCs/>
      <w:sz w:val="18"/>
      <w:szCs w:val="18"/>
    </w:rPr>
  </w:style>
  <w:style w:type="paragraph" w:customStyle="1" w:styleId="Style9">
    <w:name w:val="Style9"/>
    <w:basedOn w:val="a"/>
    <w:uiPriority w:val="99"/>
    <w:rsid w:val="00EE428C"/>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EE428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EE428C"/>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EE42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EE428C"/>
    <w:rPr>
      <w:rFonts w:ascii="Times New Roman" w:hAnsi="Times New Roman" w:cs="Times New Roman"/>
      <w:spacing w:val="-10"/>
      <w:sz w:val="20"/>
      <w:szCs w:val="20"/>
    </w:rPr>
  </w:style>
  <w:style w:type="paragraph" w:customStyle="1" w:styleId="Style21">
    <w:name w:val="Style21"/>
    <w:basedOn w:val="a"/>
    <w:uiPriority w:val="99"/>
    <w:rsid w:val="00EE428C"/>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EE428C"/>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EE428C"/>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EE428C"/>
    <w:rPr>
      <w:rFonts w:ascii="Times New Roman" w:hAnsi="Times New Roman" w:cs="Times New Roman"/>
      <w:b/>
      <w:bCs/>
      <w:i/>
      <w:iCs/>
      <w:sz w:val="18"/>
      <w:szCs w:val="18"/>
    </w:rPr>
  </w:style>
  <w:style w:type="paragraph" w:customStyle="1" w:styleId="Style20">
    <w:name w:val="Style20"/>
    <w:basedOn w:val="a"/>
    <w:uiPriority w:val="99"/>
    <w:rsid w:val="00EE428C"/>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EE428C"/>
    <w:rPr>
      <w:rFonts w:ascii="Microsoft Sans Serif" w:hAnsi="Microsoft Sans Serif" w:cs="Microsoft Sans Serif"/>
      <w:b/>
      <w:bCs/>
      <w:sz w:val="14"/>
      <w:szCs w:val="14"/>
    </w:rPr>
  </w:style>
  <w:style w:type="character" w:customStyle="1" w:styleId="FontStyle58">
    <w:name w:val="Font Style58"/>
    <w:basedOn w:val="a0"/>
    <w:uiPriority w:val="99"/>
    <w:rsid w:val="00EE428C"/>
    <w:rPr>
      <w:rFonts w:ascii="Constantia" w:hAnsi="Constantia" w:cs="Constantia"/>
      <w:b/>
      <w:bCs/>
      <w:smallCaps/>
      <w:spacing w:val="20"/>
      <w:sz w:val="8"/>
      <w:szCs w:val="8"/>
    </w:rPr>
  </w:style>
  <w:style w:type="paragraph" w:customStyle="1" w:styleId="Style34">
    <w:name w:val="Style34"/>
    <w:basedOn w:val="a"/>
    <w:uiPriority w:val="99"/>
    <w:rsid w:val="00EE428C"/>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EE428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EE42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EE428C"/>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EE428C"/>
    <w:rPr>
      <w:rFonts w:ascii="Times New Roman" w:hAnsi="Times New Roman" w:cs="Times New Roman"/>
      <w:sz w:val="16"/>
      <w:szCs w:val="16"/>
    </w:rPr>
  </w:style>
  <w:style w:type="character" w:customStyle="1" w:styleId="FontStyle71">
    <w:name w:val="Font Style71"/>
    <w:basedOn w:val="a0"/>
    <w:uiPriority w:val="99"/>
    <w:rsid w:val="00EE428C"/>
    <w:rPr>
      <w:rFonts w:ascii="Times New Roman" w:hAnsi="Times New Roman" w:cs="Times New Roman"/>
      <w:b/>
      <w:bCs/>
      <w:sz w:val="16"/>
      <w:szCs w:val="16"/>
    </w:rPr>
  </w:style>
  <w:style w:type="character" w:customStyle="1" w:styleId="FontStyle36">
    <w:name w:val="Font Style36"/>
    <w:basedOn w:val="a0"/>
    <w:uiPriority w:val="99"/>
    <w:rsid w:val="00EE428C"/>
    <w:rPr>
      <w:rFonts w:ascii="Bookman Old Style" w:hAnsi="Bookman Old Style" w:cs="Bookman Old Style"/>
      <w:i/>
      <w:iCs/>
      <w:sz w:val="14"/>
      <w:szCs w:val="14"/>
    </w:rPr>
  </w:style>
  <w:style w:type="character" w:customStyle="1" w:styleId="FontStyle41">
    <w:name w:val="Font Style41"/>
    <w:basedOn w:val="a0"/>
    <w:uiPriority w:val="99"/>
    <w:rsid w:val="00EE428C"/>
    <w:rPr>
      <w:rFonts w:ascii="Bookman Old Style" w:hAnsi="Bookman Old Style" w:cs="Bookman Old Style"/>
      <w:i/>
      <w:iCs/>
      <w:spacing w:val="-10"/>
      <w:sz w:val="16"/>
      <w:szCs w:val="16"/>
    </w:rPr>
  </w:style>
  <w:style w:type="paragraph" w:customStyle="1" w:styleId="Style8">
    <w:name w:val="Style8"/>
    <w:basedOn w:val="a"/>
    <w:uiPriority w:val="99"/>
    <w:rsid w:val="00EE428C"/>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EE428C"/>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EE428C"/>
    <w:rPr>
      <w:rFonts w:ascii="Bookman Old Style" w:hAnsi="Bookman Old Style" w:cs="Bookman Old Style"/>
      <w:sz w:val="16"/>
      <w:szCs w:val="16"/>
    </w:rPr>
  </w:style>
  <w:style w:type="paragraph" w:customStyle="1" w:styleId="Style18">
    <w:name w:val="Style18"/>
    <w:basedOn w:val="a"/>
    <w:uiPriority w:val="99"/>
    <w:rsid w:val="00EE428C"/>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EE428C"/>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EE428C"/>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EE428C"/>
    <w:rPr>
      <w:rFonts w:ascii="Bookman Old Style" w:hAnsi="Bookman Old Style" w:cs="Bookman Old Style"/>
      <w:b/>
      <w:bCs/>
      <w:sz w:val="14"/>
      <w:szCs w:val="14"/>
    </w:rPr>
  </w:style>
  <w:style w:type="character" w:customStyle="1" w:styleId="FontStyle51">
    <w:name w:val="Font Style51"/>
    <w:basedOn w:val="a0"/>
    <w:rsid w:val="00EE428C"/>
    <w:rPr>
      <w:rFonts w:ascii="Bookman Old Style" w:hAnsi="Bookman Old Style" w:cs="Bookman Old Style"/>
      <w:i/>
      <w:iCs/>
      <w:sz w:val="14"/>
      <w:szCs w:val="14"/>
    </w:rPr>
  </w:style>
  <w:style w:type="paragraph" w:customStyle="1" w:styleId="Style26">
    <w:name w:val="Style26"/>
    <w:basedOn w:val="a"/>
    <w:uiPriority w:val="99"/>
    <w:rsid w:val="00EE428C"/>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EE428C"/>
    <w:rPr>
      <w:rFonts w:ascii="Bookman Old Style" w:hAnsi="Bookman Old Style" w:cs="Bookman Old Style"/>
      <w:smallCaps/>
      <w:spacing w:val="20"/>
      <w:sz w:val="10"/>
      <w:szCs w:val="10"/>
    </w:rPr>
  </w:style>
  <w:style w:type="paragraph" w:customStyle="1" w:styleId="Style22">
    <w:name w:val="Style22"/>
    <w:basedOn w:val="a"/>
    <w:uiPriority w:val="99"/>
    <w:rsid w:val="00EE428C"/>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EE428C"/>
    <w:rPr>
      <w:rFonts w:ascii="Bookman Old Style" w:hAnsi="Bookman Old Style" w:cs="Bookman Old Style"/>
      <w:b/>
      <w:bCs/>
      <w:i/>
      <w:iCs/>
      <w:sz w:val="14"/>
      <w:szCs w:val="14"/>
    </w:rPr>
  </w:style>
  <w:style w:type="paragraph" w:customStyle="1" w:styleId="Style12">
    <w:name w:val="Style12"/>
    <w:basedOn w:val="a"/>
    <w:uiPriority w:val="99"/>
    <w:rsid w:val="00EE428C"/>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EE428C"/>
    <w:rPr>
      <w:rFonts w:ascii="Bookman Old Style" w:hAnsi="Bookman Old Style" w:cs="Bookman Old Style"/>
      <w:sz w:val="16"/>
      <w:szCs w:val="16"/>
    </w:rPr>
  </w:style>
  <w:style w:type="character" w:customStyle="1" w:styleId="FontStyle63">
    <w:name w:val="Font Style63"/>
    <w:basedOn w:val="a0"/>
    <w:uiPriority w:val="99"/>
    <w:rsid w:val="00EE428C"/>
    <w:rPr>
      <w:rFonts w:ascii="Bookman Old Style" w:hAnsi="Bookman Old Style" w:cs="Bookman Old Style"/>
      <w:b/>
      <w:bCs/>
      <w:spacing w:val="-20"/>
      <w:sz w:val="16"/>
      <w:szCs w:val="16"/>
    </w:rPr>
  </w:style>
  <w:style w:type="character" w:customStyle="1" w:styleId="FontStyle64">
    <w:name w:val="Font Style64"/>
    <w:basedOn w:val="a0"/>
    <w:uiPriority w:val="99"/>
    <w:rsid w:val="00EE428C"/>
    <w:rPr>
      <w:rFonts w:ascii="Arial Black" w:hAnsi="Arial Black" w:cs="Arial Black"/>
      <w:smallCaps/>
      <w:sz w:val="14"/>
      <w:szCs w:val="14"/>
    </w:rPr>
  </w:style>
  <w:style w:type="character" w:customStyle="1" w:styleId="FontStyle38">
    <w:name w:val="Font Style38"/>
    <w:basedOn w:val="a0"/>
    <w:uiPriority w:val="99"/>
    <w:rsid w:val="00EE428C"/>
    <w:rPr>
      <w:rFonts w:ascii="Arial Black" w:hAnsi="Arial Black" w:cs="Arial Black"/>
      <w:sz w:val="12"/>
      <w:szCs w:val="12"/>
    </w:rPr>
  </w:style>
  <w:style w:type="character" w:customStyle="1" w:styleId="FontStyle49">
    <w:name w:val="Font Style49"/>
    <w:rsid w:val="00EE428C"/>
    <w:rPr>
      <w:rFonts w:ascii="Arial Black" w:hAnsi="Arial Black" w:cs="Arial Black"/>
      <w:sz w:val="12"/>
      <w:szCs w:val="12"/>
    </w:rPr>
  </w:style>
  <w:style w:type="character" w:customStyle="1" w:styleId="115">
    <w:name w:val="Заголовок 1 Знак1"/>
    <w:basedOn w:val="a0"/>
    <w:uiPriority w:val="9"/>
    <w:rsid w:val="00EE428C"/>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EE428C"/>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EE428C"/>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EE428C"/>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EE428C"/>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EE428C"/>
    <w:rPr>
      <w:rFonts w:ascii="Times New Roman" w:eastAsia="Times New Roman" w:hAnsi="Times New Roman" w:cs="Times New Roman"/>
    </w:rPr>
  </w:style>
  <w:style w:type="character" w:customStyle="1" w:styleId="2f3">
    <w:name w:val="Нижний колонтитул Знак2"/>
    <w:basedOn w:val="a0"/>
    <w:uiPriority w:val="99"/>
    <w:rsid w:val="00EE428C"/>
    <w:rPr>
      <w:rFonts w:ascii="Times New Roman" w:eastAsia="Times New Roman" w:hAnsi="Times New Roman" w:cs="Times New Roman"/>
    </w:rPr>
  </w:style>
  <w:style w:type="character" w:customStyle="1" w:styleId="afff6">
    <w:name w:val="пж"/>
    <w:rsid w:val="00EE428C"/>
    <w:rPr>
      <w:b/>
      <w:bCs/>
      <w:i w:val="0"/>
      <w:iCs w:val="0"/>
      <w:color w:val="000000"/>
      <w14:textOutline w14:w="0" w14:cap="rnd" w14:cmpd="sng" w14:algn="ctr">
        <w14:noFill/>
        <w14:prstDash w14:val="solid"/>
        <w14:bevel/>
      </w14:textOutline>
    </w:rPr>
  </w:style>
  <w:style w:type="character" w:customStyle="1" w:styleId="afff7">
    <w:name w:val="курсив"/>
    <w:rsid w:val="00EE428C"/>
    <w:rPr>
      <w:b w:val="0"/>
      <w:bCs w:val="0"/>
      <w:i/>
      <w:iCs/>
    </w:rPr>
  </w:style>
  <w:style w:type="character" w:customStyle="1" w:styleId="afff8">
    <w:name w:val="пж курсив"/>
    <w:rsid w:val="00EE428C"/>
    <w:rPr>
      <w:b/>
      <w:bCs/>
      <w:i/>
      <w:iCs/>
    </w:rPr>
  </w:style>
  <w:style w:type="character" w:customStyle="1" w:styleId="afff9">
    <w:name w:val="Символ сноски"/>
    <w:rsid w:val="00EE428C"/>
  </w:style>
  <w:style w:type="character" w:customStyle="1" w:styleId="afffa">
    <w:name w:val="трекинг сноски"/>
    <w:rsid w:val="00EE428C"/>
  </w:style>
  <w:style w:type="character" w:customStyle="1" w:styleId="afffb">
    <w:name w:val="трекинг"/>
    <w:rsid w:val="00EE428C"/>
  </w:style>
  <w:style w:type="character" w:styleId="afffc">
    <w:name w:val="endnote reference"/>
    <w:rsid w:val="00EE428C"/>
    <w:rPr>
      <w:vertAlign w:val="superscript"/>
    </w:rPr>
  </w:style>
  <w:style w:type="character" w:customStyle="1" w:styleId="afffd">
    <w:name w:val="Символы концевой сноски"/>
    <w:rsid w:val="00EE428C"/>
  </w:style>
  <w:style w:type="paragraph" w:customStyle="1" w:styleId="1ff6">
    <w:name w:val="Название1"/>
    <w:basedOn w:val="a"/>
    <w:uiPriority w:val="10"/>
    <w:qFormat/>
    <w:rsid w:val="00EE428C"/>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EE428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EE428C"/>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EE428C"/>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EE428C"/>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EE428C"/>
    <w:pPr>
      <w:ind w:left="340" w:firstLine="0"/>
    </w:pPr>
  </w:style>
  <w:style w:type="paragraph" w:customStyle="1" w:styleId="2f4">
    <w:name w:val="заголовок 2"/>
    <w:basedOn w:val="afffe"/>
    <w:link w:val="2f5"/>
    <w:rsid w:val="00EE428C"/>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EE428C"/>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EE428C"/>
    <w:pPr>
      <w:tabs>
        <w:tab w:val="left" w:pos="510"/>
      </w:tabs>
      <w:spacing w:line="194" w:lineRule="atLeast"/>
      <w:ind w:left="340" w:firstLine="0"/>
    </w:pPr>
  </w:style>
  <w:style w:type="paragraph" w:customStyle="1" w:styleId="affff4">
    <w:name w:val="сноски"/>
    <w:basedOn w:val="afffe"/>
    <w:uiPriority w:val="99"/>
    <w:rsid w:val="00EE428C"/>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EE428C"/>
    <w:pPr>
      <w:spacing w:before="283" w:after="170" w:line="302" w:lineRule="atLeast"/>
      <w:jc w:val="center"/>
    </w:pPr>
    <w:rPr>
      <w:b/>
      <w:bCs/>
      <w:sz w:val="25"/>
      <w:szCs w:val="25"/>
      <w:lang w:val="ru-RU"/>
    </w:rPr>
  </w:style>
  <w:style w:type="paragraph" w:customStyle="1" w:styleId="affff5">
    <w:name w:val="[основной абзац]"/>
    <w:basedOn w:val="afffe"/>
    <w:rsid w:val="00EE428C"/>
  </w:style>
  <w:style w:type="paragraph" w:customStyle="1" w:styleId="affff6">
    <w:name w:val="доп текст таблица"/>
    <w:basedOn w:val="afffe"/>
    <w:uiPriority w:val="99"/>
    <w:rsid w:val="00EE428C"/>
    <w:pPr>
      <w:spacing w:line="213" w:lineRule="atLeast"/>
      <w:ind w:left="113" w:right="113"/>
      <w:jc w:val="both"/>
    </w:pPr>
    <w:rPr>
      <w:sz w:val="19"/>
      <w:szCs w:val="19"/>
      <w:lang w:val="ru-RU"/>
    </w:rPr>
  </w:style>
  <w:style w:type="paragraph" w:customStyle="1" w:styleId="affff7">
    <w:name w:val="Содержимое таблицы"/>
    <w:basedOn w:val="a"/>
    <w:rsid w:val="00EE428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EE428C"/>
    <w:pPr>
      <w:jc w:val="center"/>
    </w:pPr>
    <w:rPr>
      <w:b/>
      <w:bCs/>
    </w:rPr>
  </w:style>
  <w:style w:type="paragraph" w:customStyle="1" w:styleId="52">
    <w:name w:val="заголовок 5"/>
    <w:basedOn w:val="afffe"/>
    <w:uiPriority w:val="99"/>
    <w:rsid w:val="00EE428C"/>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EE428C"/>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EE428C"/>
    <w:pPr>
      <w:spacing w:before="283"/>
    </w:pPr>
    <w:rPr>
      <w:spacing w:val="-4"/>
    </w:rPr>
  </w:style>
  <w:style w:type="paragraph" w:customStyle="1" w:styleId="affff9">
    <w:name w:val="галка мелкий кегель"/>
    <w:basedOn w:val="affff3"/>
    <w:uiPriority w:val="99"/>
    <w:rsid w:val="00EE428C"/>
    <w:pPr>
      <w:ind w:left="737"/>
    </w:pPr>
  </w:style>
  <w:style w:type="paragraph" w:customStyle="1" w:styleId="PreformattedText">
    <w:name w:val="Preformatted Text"/>
    <w:basedOn w:val="a"/>
    <w:rsid w:val="00EE428C"/>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EE428C"/>
  </w:style>
  <w:style w:type="character" w:customStyle="1" w:styleId="Snoska">
    <w:name w:val="Snoska"/>
    <w:rsid w:val="00EE428C"/>
    <w:rPr>
      <w:rFonts w:ascii="SchoolBookCSanPin" w:eastAsia="SchoolBookCSanPin" w:hAnsi="SchoolBookCSanPin" w:cs="SchoolBookCSanPin"/>
      <w:sz w:val="17"/>
      <w:szCs w:val="17"/>
      <w:lang w:val="ru-RU"/>
    </w:rPr>
  </w:style>
  <w:style w:type="character" w:customStyle="1" w:styleId="TABLZAG">
    <w:name w:val="TABL_ZAG"/>
    <w:rsid w:val="00EE428C"/>
  </w:style>
  <w:style w:type="paragraph" w:customStyle="1" w:styleId="03">
    <w:name w:val="Стиль03"/>
    <w:basedOn w:val="a5"/>
    <w:link w:val="030"/>
    <w:qFormat/>
    <w:rsid w:val="00EE428C"/>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EE428C"/>
    <w:pPr>
      <w:spacing w:after="0" w:line="360" w:lineRule="auto"/>
    </w:pPr>
    <w:rPr>
      <w:rFonts w:ascii="Calibri" w:hAnsi="Calibri" w:cs="Calibri"/>
      <w:color w:val="auto"/>
      <w:sz w:val="32"/>
      <w:szCs w:val="32"/>
    </w:rPr>
  </w:style>
  <w:style w:type="character" w:customStyle="1" w:styleId="030">
    <w:name w:val="Стиль03 Знак"/>
    <w:link w:val="03"/>
    <w:rsid w:val="00EE428C"/>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EE428C"/>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EE428C"/>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EE428C"/>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EE428C"/>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EE428C"/>
    <w:pPr>
      <w:spacing w:before="0" w:after="0" w:line="360" w:lineRule="auto"/>
    </w:pPr>
    <w:rPr>
      <w:rFonts w:ascii="Calibri" w:hAnsi="Calibri" w:cs="Calibri"/>
      <w:color w:val="auto"/>
      <w:sz w:val="28"/>
      <w:szCs w:val="28"/>
    </w:rPr>
  </w:style>
  <w:style w:type="character" w:customStyle="1" w:styleId="2f5">
    <w:name w:val="заголовок 2 Знак"/>
    <w:link w:val="2f4"/>
    <w:rsid w:val="00EE428C"/>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EE428C"/>
    <w:rPr>
      <w:rFonts w:ascii="Calibri" w:eastAsia="FreeSetC" w:hAnsi="Calibri" w:cs="Calibri"/>
      <w:b/>
      <w:bCs/>
      <w:color w:val="595959"/>
      <w:kern w:val="1"/>
      <w:sz w:val="28"/>
      <w:szCs w:val="28"/>
      <w:lang w:eastAsia="hi-IN" w:bidi="hi-IN"/>
    </w:rPr>
  </w:style>
  <w:style w:type="character" w:customStyle="1" w:styleId="3d">
    <w:name w:val="Стиль3 Знак"/>
    <w:link w:val="3c"/>
    <w:rsid w:val="00EE428C"/>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EE428C"/>
    <w:rPr>
      <w:color w:val="800080"/>
      <w:u w:val="single"/>
    </w:rPr>
  </w:style>
  <w:style w:type="paragraph" w:customStyle="1" w:styleId="218">
    <w:name w:val="Заголовок 21"/>
    <w:basedOn w:val="a"/>
    <w:uiPriority w:val="9"/>
    <w:qFormat/>
    <w:rsid w:val="00EE428C"/>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EE428C"/>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EE428C"/>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EE428C"/>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EE428C"/>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EE428C"/>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EE428C"/>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EE428C"/>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EE428C"/>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EE428C"/>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EE428C"/>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EE428C"/>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EE428C"/>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EE428C"/>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EE428C"/>
    <w:pPr>
      <w:spacing w:line="213" w:lineRule="atLeast"/>
      <w:ind w:left="113" w:right="113"/>
      <w:jc w:val="both"/>
      <w:textAlignment w:val="auto"/>
    </w:pPr>
    <w:rPr>
      <w:kern w:val="2"/>
      <w:sz w:val="19"/>
      <w:szCs w:val="19"/>
      <w:lang w:val="ru-RU"/>
    </w:rPr>
  </w:style>
  <w:style w:type="character" w:customStyle="1" w:styleId="Hyperlink0">
    <w:name w:val="Hyperlink.0"/>
    <w:basedOn w:val="a0"/>
    <w:rsid w:val="00EE428C"/>
    <w:rPr>
      <w:color w:val="0070C0"/>
      <w:u w:val="single" w:color="0070C0"/>
      <w:lang w:val="en-US"/>
    </w:rPr>
  </w:style>
  <w:style w:type="character" w:customStyle="1" w:styleId="FontStyle46">
    <w:name w:val="Font Style46"/>
    <w:uiPriority w:val="99"/>
    <w:rsid w:val="00EE428C"/>
    <w:rPr>
      <w:rFonts w:ascii="Times New Roman" w:hAnsi="Times New Roman" w:cs="Times New Roman" w:hint="default"/>
      <w:color w:val="000000"/>
      <w:sz w:val="22"/>
      <w:szCs w:val="22"/>
    </w:rPr>
  </w:style>
  <w:style w:type="character" w:customStyle="1" w:styleId="snoskazifra">
    <w:name w:val="snoska zifra"/>
    <w:rsid w:val="00EE428C"/>
    <w:rPr>
      <w:position w:val="1"/>
      <w:sz w:val="22"/>
      <w:szCs w:val="22"/>
    </w:rPr>
  </w:style>
  <w:style w:type="character" w:customStyle="1" w:styleId="affffb">
    <w:name w:val="ч"/>
    <w:rsid w:val="00EE428C"/>
    <w:rPr>
      <w:caps w:val="0"/>
      <w:smallCaps w:val="0"/>
    </w:rPr>
  </w:style>
  <w:style w:type="paragraph" w:customStyle="1" w:styleId="315">
    <w:name w:val="Заголовок 31"/>
    <w:basedOn w:val="a"/>
    <w:next w:val="a"/>
    <w:uiPriority w:val="9"/>
    <w:qFormat/>
    <w:rsid w:val="00EE428C"/>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EE428C"/>
    <w:rPr>
      <w:sz w:val="28"/>
      <w:shd w:val="clear" w:color="auto" w:fill="FFFFFF"/>
    </w:rPr>
  </w:style>
  <w:style w:type="paragraph" w:customStyle="1" w:styleId="2f9">
    <w:name w:val="Основной текст (2)"/>
    <w:basedOn w:val="a"/>
    <w:link w:val="2f8"/>
    <w:uiPriority w:val="99"/>
    <w:rsid w:val="00EE428C"/>
    <w:pPr>
      <w:widowControl w:val="0"/>
      <w:shd w:val="clear" w:color="auto" w:fill="FFFFFF"/>
      <w:spacing w:after="240" w:line="322" w:lineRule="exact"/>
    </w:pPr>
    <w:rPr>
      <w:sz w:val="28"/>
    </w:rPr>
  </w:style>
  <w:style w:type="character" w:customStyle="1" w:styleId="snippet-info">
    <w:name w:val="snippet-info"/>
    <w:basedOn w:val="a0"/>
    <w:rsid w:val="00EE428C"/>
  </w:style>
  <w:style w:type="character" w:customStyle="1" w:styleId="fontstyle01">
    <w:name w:val="fontstyle01"/>
    <w:basedOn w:val="a0"/>
    <w:rsid w:val="00EE428C"/>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EE428C"/>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EE428C"/>
    <w:rPr>
      <w:rFonts w:ascii="Cambria" w:eastAsia="Times New Roman" w:hAnsi="Cambria" w:cs="Times New Roman" w:hint="default"/>
      <w:b/>
      <w:bCs/>
      <w:color w:val="4F81BD"/>
    </w:rPr>
  </w:style>
  <w:style w:type="character" w:customStyle="1" w:styleId="1ffd">
    <w:name w:val="Название Знак1"/>
    <w:basedOn w:val="a0"/>
    <w:uiPriority w:val="10"/>
    <w:rsid w:val="00EE428C"/>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EE428C"/>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EE428C"/>
    <w:rPr>
      <w:i/>
      <w:iCs/>
      <w:color w:val="000000"/>
    </w:rPr>
  </w:style>
  <w:style w:type="character" w:customStyle="1" w:styleId="410">
    <w:name w:val="Заголовок 4 Знак1"/>
    <w:basedOn w:val="a0"/>
    <w:uiPriority w:val="9"/>
    <w:semiHidden/>
    <w:rsid w:val="00EE428C"/>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EE428C"/>
    <w:rPr>
      <w:rFonts w:ascii="Cambria" w:eastAsia="Times New Roman" w:hAnsi="Cambria" w:cs="Times New Roman" w:hint="default"/>
      <w:color w:val="243F60"/>
    </w:rPr>
  </w:style>
  <w:style w:type="character" w:customStyle="1" w:styleId="610">
    <w:name w:val="Заголовок 6 Знак1"/>
    <w:basedOn w:val="a0"/>
    <w:uiPriority w:val="9"/>
    <w:semiHidden/>
    <w:rsid w:val="00EE428C"/>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EE428C"/>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EE428C"/>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EE428C"/>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EE428C"/>
    <w:rPr>
      <w:b/>
      <w:bCs/>
      <w:i/>
      <w:iCs/>
      <w:color w:val="4F81BD"/>
    </w:rPr>
  </w:style>
  <w:style w:type="table" w:customStyle="1" w:styleId="116">
    <w:name w:val="Светлая заливка11"/>
    <w:basedOn w:val="a1"/>
    <w:uiPriority w:val="60"/>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428C"/>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EE428C"/>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EE428C"/>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EE428C"/>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EE428C"/>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EE428C"/>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EE428C"/>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EE428C"/>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EE428C"/>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EE428C"/>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EE428C"/>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EE428C"/>
  </w:style>
  <w:style w:type="table" w:customStyle="1" w:styleId="TableNormal4">
    <w:name w:val="Table Normal4"/>
    <w:uiPriority w:val="2"/>
    <w:semiHidden/>
    <w:unhideWhenUsed/>
    <w:qFormat/>
    <w:rsid w:val="00EE42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EE428C"/>
  </w:style>
  <w:style w:type="table" w:customStyle="1" w:styleId="TableNormal5">
    <w:name w:val="Table Normal5"/>
    <w:uiPriority w:val="2"/>
    <w:semiHidden/>
    <w:unhideWhenUsed/>
    <w:qFormat/>
    <w:rsid w:val="00EE42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EE428C"/>
  </w:style>
  <w:style w:type="table" w:customStyle="1" w:styleId="11d">
    <w:name w:val="Сетка таблицы11"/>
    <w:basedOn w:val="a1"/>
    <w:next w:val="ac"/>
    <w:uiPriority w:val="99"/>
    <w:rsid w:val="00EE428C"/>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EE428C"/>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EE428C"/>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EE428C"/>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EE428C"/>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EE428C"/>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EE428C"/>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EE428C"/>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EE428C"/>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EE428C"/>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EE4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EE428C"/>
    <w:rPr>
      <w:color w:val="0563C1" w:themeColor="hyperlink"/>
      <w:u w:val="single"/>
    </w:rPr>
  </w:style>
  <w:style w:type="paragraph" w:styleId="afc">
    <w:name w:val="Subtitle"/>
    <w:basedOn w:val="a"/>
    <w:next w:val="a"/>
    <w:link w:val="afb"/>
    <w:uiPriority w:val="11"/>
    <w:qFormat/>
    <w:rsid w:val="00EE428C"/>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EE428C"/>
    <w:rPr>
      <w:rFonts w:eastAsiaTheme="minorEastAsia"/>
      <w:color w:val="5A5A5A" w:themeColor="text1" w:themeTint="A5"/>
      <w:spacing w:val="15"/>
    </w:rPr>
  </w:style>
  <w:style w:type="paragraph" w:styleId="24">
    <w:name w:val="Body Text 2"/>
    <w:basedOn w:val="a"/>
    <w:link w:val="21b"/>
    <w:uiPriority w:val="99"/>
    <w:semiHidden/>
    <w:unhideWhenUsed/>
    <w:rsid w:val="00EE428C"/>
    <w:pPr>
      <w:spacing w:after="120" w:line="480" w:lineRule="auto"/>
    </w:pPr>
  </w:style>
  <w:style w:type="character" w:customStyle="1" w:styleId="21b">
    <w:name w:val="Основной текст 2 Знак1"/>
    <w:basedOn w:val="a0"/>
    <w:link w:val="24"/>
    <w:uiPriority w:val="99"/>
    <w:semiHidden/>
    <w:rsid w:val="00EE428C"/>
  </w:style>
  <w:style w:type="paragraph" w:styleId="34">
    <w:name w:val="Body Text 3"/>
    <w:basedOn w:val="a"/>
    <w:link w:val="317"/>
    <w:uiPriority w:val="99"/>
    <w:semiHidden/>
    <w:unhideWhenUsed/>
    <w:rsid w:val="00EE428C"/>
    <w:pPr>
      <w:spacing w:after="120"/>
    </w:pPr>
    <w:rPr>
      <w:sz w:val="16"/>
      <w:szCs w:val="16"/>
    </w:rPr>
  </w:style>
  <w:style w:type="character" w:customStyle="1" w:styleId="317">
    <w:name w:val="Основной текст 3 Знак1"/>
    <w:basedOn w:val="a0"/>
    <w:link w:val="34"/>
    <w:uiPriority w:val="99"/>
    <w:semiHidden/>
    <w:rsid w:val="00EE428C"/>
    <w:rPr>
      <w:sz w:val="16"/>
      <w:szCs w:val="16"/>
    </w:rPr>
  </w:style>
  <w:style w:type="paragraph" w:styleId="afd">
    <w:name w:val="List"/>
    <w:basedOn w:val="a"/>
    <w:uiPriority w:val="99"/>
    <w:semiHidden/>
    <w:unhideWhenUsed/>
    <w:rsid w:val="00EE428C"/>
    <w:pPr>
      <w:ind w:left="283" w:hanging="283"/>
      <w:contextualSpacing/>
    </w:pPr>
  </w:style>
  <w:style w:type="paragraph" w:styleId="26">
    <w:name w:val="List 2"/>
    <w:basedOn w:val="a"/>
    <w:uiPriority w:val="99"/>
    <w:semiHidden/>
    <w:unhideWhenUsed/>
    <w:rsid w:val="00EE428C"/>
    <w:pPr>
      <w:ind w:left="566" w:hanging="283"/>
      <w:contextualSpacing/>
    </w:pPr>
  </w:style>
  <w:style w:type="paragraph" w:styleId="36">
    <w:name w:val="List 3"/>
    <w:basedOn w:val="a"/>
    <w:uiPriority w:val="99"/>
    <w:semiHidden/>
    <w:unhideWhenUsed/>
    <w:rsid w:val="00EE428C"/>
    <w:pPr>
      <w:ind w:left="849" w:hanging="283"/>
      <w:contextualSpacing/>
    </w:pPr>
  </w:style>
  <w:style w:type="paragraph" w:styleId="afe">
    <w:name w:val="List Bullet"/>
    <w:basedOn w:val="a"/>
    <w:uiPriority w:val="99"/>
    <w:semiHidden/>
    <w:unhideWhenUsed/>
    <w:rsid w:val="00EE428C"/>
    <w:pPr>
      <w:numPr>
        <w:numId w:val="1"/>
      </w:numPr>
      <w:contextualSpacing/>
    </w:pPr>
  </w:style>
  <w:style w:type="paragraph" w:styleId="27">
    <w:name w:val="List Bullet 2"/>
    <w:basedOn w:val="a"/>
    <w:uiPriority w:val="99"/>
    <w:semiHidden/>
    <w:unhideWhenUsed/>
    <w:rsid w:val="00EE428C"/>
    <w:pPr>
      <w:numPr>
        <w:numId w:val="2"/>
      </w:numPr>
      <w:contextualSpacing/>
    </w:pPr>
  </w:style>
  <w:style w:type="paragraph" w:styleId="37">
    <w:name w:val="List Bullet 3"/>
    <w:basedOn w:val="a"/>
    <w:uiPriority w:val="99"/>
    <w:semiHidden/>
    <w:unhideWhenUsed/>
    <w:rsid w:val="00EE428C"/>
    <w:pPr>
      <w:numPr>
        <w:numId w:val="3"/>
      </w:numPr>
      <w:contextualSpacing/>
    </w:pPr>
  </w:style>
  <w:style w:type="paragraph" w:styleId="aff">
    <w:name w:val="List Number"/>
    <w:basedOn w:val="a"/>
    <w:uiPriority w:val="99"/>
    <w:semiHidden/>
    <w:unhideWhenUsed/>
    <w:rsid w:val="00EE428C"/>
    <w:pPr>
      <w:numPr>
        <w:numId w:val="4"/>
      </w:numPr>
      <w:contextualSpacing/>
    </w:pPr>
  </w:style>
  <w:style w:type="paragraph" w:styleId="28">
    <w:name w:val="List Number 2"/>
    <w:basedOn w:val="a"/>
    <w:uiPriority w:val="99"/>
    <w:semiHidden/>
    <w:unhideWhenUsed/>
    <w:rsid w:val="00EE428C"/>
    <w:pPr>
      <w:numPr>
        <w:numId w:val="5"/>
      </w:numPr>
      <w:contextualSpacing/>
    </w:pPr>
  </w:style>
  <w:style w:type="paragraph" w:styleId="38">
    <w:name w:val="List Number 3"/>
    <w:basedOn w:val="a"/>
    <w:uiPriority w:val="99"/>
    <w:semiHidden/>
    <w:unhideWhenUsed/>
    <w:rsid w:val="00EE428C"/>
    <w:pPr>
      <w:numPr>
        <w:numId w:val="6"/>
      </w:numPr>
      <w:contextualSpacing/>
    </w:pPr>
  </w:style>
  <w:style w:type="paragraph" w:styleId="aff0">
    <w:name w:val="List Continue"/>
    <w:basedOn w:val="a"/>
    <w:uiPriority w:val="99"/>
    <w:semiHidden/>
    <w:unhideWhenUsed/>
    <w:rsid w:val="00EE428C"/>
    <w:pPr>
      <w:spacing w:after="120"/>
      <w:ind w:left="283"/>
      <w:contextualSpacing/>
    </w:pPr>
  </w:style>
  <w:style w:type="paragraph" w:styleId="29">
    <w:name w:val="List Continue 2"/>
    <w:basedOn w:val="a"/>
    <w:uiPriority w:val="99"/>
    <w:semiHidden/>
    <w:unhideWhenUsed/>
    <w:rsid w:val="00EE428C"/>
    <w:pPr>
      <w:spacing w:after="120"/>
      <w:ind w:left="566"/>
      <w:contextualSpacing/>
    </w:pPr>
  </w:style>
  <w:style w:type="paragraph" w:styleId="39">
    <w:name w:val="List Continue 3"/>
    <w:basedOn w:val="a"/>
    <w:uiPriority w:val="99"/>
    <w:semiHidden/>
    <w:unhideWhenUsed/>
    <w:rsid w:val="00EE428C"/>
    <w:pPr>
      <w:spacing w:after="120"/>
      <w:ind w:left="849"/>
      <w:contextualSpacing/>
    </w:pPr>
  </w:style>
  <w:style w:type="paragraph" w:styleId="aff1">
    <w:name w:val="macro"/>
    <w:link w:val="1fff0"/>
    <w:uiPriority w:val="99"/>
    <w:semiHidden/>
    <w:unhideWhenUsed/>
    <w:rsid w:val="00EE428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EE428C"/>
    <w:rPr>
      <w:rFonts w:ascii="Consolas" w:hAnsi="Consolas"/>
      <w:sz w:val="20"/>
      <w:szCs w:val="20"/>
    </w:rPr>
  </w:style>
  <w:style w:type="paragraph" w:styleId="2b">
    <w:name w:val="Quote"/>
    <w:basedOn w:val="a"/>
    <w:next w:val="a"/>
    <w:link w:val="2a"/>
    <w:uiPriority w:val="29"/>
    <w:qFormat/>
    <w:rsid w:val="00EE428C"/>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EE428C"/>
    <w:rPr>
      <w:i/>
      <w:iCs/>
      <w:color w:val="404040" w:themeColor="text1" w:themeTint="BF"/>
    </w:rPr>
  </w:style>
  <w:style w:type="paragraph" w:styleId="aff4">
    <w:name w:val="Intense Quote"/>
    <w:basedOn w:val="a"/>
    <w:next w:val="a"/>
    <w:link w:val="aff3"/>
    <w:uiPriority w:val="30"/>
    <w:qFormat/>
    <w:rsid w:val="00EE428C"/>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EE428C"/>
    <w:rPr>
      <w:i/>
      <w:iCs/>
      <w:color w:val="5B9BD5" w:themeColor="accent1"/>
    </w:rPr>
  </w:style>
  <w:style w:type="character" w:styleId="afffff">
    <w:name w:val="Subtle Emphasis"/>
    <w:basedOn w:val="a0"/>
    <w:uiPriority w:val="19"/>
    <w:qFormat/>
    <w:rsid w:val="00EE428C"/>
    <w:rPr>
      <w:i/>
      <w:iCs/>
      <w:color w:val="404040" w:themeColor="text1" w:themeTint="BF"/>
    </w:rPr>
  </w:style>
  <w:style w:type="character" w:styleId="afffff0">
    <w:name w:val="Intense Emphasis"/>
    <w:basedOn w:val="a0"/>
    <w:uiPriority w:val="21"/>
    <w:qFormat/>
    <w:rsid w:val="00EE428C"/>
    <w:rPr>
      <w:i/>
      <w:iCs/>
      <w:color w:val="5B9BD5" w:themeColor="accent1"/>
    </w:rPr>
  </w:style>
  <w:style w:type="character" w:styleId="afffff1">
    <w:name w:val="Subtle Reference"/>
    <w:basedOn w:val="a0"/>
    <w:uiPriority w:val="31"/>
    <w:qFormat/>
    <w:rsid w:val="00EE428C"/>
    <w:rPr>
      <w:smallCaps/>
      <w:color w:val="5A5A5A" w:themeColor="text1" w:themeTint="A5"/>
    </w:rPr>
  </w:style>
  <w:style w:type="character" w:styleId="afffff2">
    <w:name w:val="Intense Reference"/>
    <w:basedOn w:val="a0"/>
    <w:uiPriority w:val="32"/>
    <w:qFormat/>
    <w:rsid w:val="00EE428C"/>
    <w:rPr>
      <w:b/>
      <w:bCs/>
      <w:smallCaps/>
      <w:color w:val="5B9BD5" w:themeColor="accent1"/>
      <w:spacing w:val="5"/>
    </w:rPr>
  </w:style>
  <w:style w:type="table" w:styleId="aff6">
    <w:name w:val="Light Shading"/>
    <w:basedOn w:val="a1"/>
    <w:uiPriority w:val="60"/>
    <w:semiHidden/>
    <w:unhideWhenUsed/>
    <w:rsid w:val="00EE428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EE428C"/>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EE428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EE428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EE428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EE428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EE428C"/>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EE42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EE428C"/>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EE428C"/>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EE428C"/>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EE428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EE428C"/>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EE428C"/>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EE42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EE428C"/>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EE428C"/>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EE428C"/>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EE428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EE428C"/>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EE428C"/>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EE42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EE428C"/>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EE428C"/>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EE428C"/>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EE428C"/>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EE428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EE428C"/>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EE42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EE428C"/>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EE42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EE428C"/>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EE428C"/>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EE428C"/>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EE428C"/>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EE428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EE428C"/>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EE42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EE42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EE428C"/>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EE428C"/>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EE428C"/>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EE42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EE428C"/>
    <w:pPr>
      <w:spacing w:line="240" w:lineRule="auto"/>
    </w:pPr>
    <w:rPr>
      <w:sz w:val="20"/>
      <w:szCs w:val="20"/>
    </w:rPr>
  </w:style>
  <w:style w:type="character" w:customStyle="1" w:styleId="1fff1">
    <w:name w:val="Текст примечания Знак1"/>
    <w:basedOn w:val="a0"/>
    <w:link w:val="affe"/>
    <w:uiPriority w:val="99"/>
    <w:semiHidden/>
    <w:rsid w:val="00EE428C"/>
    <w:rPr>
      <w:sz w:val="20"/>
      <w:szCs w:val="20"/>
    </w:rPr>
  </w:style>
  <w:style w:type="paragraph" w:styleId="afff1">
    <w:name w:val="annotation subject"/>
    <w:basedOn w:val="affe"/>
    <w:next w:val="affe"/>
    <w:link w:val="afff0"/>
    <w:uiPriority w:val="99"/>
    <w:semiHidden/>
    <w:unhideWhenUsed/>
    <w:rsid w:val="00EE428C"/>
    <w:rPr>
      <w:rFonts w:eastAsia="Times New Roman"/>
      <w:b/>
      <w:bCs/>
    </w:rPr>
  </w:style>
  <w:style w:type="character" w:customStyle="1" w:styleId="1fff2">
    <w:name w:val="Тема примечания Знак1"/>
    <w:basedOn w:val="1fff1"/>
    <w:link w:val="afff1"/>
    <w:uiPriority w:val="99"/>
    <w:semiHidden/>
    <w:rsid w:val="00EE42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osuchebnik.ru/metodicheskaja-pomosch/nachalnoe-obrazovanie/" TargetMode="External"/><Relationship Id="rId21" Type="http://schemas.openxmlformats.org/officeDocument/2006/relationships/hyperlink" Target="http://school-collection.edu.ru/" TargetMode="External"/><Relationship Id="rId42" Type="http://schemas.openxmlformats.org/officeDocument/2006/relationships/hyperlink" Target="https://resh.edu.ru/subject/lesson/7560/start/256994/" TargetMode="External"/><Relationship Id="rId47" Type="http://schemas.openxmlformats.org/officeDocument/2006/relationships/hyperlink" Target="https://resh.edu.ru/subject/lesson/7560/start/256994/" TargetMode="External"/><Relationship Id="rId63" Type="http://schemas.openxmlformats.org/officeDocument/2006/relationships/hyperlink" Target="https://resh.edu.ru/subject/lesson/7560/start/256994/" TargetMode="External"/><Relationship Id="rId68" Type="http://schemas.openxmlformats.org/officeDocument/2006/relationships/hyperlink" Target="https://rosuchebnik.ru/metodicheskaja-pomosch/nachalnoe-obrazovanie/" TargetMode="External"/><Relationship Id="rId84" Type="http://schemas.openxmlformats.org/officeDocument/2006/relationships/hyperlink" Target="https://rosuchebnik.ru/metodicheskaja-pomosch/nachalnoe-obrazovanie/" TargetMode="External"/><Relationship Id="rId89" Type="http://schemas.openxmlformats.org/officeDocument/2006/relationships/hyperlink" Target="https://rosuchebnik.ru/metodicheskaja-pomosch/nachalnoe-obrazovanie/" TargetMode="External"/><Relationship Id="rId2" Type="http://schemas.openxmlformats.org/officeDocument/2006/relationships/styles" Target="styles.xml"/><Relationship Id="rId16" Type="http://schemas.openxmlformats.org/officeDocument/2006/relationships/footer" Target="footer3.xml"/><Relationship Id="rId29" Type="http://schemas.openxmlformats.org/officeDocument/2006/relationships/hyperlink" Target="https://rosuchebnik.ru/metodicheskaja-pomosch/nachalnoe-obrazovanie/" TargetMode="External"/><Relationship Id="rId107" Type="http://schemas.openxmlformats.org/officeDocument/2006/relationships/hyperlink" Target="https://resh.edu.ru/subject/lesson/7560/start/256994/" TargetMode="External"/><Relationship Id="rId11" Type="http://schemas.openxmlformats.org/officeDocument/2006/relationships/hyperlink" Target="http://school-collection.edu.ru/" TargetMode="External"/><Relationship Id="rId24" Type="http://schemas.openxmlformats.org/officeDocument/2006/relationships/hyperlink" Target="https://resh.edu.ru/subject/lesson/7560/start/256994/" TargetMode="External"/><Relationship Id="rId32" Type="http://schemas.openxmlformats.org/officeDocument/2006/relationships/hyperlink" Target="https://resh.edu.ru/subject/lesson/7560/start/256994/" TargetMode="External"/><Relationship Id="rId37" Type="http://schemas.openxmlformats.org/officeDocument/2006/relationships/hyperlink" Target="https://rosuchebnik.ru/metodicheskaja-pomosch/nachalnoe-obrazovanie/" TargetMode="External"/><Relationship Id="rId40" Type="http://schemas.openxmlformats.org/officeDocument/2006/relationships/hyperlink" Target="http://school-collection.edu.ru/" TargetMode="External"/><Relationship Id="rId45" Type="http://schemas.openxmlformats.org/officeDocument/2006/relationships/hyperlink" Target="https://rosuchebnik.ru/metodicheskaja-pomosch/nachalnoe-obrazovanie/" TargetMode="External"/><Relationship Id="rId53" Type="http://schemas.openxmlformats.org/officeDocument/2006/relationships/hyperlink" Target="https://resh.edu.ru/subject/lesson/7560/start/256994/" TargetMode="External"/><Relationship Id="rId58" Type="http://schemas.openxmlformats.org/officeDocument/2006/relationships/hyperlink" Target="https://resh.edu.ru/subject/lesson/7560/start/256994/" TargetMode="External"/><Relationship Id="rId66" Type="http://schemas.openxmlformats.org/officeDocument/2006/relationships/hyperlink" Target="http://school-collection.edu.ru/" TargetMode="External"/><Relationship Id="rId74" Type="http://schemas.openxmlformats.org/officeDocument/2006/relationships/hyperlink" Target="http://school-collection.edu.ru/" TargetMode="External"/><Relationship Id="rId79" Type="http://schemas.openxmlformats.org/officeDocument/2006/relationships/hyperlink" Target="https://resh.edu.ru/subject/lesson/7560/start/256994/" TargetMode="External"/><Relationship Id="rId87" Type="http://schemas.openxmlformats.org/officeDocument/2006/relationships/hyperlink" Target="https://resh.edu.ru/subject/lesson/7560/start/256994/" TargetMode="External"/><Relationship Id="rId102" Type="http://schemas.openxmlformats.org/officeDocument/2006/relationships/hyperlink" Target="http://school-collection.edu.ru/" TargetMode="External"/><Relationship Id="rId5" Type="http://schemas.openxmlformats.org/officeDocument/2006/relationships/footer" Target="footer1.xml"/><Relationship Id="rId61" Type="http://schemas.openxmlformats.org/officeDocument/2006/relationships/hyperlink" Target="http://school-collection.edu.ru/" TargetMode="External"/><Relationship Id="rId82" Type="http://schemas.openxmlformats.org/officeDocument/2006/relationships/hyperlink" Target="http://school-collection.edu.ru/" TargetMode="External"/><Relationship Id="rId90" Type="http://schemas.openxmlformats.org/officeDocument/2006/relationships/hyperlink" Target="http://school-collection.edu.ru/" TargetMode="External"/><Relationship Id="rId95" Type="http://schemas.openxmlformats.org/officeDocument/2006/relationships/hyperlink" Target="https://resh.edu.ru/subject/lesson/7560/start/256994/" TargetMode="External"/><Relationship Id="rId19" Type="http://schemas.openxmlformats.org/officeDocument/2006/relationships/hyperlink" Target="https://rosuchebnik.ru/metodicheskaja-pomosch/nachalnoe-obrazovanie/" TargetMode="External"/><Relationship Id="rId14" Type="http://schemas.openxmlformats.org/officeDocument/2006/relationships/hyperlink" Target="https://resh.edu.ru/subject/lesson/7560/start/256994/" TargetMode="External"/><Relationship Id="rId22" Type="http://schemas.openxmlformats.org/officeDocument/2006/relationships/hyperlink" Target="http://school-collection.edu.ru/" TargetMode="External"/><Relationship Id="rId27" Type="http://schemas.openxmlformats.org/officeDocument/2006/relationships/hyperlink" Target="https://rosuchebnik.ru/metodicheskaja-pomosch/nachalnoe-obrazovanie/" TargetMode="External"/><Relationship Id="rId30" Type="http://schemas.openxmlformats.org/officeDocument/2006/relationships/hyperlink" Target="http://school-collection.edu.ru/" TargetMode="External"/><Relationship Id="rId35" Type="http://schemas.openxmlformats.org/officeDocument/2006/relationships/hyperlink" Target="https://rosuchebnik.ru/metodicheskaja-pomosch/nachalnoe-obrazovanie/" TargetMode="External"/><Relationship Id="rId43" Type="http://schemas.openxmlformats.org/officeDocument/2006/relationships/hyperlink" Target="https://resh.edu.ru/subject/lesson/7560/start/256994/" TargetMode="External"/><Relationship Id="rId48" Type="http://schemas.openxmlformats.org/officeDocument/2006/relationships/hyperlink" Target="https://resh.edu.ru/subject/lesson/7560/start/256994/" TargetMode="External"/><Relationship Id="rId56" Type="http://schemas.openxmlformats.org/officeDocument/2006/relationships/hyperlink" Target="http://school-collection.edu.ru/" TargetMode="External"/><Relationship Id="rId64" Type="http://schemas.openxmlformats.org/officeDocument/2006/relationships/hyperlink" Target="https://rosuchebnik.ru/metodicheskaja-pomosch/nachalnoe-obrazovanie/" TargetMode="External"/><Relationship Id="rId69" Type="http://schemas.openxmlformats.org/officeDocument/2006/relationships/hyperlink" Target="https://rosuchebnik.ru/metodicheskaja-pomosch/nachalnoe-obrazovanie/" TargetMode="External"/><Relationship Id="rId77" Type="http://schemas.openxmlformats.org/officeDocument/2006/relationships/hyperlink" Target="https://rosuchebnik.ru/metodicheskaja-pomosch/nachalnoe-obrazovanie/" TargetMode="External"/><Relationship Id="rId100" Type="http://schemas.openxmlformats.org/officeDocument/2006/relationships/hyperlink" Target="https://rosuchebnik.ru/metodicheskaja-pomosch/nachalnoe-obrazovanie/" TargetMode="External"/><Relationship Id="rId105" Type="http://schemas.openxmlformats.org/officeDocument/2006/relationships/hyperlink" Target="https://rosuchebnik.ru/metodicheskaja-pomosch/nachalnoe-obrazovanie/" TargetMode="External"/><Relationship Id="rId8" Type="http://schemas.openxmlformats.org/officeDocument/2006/relationships/hyperlink" Target="https://rosuchebnik.ru/metodicheskaja-pomosch/nachalnoe-obrazovanie/" TargetMode="External"/><Relationship Id="rId51" Type="http://schemas.openxmlformats.org/officeDocument/2006/relationships/hyperlink" Target="http://school-collection.edu.ru/" TargetMode="External"/><Relationship Id="rId72" Type="http://schemas.openxmlformats.org/officeDocument/2006/relationships/hyperlink" Target="https://rosuchebnik.ru/metodicheskaja-pomosch/nachalnoe-obrazovanie/" TargetMode="External"/><Relationship Id="rId80" Type="http://schemas.openxmlformats.org/officeDocument/2006/relationships/hyperlink" Target="https://rosuchebnik.ru/metodicheskaja-pomosch/nachalnoe-obrazovanie/" TargetMode="External"/><Relationship Id="rId85" Type="http://schemas.openxmlformats.org/officeDocument/2006/relationships/hyperlink" Target="https://rosuchebnik.ru/metodicheskaja-pomosch/nachalnoe-obrazovanie/" TargetMode="External"/><Relationship Id="rId93" Type="http://schemas.openxmlformats.org/officeDocument/2006/relationships/hyperlink" Target="https://rosuchebnik.ru/metodicheskaja-pomosch/nachalnoe-obrazovanie/" TargetMode="External"/><Relationship Id="rId98" Type="http://schemas.openxmlformats.org/officeDocument/2006/relationships/hyperlink" Target="http://school-collection.edu.ru/" TargetMode="External"/><Relationship Id="rId3" Type="http://schemas.openxmlformats.org/officeDocument/2006/relationships/settings" Target="settings.xml"/><Relationship Id="rId12" Type="http://schemas.openxmlformats.org/officeDocument/2006/relationships/hyperlink" Target="http://school-collection.edu.ru/" TargetMode="External"/><Relationship Id="rId17" Type="http://schemas.openxmlformats.org/officeDocument/2006/relationships/hyperlink" Target="https://rosuchebnik.ru/metodicheskaja-pomosch/nachalnoe-obrazovanie/" TargetMode="External"/><Relationship Id="rId25" Type="http://schemas.openxmlformats.org/officeDocument/2006/relationships/hyperlink" Target="https://resh.edu.ru/subject/lesson/7560/start/256994/" TargetMode="External"/><Relationship Id="rId33" Type="http://schemas.openxmlformats.org/officeDocument/2006/relationships/hyperlink" Target="https://resh.edu.ru/subject/lesson/7560/start/256994/" TargetMode="External"/><Relationship Id="rId38" Type="http://schemas.openxmlformats.org/officeDocument/2006/relationships/hyperlink" Target="https://rosuchebnik.ru/metodicheskaja-pomosch/nachalnoe-obrazovanie/" TargetMode="External"/><Relationship Id="rId46" Type="http://schemas.openxmlformats.org/officeDocument/2006/relationships/hyperlink" Target="http://school-collection.edu.ru/" TargetMode="External"/><Relationship Id="rId59" Type="http://schemas.openxmlformats.org/officeDocument/2006/relationships/hyperlink" Target="https://rosuchebnik.ru/metodicheskaja-pomosch/nachalnoe-obrazovanie/" TargetMode="External"/><Relationship Id="rId67" Type="http://schemas.openxmlformats.org/officeDocument/2006/relationships/hyperlink" Target="https://resh.edu.ru/subject/lesson/7560/start/256994/" TargetMode="External"/><Relationship Id="rId103" Type="http://schemas.openxmlformats.org/officeDocument/2006/relationships/hyperlink" Target="https://resh.edu.ru/subject/lesson/7560/start/256994/" TargetMode="External"/><Relationship Id="rId108" Type="http://schemas.openxmlformats.org/officeDocument/2006/relationships/fontTable" Target="fontTable.xml"/><Relationship Id="rId20" Type="http://schemas.openxmlformats.org/officeDocument/2006/relationships/hyperlink" Target="https://rosuchebnik.ru/metodicheskaja-pomosch/nachalnoe-obrazovanie/" TargetMode="External"/><Relationship Id="rId41" Type="http://schemas.openxmlformats.org/officeDocument/2006/relationships/hyperlink" Target="https://resh.edu.ru/subject/lesson/7560/start/256994/" TargetMode="External"/><Relationship Id="rId54" Type="http://schemas.openxmlformats.org/officeDocument/2006/relationships/hyperlink" Target="https://rosuchebnik.ru/metodicheskaja-pomosch/nachalnoe-obrazovanie/" TargetMode="External"/><Relationship Id="rId62" Type="http://schemas.openxmlformats.org/officeDocument/2006/relationships/hyperlink" Target="https://resh.edu.ru/subject/lesson/7560/start/256994/" TargetMode="External"/><Relationship Id="rId70" Type="http://schemas.openxmlformats.org/officeDocument/2006/relationships/hyperlink" Target="http://school-collection.edu.ru/" TargetMode="External"/><Relationship Id="rId75" Type="http://schemas.openxmlformats.org/officeDocument/2006/relationships/hyperlink" Target="https://resh.edu.ru/subject/lesson/7560/start/256994/" TargetMode="External"/><Relationship Id="rId83" Type="http://schemas.openxmlformats.org/officeDocument/2006/relationships/hyperlink" Target="https://resh.edu.ru/subject/lesson/7560/start/256994/" TargetMode="External"/><Relationship Id="rId88" Type="http://schemas.openxmlformats.org/officeDocument/2006/relationships/hyperlink" Target="https://rosuchebnik.ru/metodicheskaja-pomosch/nachalnoe-obrazovanie/" TargetMode="External"/><Relationship Id="rId91" Type="http://schemas.openxmlformats.org/officeDocument/2006/relationships/hyperlink" Target="https://resh.edu.ru/subject/lesson/7560/start/256994/" TargetMode="External"/><Relationship Id="rId96" Type="http://schemas.openxmlformats.org/officeDocument/2006/relationships/hyperlink" Target="https://rosuchebnik.ru/metodicheskaja-pomosch/nachalnoe-obrazovanie/" TargetMode="External"/><Relationship Id="rId1" Type="http://schemas.openxmlformats.org/officeDocument/2006/relationships/numbering" Target="numbering.xml"/><Relationship Id="rId6" Type="http://schemas.openxmlformats.org/officeDocument/2006/relationships/footer" Target="footer2.xml"/><Relationship Id="rId15" Type="http://schemas.openxmlformats.org/officeDocument/2006/relationships/hyperlink" Target="https://resh.edu.ru/subject/lesson/7560/start/256994/" TargetMode="External"/><Relationship Id="rId23" Type="http://schemas.openxmlformats.org/officeDocument/2006/relationships/hyperlink" Target="https://resh.edu.ru/subject/lesson/7560/start/256994/" TargetMode="External"/><Relationship Id="rId28" Type="http://schemas.openxmlformats.org/officeDocument/2006/relationships/hyperlink" Target="https://rosuchebnik.ru/metodicheskaja-pomosch/nachalnoe-obrazovanie/" TargetMode="External"/><Relationship Id="rId36" Type="http://schemas.openxmlformats.org/officeDocument/2006/relationships/hyperlink" Target="https://rosuchebnik.ru/metodicheskaja-pomosch/nachalnoe-obrazovanie/" TargetMode="External"/><Relationship Id="rId49" Type="http://schemas.openxmlformats.org/officeDocument/2006/relationships/hyperlink" Target="https://rosuchebnik.ru/metodicheskaja-pomosch/nachalnoe-obrazovanie/" TargetMode="External"/><Relationship Id="rId57" Type="http://schemas.openxmlformats.org/officeDocument/2006/relationships/hyperlink" Target="https://resh.edu.ru/subject/lesson/7560/start/256994/" TargetMode="External"/><Relationship Id="rId106" Type="http://schemas.openxmlformats.org/officeDocument/2006/relationships/hyperlink" Target="http://school-collection.edu.ru/" TargetMode="External"/><Relationship Id="rId10" Type="http://schemas.openxmlformats.org/officeDocument/2006/relationships/hyperlink" Target="https://rosuchebnik.ru/metodicheskaja-pomosch/nachalnoe-obrazovanie/" TargetMode="External"/><Relationship Id="rId31" Type="http://schemas.openxmlformats.org/officeDocument/2006/relationships/hyperlink" Target="http://school-collection.edu.ru/" TargetMode="External"/><Relationship Id="rId44" Type="http://schemas.openxmlformats.org/officeDocument/2006/relationships/hyperlink" Target="https://rosuchebnik.ru/metodicheskaja-pomosch/nachalnoe-obrazovanie/" TargetMode="External"/><Relationship Id="rId52" Type="http://schemas.openxmlformats.org/officeDocument/2006/relationships/hyperlink" Target="https://resh.edu.ru/subject/lesson/7560/start/256994/" TargetMode="External"/><Relationship Id="rId60" Type="http://schemas.openxmlformats.org/officeDocument/2006/relationships/hyperlink" Target="https://rosuchebnik.ru/metodicheskaja-pomosch/nachalnoe-obrazovanie/" TargetMode="External"/><Relationship Id="rId65" Type="http://schemas.openxmlformats.org/officeDocument/2006/relationships/hyperlink" Target="https://rosuchebnik.ru/metodicheskaja-pomosch/nachalnoe-obrazovanie/" TargetMode="External"/><Relationship Id="rId73" Type="http://schemas.openxmlformats.org/officeDocument/2006/relationships/hyperlink" Target="https://rosuchebnik.ru/metodicheskaja-pomosch/nachalnoe-obrazovanie/" TargetMode="External"/><Relationship Id="rId78" Type="http://schemas.openxmlformats.org/officeDocument/2006/relationships/hyperlink" Target="http://school-collection.edu.ru/" TargetMode="External"/><Relationship Id="rId81" Type="http://schemas.openxmlformats.org/officeDocument/2006/relationships/hyperlink" Target="https://rosuchebnik.ru/metodicheskaja-pomosch/nachalnoe-obrazovanie/" TargetMode="External"/><Relationship Id="rId86" Type="http://schemas.openxmlformats.org/officeDocument/2006/relationships/hyperlink" Target="http://school-collection.edu.ru/" TargetMode="External"/><Relationship Id="rId94" Type="http://schemas.openxmlformats.org/officeDocument/2006/relationships/hyperlink" Target="http://school-collection.edu.ru/" TargetMode="External"/><Relationship Id="rId99" Type="http://schemas.openxmlformats.org/officeDocument/2006/relationships/hyperlink" Target="https://resh.edu.ru/subject/lesson/7560/start/256994/" TargetMode="External"/><Relationship Id="rId101" Type="http://schemas.openxmlformats.org/officeDocument/2006/relationships/hyperlink" Target="https://rosuchebnik.ru/metodicheskaja-pomosch/nachalnoe-obrazovanie/" TargetMode="External"/><Relationship Id="rId4" Type="http://schemas.openxmlformats.org/officeDocument/2006/relationships/webSettings" Target="webSettings.xml"/><Relationship Id="rId9" Type="http://schemas.openxmlformats.org/officeDocument/2006/relationships/hyperlink" Target="https://rosuchebnik.ru/metodicheskaja-pomosch/nachalnoe-obrazovanie/" TargetMode="External"/><Relationship Id="rId13" Type="http://schemas.openxmlformats.org/officeDocument/2006/relationships/hyperlink" Target="https://resh.edu.ru/subject/lesson/7560/start/256994/" TargetMode="External"/><Relationship Id="rId18" Type="http://schemas.openxmlformats.org/officeDocument/2006/relationships/hyperlink" Target="https://rosuchebnik.ru/metodicheskaja-pomosch/nachalnoe-obrazovanie/" TargetMode="External"/><Relationship Id="rId39" Type="http://schemas.openxmlformats.org/officeDocument/2006/relationships/hyperlink" Target="http://school-collection.edu.ru/" TargetMode="External"/><Relationship Id="rId109" Type="http://schemas.openxmlformats.org/officeDocument/2006/relationships/theme" Target="theme/theme1.xml"/><Relationship Id="rId34" Type="http://schemas.openxmlformats.org/officeDocument/2006/relationships/hyperlink" Target="https://resh.edu.ru/subject/lesson/7560/start/256994/" TargetMode="External"/><Relationship Id="rId50" Type="http://schemas.openxmlformats.org/officeDocument/2006/relationships/hyperlink" Target="https://rosuchebnik.ru/metodicheskaja-pomosch/nachalnoe-obrazovanie/" TargetMode="External"/><Relationship Id="rId55" Type="http://schemas.openxmlformats.org/officeDocument/2006/relationships/hyperlink" Target="https://rosuchebnik.ru/metodicheskaja-pomosch/nachalnoe-obrazovanie/" TargetMode="External"/><Relationship Id="rId76" Type="http://schemas.openxmlformats.org/officeDocument/2006/relationships/hyperlink" Target="https://rosuchebnik.ru/metodicheskaja-pomosch/nachalnoe-obrazovanie/" TargetMode="External"/><Relationship Id="rId97" Type="http://schemas.openxmlformats.org/officeDocument/2006/relationships/hyperlink" Target="https://rosuchebnik.ru/metodicheskaja-pomosch/nachalnoe-obrazovanie/" TargetMode="External"/><Relationship Id="rId104" Type="http://schemas.openxmlformats.org/officeDocument/2006/relationships/hyperlink" Target="https://rosuchebnik.ru/metodicheskaja-pomosch/nachalnoe-obrazovanie/" TargetMode="External"/><Relationship Id="rId7" Type="http://schemas.openxmlformats.org/officeDocument/2006/relationships/hyperlink" Target="https://rosuchebnik.ru/metodicheskaja-pomosch/nachalnoe-obrazovanie/" TargetMode="External"/><Relationship Id="rId71" Type="http://schemas.openxmlformats.org/officeDocument/2006/relationships/hyperlink" Target="https://resh.edu.ru/subject/lesson/7560/start/256994/" TargetMode="External"/><Relationship Id="rId92" Type="http://schemas.openxmlformats.org/officeDocument/2006/relationships/hyperlink" Target="https://rosuchebnik.ru/metodicheskaja-pomosch/nachalnoe-obrazova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75</Pages>
  <Words>20745</Words>
  <Characters>118253</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2023-03-30T22:56:00Z</dcterms:created>
  <dcterms:modified xsi:type="dcterms:W3CDTF">2023-03-30T22:57:00Z</dcterms:modified>
</cp:coreProperties>
</file>